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01AD5" w14:textId="49B0F886" w:rsidR="00806370" w:rsidRPr="00C1044A" w:rsidRDefault="00836BBF">
      <w:pPr>
        <w:jc w:val="center"/>
      </w:pPr>
      <w:r w:rsidRPr="00C1044A">
        <w:rPr>
          <w:b/>
          <w:sz w:val="32"/>
        </w:rPr>
        <w:t>Nacionalna raziskava o varnosti in zdravju pri delu (VZD)</w:t>
      </w:r>
      <w:r w:rsidRPr="00C1044A">
        <w:rPr>
          <w:b/>
          <w:sz w:val="32"/>
        </w:rPr>
        <w:br/>
        <w:t xml:space="preserve">Vprašalnik – </w:t>
      </w:r>
      <w:r w:rsidR="00B8692C">
        <w:rPr>
          <w:b/>
          <w:sz w:val="32"/>
        </w:rPr>
        <w:t>končna verzija</w:t>
      </w:r>
    </w:p>
    <w:p w14:paraId="2283F8EE" w14:textId="77777777" w:rsidR="00DD45BC" w:rsidRPr="00C1044A" w:rsidRDefault="00DD45BC" w:rsidP="00831FA8">
      <w:pPr>
        <w:spacing w:after="200"/>
        <w:jc w:val="both"/>
      </w:pPr>
    </w:p>
    <w:p w14:paraId="1B4140AC" w14:textId="5FE76A36" w:rsidR="000A4078" w:rsidRPr="00C1044A" w:rsidRDefault="000A4078" w:rsidP="00D15297">
      <w:pPr>
        <w:jc w:val="both"/>
        <w:rPr>
          <w:rFonts w:asciiTheme="majorHAnsi" w:hAnsiTheme="majorHAnsi" w:cstheme="majorHAnsi"/>
          <w:i/>
          <w:iCs/>
          <w:color w:val="000000" w:themeColor="text1"/>
          <w:sz w:val="20"/>
          <w:szCs w:val="20"/>
        </w:rPr>
      </w:pPr>
      <w:r w:rsidRPr="00C1044A">
        <w:rPr>
          <w:rFonts w:asciiTheme="majorHAnsi" w:hAnsiTheme="majorHAnsi" w:cstheme="majorHAnsi"/>
          <w:i/>
          <w:iCs/>
          <w:color w:val="000000" w:themeColor="text1"/>
        </w:rPr>
        <w:t xml:space="preserve">Spoštovani, </w:t>
      </w:r>
      <w:r w:rsidR="00697732" w:rsidRPr="00C1044A">
        <w:rPr>
          <w:rFonts w:asciiTheme="majorHAnsi" w:hAnsiTheme="majorHAnsi" w:cstheme="majorHAnsi"/>
          <w:i/>
          <w:iCs/>
        </w:rPr>
        <w:t xml:space="preserve">pred vami je vprašalnik, katerega namen je zbrati podatke za raziskavo o varnosti in zdravju pri delu. </w:t>
      </w:r>
      <w:r w:rsidR="00697732" w:rsidRPr="00F941B3">
        <w:rPr>
          <w:rFonts w:asciiTheme="majorHAnsi" w:hAnsiTheme="majorHAnsi" w:cstheme="majorHAnsi"/>
          <w:b/>
          <w:bCs/>
          <w:i/>
          <w:iCs/>
          <w:color w:val="000000" w:themeColor="text1"/>
        </w:rPr>
        <w:t>Varnost in zdravje pri delu je</w:t>
      </w:r>
      <w:r w:rsidR="00697732" w:rsidRPr="00C1044A">
        <w:rPr>
          <w:rFonts w:asciiTheme="majorHAnsi" w:hAnsiTheme="majorHAnsi" w:cstheme="majorHAnsi"/>
          <w:i/>
          <w:iCs/>
          <w:color w:val="000000" w:themeColor="text1"/>
        </w:rPr>
        <w:t xml:space="preserve"> skrb za to, da pri delu ne pride do poškodb, poklicnih bolezni ali poslabšanja zdravja zaradi delovnih razmer. To vključuje tako fizična tveganja kot tudi druge obremenitve, na primer izpostavljenost nevarnim snovem in psihosocialna tveganja. </w:t>
      </w:r>
      <w:r w:rsidR="00697732" w:rsidRPr="00C1044A">
        <w:rPr>
          <w:rFonts w:asciiTheme="majorHAnsi" w:hAnsiTheme="majorHAnsi" w:cstheme="majorHAnsi"/>
          <w:i/>
          <w:iCs/>
        </w:rPr>
        <w:t xml:space="preserve">Vaši odgovori </w:t>
      </w:r>
      <w:r w:rsidR="007E1DE5" w:rsidRPr="00C1044A">
        <w:rPr>
          <w:rFonts w:asciiTheme="majorHAnsi" w:hAnsiTheme="majorHAnsi" w:cstheme="majorHAnsi"/>
          <w:i/>
          <w:iCs/>
        </w:rPr>
        <w:t xml:space="preserve">so anonimni in bodo uporabljeni izključno v raziskovalne namene. </w:t>
      </w:r>
    </w:p>
    <w:p w14:paraId="28C8D772" w14:textId="77777777" w:rsidR="008B09D2" w:rsidRPr="00C1044A" w:rsidRDefault="008B09D2" w:rsidP="00831FA8">
      <w:pPr>
        <w:spacing w:after="200"/>
        <w:jc w:val="both"/>
      </w:pPr>
    </w:p>
    <w:p w14:paraId="5C1774AA" w14:textId="77777777" w:rsidR="0012172F" w:rsidRDefault="00836BBF" w:rsidP="00831FA8">
      <w:pPr>
        <w:spacing w:after="200"/>
        <w:jc w:val="both"/>
      </w:pPr>
      <w:r w:rsidRPr="00C1044A">
        <w:t xml:space="preserve">Navodila: </w:t>
      </w:r>
    </w:p>
    <w:p w14:paraId="05F22E4E" w14:textId="6037F330" w:rsidR="00806370" w:rsidRPr="00C1044A" w:rsidRDefault="0012172F" w:rsidP="00831FA8">
      <w:pPr>
        <w:spacing w:after="200"/>
        <w:jc w:val="both"/>
      </w:pPr>
      <w:r>
        <w:t>K</w:t>
      </w:r>
      <w:r w:rsidR="00836BBF" w:rsidRPr="00C1044A">
        <w:t>jer ni posebej navedeno, izberite en odgovor. Pri vprašanjih z več možnimi odgovori označite vse, kar velja. Pri tabelah označite ustrezno polje.</w:t>
      </w:r>
    </w:p>
    <w:p w14:paraId="147B1A3C" w14:textId="5B6AC73E" w:rsidR="00205DAA" w:rsidRPr="00C1044A" w:rsidRDefault="00535E83" w:rsidP="00831FA8">
      <w:pPr>
        <w:spacing w:after="200"/>
        <w:jc w:val="both"/>
      </w:pPr>
      <w:r w:rsidRPr="00C1044A">
        <w:t>Opomb</w:t>
      </w:r>
      <w:r w:rsidR="00205DAA" w:rsidRPr="00C1044A">
        <w:t>i</w:t>
      </w:r>
      <w:r w:rsidRPr="00C1044A">
        <w:t xml:space="preserve">: </w:t>
      </w:r>
    </w:p>
    <w:p w14:paraId="73E05A6A" w14:textId="7F0CB780" w:rsidR="00535E83" w:rsidRPr="00C1044A" w:rsidRDefault="00205DAA" w:rsidP="00831FA8">
      <w:pPr>
        <w:spacing w:after="200"/>
        <w:jc w:val="both"/>
      </w:pPr>
      <w:r w:rsidRPr="00C1044A">
        <w:t>R</w:t>
      </w:r>
      <w:r w:rsidR="00535E83" w:rsidRPr="00C1044A">
        <w:t>azen, če ni drugače določeno</w:t>
      </w:r>
      <w:r w:rsidR="009645FD" w:rsidRPr="00C1044A">
        <w:t>,</w:t>
      </w:r>
      <w:r w:rsidR="00535E83" w:rsidRPr="00C1044A">
        <w:t xml:space="preserve"> se vsa vprašanja nanašajo na </w:t>
      </w:r>
      <w:r w:rsidR="00535E83" w:rsidRPr="00F941B3">
        <w:rPr>
          <w:b/>
          <w:bCs/>
        </w:rPr>
        <w:t>vaš</w:t>
      </w:r>
      <w:r w:rsidR="00F941B3">
        <w:rPr>
          <w:b/>
          <w:bCs/>
        </w:rPr>
        <w:t>e</w:t>
      </w:r>
      <w:r w:rsidR="00FE168E" w:rsidRPr="00F941B3">
        <w:rPr>
          <w:b/>
          <w:bCs/>
        </w:rPr>
        <w:t xml:space="preserve"> trenutno</w:t>
      </w:r>
      <w:r w:rsidR="003D37F9" w:rsidRPr="00BD1CCA">
        <w:rPr>
          <w:b/>
          <w:bCs/>
        </w:rPr>
        <w:t xml:space="preserve"> </w:t>
      </w:r>
      <w:r w:rsidR="003D37F9" w:rsidRPr="00BD1CCA">
        <w:rPr>
          <w:b/>
          <w:bCs/>
          <w:color w:val="0070C0"/>
        </w:rPr>
        <w:t>glavno</w:t>
      </w:r>
      <w:r w:rsidR="003D37F9" w:rsidRPr="00F941B3">
        <w:rPr>
          <w:b/>
          <w:bCs/>
        </w:rPr>
        <w:t xml:space="preserve"> </w:t>
      </w:r>
      <w:r w:rsidR="00CE30E2" w:rsidRPr="00F941B3">
        <w:rPr>
          <w:b/>
          <w:bCs/>
        </w:rPr>
        <w:t>plačano</w:t>
      </w:r>
      <w:r w:rsidR="00FE168E" w:rsidRPr="00F941B3">
        <w:rPr>
          <w:b/>
          <w:bCs/>
        </w:rPr>
        <w:t xml:space="preserve"> delo/</w:t>
      </w:r>
      <w:r w:rsidR="00535E83" w:rsidRPr="00F941B3">
        <w:rPr>
          <w:b/>
          <w:bCs/>
        </w:rPr>
        <w:t>zaposlitev</w:t>
      </w:r>
      <w:r w:rsidR="00535E83" w:rsidRPr="00C1044A">
        <w:t>.</w:t>
      </w:r>
      <w:r w:rsidR="00C87820" w:rsidRPr="00C1044A">
        <w:t xml:space="preserve"> Če ste </w:t>
      </w:r>
      <w:r w:rsidR="00C87820" w:rsidRPr="00F941B3">
        <w:rPr>
          <w:b/>
          <w:bCs/>
        </w:rPr>
        <w:t>samozaposleni ali kmet</w:t>
      </w:r>
      <w:r w:rsidR="0012172F">
        <w:rPr>
          <w:b/>
          <w:bCs/>
        </w:rPr>
        <w:t>,</w:t>
      </w:r>
      <w:r w:rsidR="00C87820" w:rsidRPr="00F941B3">
        <w:rPr>
          <w:b/>
          <w:bCs/>
        </w:rPr>
        <w:t xml:space="preserve"> odgovarjajte </w:t>
      </w:r>
      <w:r w:rsidR="00951846" w:rsidRPr="00F941B3">
        <w:rPr>
          <w:b/>
          <w:bCs/>
        </w:rPr>
        <w:t>glede na specifike svojega dela</w:t>
      </w:r>
      <w:r w:rsidR="00951846" w:rsidRPr="00C1044A">
        <w:t xml:space="preserve"> oz. dejavnosti.</w:t>
      </w:r>
    </w:p>
    <w:p w14:paraId="20B55BF3" w14:textId="4168B62A" w:rsidR="00E32BCE" w:rsidRPr="00C1044A" w:rsidRDefault="00E32BCE" w:rsidP="00831FA8">
      <w:pPr>
        <w:spacing w:after="200"/>
        <w:jc w:val="both"/>
        <w:rPr>
          <w:rFonts w:asciiTheme="majorHAnsi" w:hAnsiTheme="majorHAnsi" w:cstheme="majorHAnsi"/>
        </w:rPr>
      </w:pPr>
      <w:r w:rsidRPr="00C1044A">
        <w:rPr>
          <w:rFonts w:asciiTheme="majorHAnsi" w:hAnsiTheme="majorHAnsi" w:cstheme="majorHAnsi"/>
        </w:rPr>
        <w:t>Nekateri možni odgovori so zapisani v moški slovnični obliki, vendar veljajo za oba spola.</w:t>
      </w:r>
    </w:p>
    <w:p w14:paraId="343140B3" w14:textId="596BDF0B" w:rsidR="00C87820" w:rsidRPr="00C1044A" w:rsidRDefault="005F4015" w:rsidP="00831FA8">
      <w:pPr>
        <w:spacing w:after="200"/>
        <w:jc w:val="both"/>
        <w:rPr>
          <w:rFonts w:asciiTheme="majorHAnsi" w:hAnsiTheme="majorHAnsi" w:cstheme="majorHAnsi"/>
          <w:i/>
          <w:iCs/>
        </w:rPr>
      </w:pPr>
      <w:r w:rsidRPr="00C1044A">
        <w:rPr>
          <w:rFonts w:asciiTheme="majorHAnsi" w:hAnsiTheme="majorHAnsi" w:cstheme="majorHAnsi"/>
          <w:i/>
          <w:iCs/>
        </w:rPr>
        <w:t>Opomba</w:t>
      </w:r>
      <w:r w:rsidR="00C87820" w:rsidRPr="00C1044A">
        <w:rPr>
          <w:rFonts w:asciiTheme="majorHAnsi" w:hAnsiTheme="majorHAnsi" w:cstheme="majorHAnsi"/>
          <w:i/>
          <w:iCs/>
        </w:rPr>
        <w:t xml:space="preserve"> za anketarje: Povsod kot skrito opcijo </w:t>
      </w:r>
      <w:r w:rsidRPr="00C1044A">
        <w:rPr>
          <w:rFonts w:asciiTheme="majorHAnsi" w:hAnsiTheme="majorHAnsi" w:cstheme="majorHAnsi"/>
          <w:i/>
          <w:iCs/>
        </w:rPr>
        <w:t xml:space="preserve">dodati </w:t>
      </w:r>
      <w:r w:rsidR="0012172F">
        <w:rPr>
          <w:rFonts w:asciiTheme="majorHAnsi" w:hAnsiTheme="majorHAnsi" w:cstheme="majorHAnsi"/>
          <w:i/>
          <w:iCs/>
        </w:rPr>
        <w:t>»</w:t>
      </w:r>
      <w:r w:rsidR="00C87820" w:rsidRPr="00C1044A">
        <w:rPr>
          <w:rFonts w:asciiTheme="majorHAnsi" w:hAnsiTheme="majorHAnsi" w:cstheme="majorHAnsi"/>
          <w:i/>
          <w:iCs/>
        </w:rPr>
        <w:t>Ne želim odgovoriti</w:t>
      </w:r>
      <w:r w:rsidR="0012172F">
        <w:rPr>
          <w:rFonts w:asciiTheme="majorHAnsi" w:hAnsiTheme="majorHAnsi" w:cstheme="majorHAnsi"/>
          <w:i/>
          <w:iCs/>
        </w:rPr>
        <w:t>«</w:t>
      </w:r>
      <w:r w:rsidR="00C87820" w:rsidRPr="00C1044A">
        <w:rPr>
          <w:rFonts w:asciiTheme="majorHAnsi" w:hAnsiTheme="majorHAnsi" w:cstheme="majorHAnsi"/>
          <w:i/>
          <w:iCs/>
        </w:rPr>
        <w:t xml:space="preserve">. Kjer pa bomo vpisali </w:t>
      </w:r>
      <w:r w:rsidR="0012172F">
        <w:rPr>
          <w:rFonts w:asciiTheme="majorHAnsi" w:hAnsiTheme="majorHAnsi" w:cstheme="majorHAnsi"/>
          <w:i/>
          <w:iCs/>
        </w:rPr>
        <w:t>»</w:t>
      </w:r>
      <w:r w:rsidR="00C87820" w:rsidRPr="00C1044A">
        <w:rPr>
          <w:rFonts w:asciiTheme="majorHAnsi" w:hAnsiTheme="majorHAnsi" w:cstheme="majorHAnsi"/>
          <w:i/>
          <w:iCs/>
        </w:rPr>
        <w:t>Ne vem</w:t>
      </w:r>
      <w:r w:rsidR="0012172F">
        <w:rPr>
          <w:rFonts w:asciiTheme="majorHAnsi" w:hAnsiTheme="majorHAnsi" w:cstheme="majorHAnsi"/>
          <w:i/>
          <w:iCs/>
        </w:rPr>
        <w:t>«</w:t>
      </w:r>
      <w:r w:rsidR="00C87820" w:rsidRPr="00C1044A">
        <w:rPr>
          <w:rFonts w:asciiTheme="majorHAnsi" w:hAnsiTheme="majorHAnsi" w:cstheme="majorHAnsi"/>
          <w:i/>
          <w:iCs/>
        </w:rPr>
        <w:t>, želimo, da to ostane.</w:t>
      </w:r>
    </w:p>
    <w:p w14:paraId="36E72068" w14:textId="77777777" w:rsidR="00806370" w:rsidRPr="00C1044A" w:rsidRDefault="00836BBF">
      <w:pPr>
        <w:pStyle w:val="Naslov1"/>
      </w:pPr>
      <w:r w:rsidRPr="00C1044A">
        <w:t>1. Demografski podatki</w:t>
      </w:r>
    </w:p>
    <w:p w14:paraId="5BD306DA" w14:textId="77777777" w:rsidR="00806370" w:rsidRPr="00C1044A" w:rsidRDefault="00836BBF">
      <w:pPr>
        <w:spacing w:before="120" w:after="60"/>
      </w:pPr>
      <w:r w:rsidRPr="00C1044A">
        <w:rPr>
          <w:b/>
        </w:rPr>
        <w:t>1.1. Spol</w:t>
      </w:r>
    </w:p>
    <w:p w14:paraId="49BAC790" w14:textId="3C7978E1" w:rsidR="00806370" w:rsidRPr="00C1044A" w:rsidRDefault="00836BBF">
      <w:pPr>
        <w:spacing w:after="20"/>
        <w:ind w:left="142"/>
      </w:pPr>
      <w:r w:rsidRPr="00C1044A">
        <w:t xml:space="preserve">   1. Ženska</w:t>
      </w:r>
    </w:p>
    <w:p w14:paraId="1D86CE82" w14:textId="1B1F295B" w:rsidR="00806370" w:rsidRPr="00C1044A" w:rsidRDefault="00836BBF">
      <w:pPr>
        <w:spacing w:after="20"/>
        <w:ind w:left="142"/>
      </w:pPr>
      <w:r w:rsidRPr="00C1044A">
        <w:t xml:space="preserve">   2. Moški</w:t>
      </w:r>
    </w:p>
    <w:p w14:paraId="57AD19FB" w14:textId="5007C445" w:rsidR="00806370" w:rsidRPr="00C1044A" w:rsidRDefault="00836BBF">
      <w:pPr>
        <w:spacing w:after="20"/>
        <w:ind w:left="142"/>
      </w:pPr>
      <w:r w:rsidRPr="00C1044A">
        <w:t xml:space="preserve">   3. </w:t>
      </w:r>
      <w:proofErr w:type="spellStart"/>
      <w:r w:rsidRPr="00C1044A">
        <w:t>Nebinarna</w:t>
      </w:r>
      <w:proofErr w:type="spellEnd"/>
      <w:r w:rsidRPr="00C1044A">
        <w:t xml:space="preserve"> oseba/drugo</w:t>
      </w:r>
    </w:p>
    <w:p w14:paraId="7A357DEE" w14:textId="2022245B" w:rsidR="00640311" w:rsidRPr="00C1044A" w:rsidRDefault="00836BBF" w:rsidP="000732CB">
      <w:pPr>
        <w:spacing w:before="120" w:after="60"/>
        <w:rPr>
          <w:b/>
        </w:rPr>
      </w:pPr>
      <w:r w:rsidRPr="00C1044A">
        <w:rPr>
          <w:b/>
        </w:rPr>
        <w:t xml:space="preserve">1.2. </w:t>
      </w:r>
      <w:r w:rsidR="000732CB" w:rsidRPr="00C1044A">
        <w:rPr>
          <w:b/>
        </w:rPr>
        <w:t>Letnica</w:t>
      </w:r>
      <w:r w:rsidR="00B03566" w:rsidRPr="00C1044A">
        <w:rPr>
          <w:b/>
        </w:rPr>
        <w:t xml:space="preserve"> rojstva</w:t>
      </w:r>
      <w:r w:rsidR="00640311" w:rsidRPr="00C1044A">
        <w:rPr>
          <w:b/>
        </w:rPr>
        <w:t xml:space="preserve"> </w:t>
      </w:r>
      <w:r w:rsidR="000732CB" w:rsidRPr="00C1044A">
        <w:rPr>
          <w:bCs/>
        </w:rPr>
        <w:t>(</w:t>
      </w:r>
      <w:r w:rsidR="00F36B21">
        <w:rPr>
          <w:bCs/>
        </w:rPr>
        <w:t>v</w:t>
      </w:r>
      <w:r w:rsidR="000732CB" w:rsidRPr="00C1044A">
        <w:rPr>
          <w:bCs/>
        </w:rPr>
        <w:t>pišite)</w:t>
      </w:r>
    </w:p>
    <w:p w14:paraId="4DCAF7DF" w14:textId="55C9FE76" w:rsidR="00697B08" w:rsidRPr="00C1044A" w:rsidRDefault="00D0395B" w:rsidP="00A103D2">
      <w:pPr>
        <w:spacing w:before="120" w:after="60"/>
        <w:rPr>
          <w:bCs/>
        </w:rPr>
      </w:pPr>
      <w:r w:rsidRPr="00C1044A">
        <w:rPr>
          <w:bCs/>
        </w:rPr>
        <w:t xml:space="preserve">      </w:t>
      </w:r>
      <w:r w:rsidR="003A5DE1" w:rsidRPr="00C1044A">
        <w:t>|__| |__| |__| |__|</w:t>
      </w:r>
    </w:p>
    <w:p w14:paraId="03758837" w14:textId="58D9861B" w:rsidR="00806370" w:rsidRPr="00C1044A" w:rsidRDefault="00836BBF">
      <w:pPr>
        <w:spacing w:before="120" w:after="60"/>
      </w:pPr>
      <w:r w:rsidRPr="00C1044A">
        <w:rPr>
          <w:b/>
        </w:rPr>
        <w:t xml:space="preserve">1.3. </w:t>
      </w:r>
      <w:r w:rsidR="00535E83" w:rsidRPr="00C1044A">
        <w:rPr>
          <w:b/>
        </w:rPr>
        <w:t>Ka</w:t>
      </w:r>
      <w:r w:rsidR="00EC52AD" w:rsidRPr="00C1044A">
        <w:rPr>
          <w:b/>
        </w:rPr>
        <w:t>tero delo opravljate?</w:t>
      </w:r>
      <w:r w:rsidR="00535E83" w:rsidRPr="00C1044A">
        <w:rPr>
          <w:b/>
        </w:rPr>
        <w:t xml:space="preserve"> </w:t>
      </w:r>
      <w:r w:rsidR="00A71D9A" w:rsidRPr="00C1044A">
        <w:rPr>
          <w:bCs/>
        </w:rPr>
        <w:t>(</w:t>
      </w:r>
      <w:r w:rsidR="00F36B21">
        <w:rPr>
          <w:bCs/>
        </w:rPr>
        <w:t>n</w:t>
      </w:r>
      <w:r w:rsidR="00F941B3">
        <w:rPr>
          <w:bCs/>
        </w:rPr>
        <w:t xml:space="preserve">a </w:t>
      </w:r>
      <w:r w:rsidR="00A71D9A" w:rsidRPr="00C1044A">
        <w:rPr>
          <w:bCs/>
        </w:rPr>
        <w:t>primer: medicinska sestra, policist, prodajalka, mizar, učitelj)</w:t>
      </w:r>
      <w:r w:rsidR="009040E8">
        <w:rPr>
          <w:bCs/>
        </w:rPr>
        <w:t xml:space="preserve"> </w:t>
      </w:r>
      <w:r w:rsidR="000732CB" w:rsidRPr="00C1044A">
        <w:rPr>
          <w:bCs/>
        </w:rPr>
        <w:t>(</w:t>
      </w:r>
      <w:r w:rsidR="00831FA8" w:rsidRPr="00C1044A">
        <w:rPr>
          <w:bCs/>
        </w:rPr>
        <w:t>v</w:t>
      </w:r>
      <w:r w:rsidR="000732CB" w:rsidRPr="00C1044A">
        <w:rPr>
          <w:bCs/>
        </w:rPr>
        <w:t>pišite)</w:t>
      </w:r>
    </w:p>
    <w:p w14:paraId="357FD379" w14:textId="5C3746F1" w:rsidR="00806370" w:rsidRPr="00C1044A" w:rsidRDefault="00836BBF" w:rsidP="00535E83">
      <w:pPr>
        <w:spacing w:after="60"/>
        <w:ind w:left="283"/>
      </w:pPr>
      <w:r w:rsidRPr="00C1044A">
        <w:t>___________________________</w:t>
      </w:r>
    </w:p>
    <w:p w14:paraId="03E08DD3" w14:textId="06691E13" w:rsidR="00806370" w:rsidRPr="00C1044A" w:rsidRDefault="00836BBF">
      <w:pPr>
        <w:spacing w:before="120" w:after="60"/>
      </w:pPr>
      <w:r w:rsidRPr="00C1044A">
        <w:rPr>
          <w:b/>
        </w:rPr>
        <w:t>1.</w:t>
      </w:r>
      <w:r w:rsidR="00CE30E2" w:rsidRPr="00C1044A">
        <w:rPr>
          <w:b/>
        </w:rPr>
        <w:t>4</w:t>
      </w:r>
      <w:r w:rsidRPr="00C1044A">
        <w:rPr>
          <w:b/>
        </w:rPr>
        <w:t>. Kakšn</w:t>
      </w:r>
      <w:r w:rsidR="00A71D9A" w:rsidRPr="00C1044A">
        <w:rPr>
          <w:b/>
        </w:rPr>
        <w:t>o</w:t>
      </w:r>
      <w:r w:rsidRPr="00C1044A">
        <w:rPr>
          <w:b/>
        </w:rPr>
        <w:t xml:space="preserve"> je vaš</w:t>
      </w:r>
      <w:r w:rsidR="00A71D9A" w:rsidRPr="00C1044A">
        <w:rPr>
          <w:b/>
        </w:rPr>
        <w:t>e</w:t>
      </w:r>
      <w:r w:rsidRPr="00C1044A">
        <w:rPr>
          <w:b/>
        </w:rPr>
        <w:t xml:space="preserve"> trenutn</w:t>
      </w:r>
      <w:r w:rsidR="00A71D9A" w:rsidRPr="00C1044A">
        <w:rPr>
          <w:b/>
        </w:rPr>
        <w:t>o</w:t>
      </w:r>
      <w:r w:rsidRPr="00C1044A">
        <w:rPr>
          <w:b/>
        </w:rPr>
        <w:t xml:space="preserve"> </w:t>
      </w:r>
      <w:r w:rsidR="00F528B4" w:rsidRPr="00C1044A">
        <w:rPr>
          <w:b/>
        </w:rPr>
        <w:t>glavno</w:t>
      </w:r>
      <w:r w:rsidR="00A71D9A" w:rsidRPr="00C1044A">
        <w:rPr>
          <w:b/>
        </w:rPr>
        <w:t xml:space="preserve"> plačano delo/zaposlitev</w:t>
      </w:r>
      <w:r w:rsidRPr="00C1044A">
        <w:rPr>
          <w:b/>
        </w:rPr>
        <w:t>?</w:t>
      </w:r>
    </w:p>
    <w:p w14:paraId="58AD78FF" w14:textId="41973868" w:rsidR="00806370" w:rsidRPr="00C1044A" w:rsidRDefault="00836BBF">
      <w:pPr>
        <w:spacing w:after="20"/>
        <w:ind w:left="142"/>
      </w:pPr>
      <w:r w:rsidRPr="00C1044A">
        <w:t xml:space="preserve">   1. Zaposlitev za nedoločen čas</w:t>
      </w:r>
    </w:p>
    <w:p w14:paraId="1207A1F6" w14:textId="615BBAE1" w:rsidR="00806370" w:rsidRPr="00C1044A" w:rsidRDefault="00836BBF">
      <w:pPr>
        <w:spacing w:after="20"/>
        <w:ind w:left="142"/>
      </w:pPr>
      <w:r w:rsidRPr="00C1044A">
        <w:t xml:space="preserve">   2. Zaposlitev za določen čas</w:t>
      </w:r>
    </w:p>
    <w:p w14:paraId="49DD0D3E" w14:textId="4E243BC7" w:rsidR="00806370" w:rsidRPr="00C1044A" w:rsidRDefault="00697570">
      <w:pPr>
        <w:spacing w:after="20"/>
        <w:ind w:left="142"/>
      </w:pPr>
      <w:r w:rsidRPr="00C1044A">
        <w:t xml:space="preserve">   </w:t>
      </w:r>
      <w:r w:rsidR="00836BBF" w:rsidRPr="00C1044A">
        <w:t>3. Samozaposlen</w:t>
      </w:r>
    </w:p>
    <w:p w14:paraId="51ADA9FB" w14:textId="5F16191B" w:rsidR="00263D3E" w:rsidRPr="00C1044A" w:rsidRDefault="00263D3E" w:rsidP="00263D3E">
      <w:pPr>
        <w:spacing w:after="20"/>
        <w:ind w:left="142"/>
      </w:pPr>
      <w:r w:rsidRPr="00C1044A">
        <w:t xml:space="preserve">   4. Kmet</w:t>
      </w:r>
    </w:p>
    <w:p w14:paraId="4051EA2D" w14:textId="6DCE1C83" w:rsidR="00806370" w:rsidRPr="00C1044A" w:rsidRDefault="00836BBF">
      <w:pPr>
        <w:spacing w:after="20"/>
        <w:ind w:left="142"/>
      </w:pPr>
      <w:r w:rsidRPr="00C1044A">
        <w:t xml:space="preserve">   </w:t>
      </w:r>
      <w:r w:rsidR="00263D3E" w:rsidRPr="00C1044A">
        <w:t>5</w:t>
      </w:r>
      <w:r w:rsidRPr="00C1044A">
        <w:t>. Drugo: __________</w:t>
      </w:r>
    </w:p>
    <w:p w14:paraId="3B229306" w14:textId="77777777" w:rsidR="000D2F67" w:rsidRPr="00C1044A" w:rsidRDefault="000D2F67">
      <w:pPr>
        <w:spacing w:after="20"/>
        <w:ind w:left="142"/>
      </w:pPr>
    </w:p>
    <w:p w14:paraId="06EF445B" w14:textId="77777777" w:rsidR="000D2F67" w:rsidRPr="00C1044A" w:rsidRDefault="000D2F67" w:rsidP="000D2F67">
      <w:pPr>
        <w:spacing w:after="20"/>
        <w:rPr>
          <w:b/>
          <w:bCs/>
        </w:rPr>
      </w:pPr>
    </w:p>
    <w:p w14:paraId="2EFA21C8" w14:textId="77777777" w:rsidR="000D2F67" w:rsidRPr="00C1044A" w:rsidRDefault="000D2F67" w:rsidP="000D2F67">
      <w:pPr>
        <w:spacing w:after="20"/>
        <w:rPr>
          <w:b/>
          <w:bCs/>
        </w:rPr>
      </w:pPr>
    </w:p>
    <w:p w14:paraId="7C4E1E56" w14:textId="77777777" w:rsidR="000D2F67" w:rsidRPr="00C1044A" w:rsidRDefault="000D2F67" w:rsidP="000D2F67">
      <w:pPr>
        <w:spacing w:after="20"/>
        <w:rPr>
          <w:b/>
          <w:bCs/>
        </w:rPr>
      </w:pPr>
    </w:p>
    <w:p w14:paraId="1844BE81" w14:textId="605C896A" w:rsidR="000D2F67" w:rsidRPr="00C1044A" w:rsidRDefault="000D2F67" w:rsidP="000D2F67">
      <w:pPr>
        <w:spacing w:after="20"/>
        <w:rPr>
          <w:b/>
          <w:bCs/>
        </w:rPr>
      </w:pPr>
      <w:r w:rsidRPr="00C1044A">
        <w:rPr>
          <w:b/>
          <w:bCs/>
        </w:rPr>
        <w:lastRenderedPageBreak/>
        <w:t xml:space="preserve">1.5. Koliko časa delate/ste zaposleni v vašem trenutnem </w:t>
      </w:r>
      <w:r w:rsidR="00F528B4" w:rsidRPr="00C1044A">
        <w:rPr>
          <w:b/>
          <w:bCs/>
        </w:rPr>
        <w:t>glavnem</w:t>
      </w:r>
      <w:r w:rsidRPr="00C1044A">
        <w:rPr>
          <w:b/>
          <w:bCs/>
        </w:rPr>
        <w:t xml:space="preserve"> plačanem delu/zaposlitvi?</w:t>
      </w:r>
    </w:p>
    <w:p w14:paraId="030D6C7A" w14:textId="4A971762" w:rsidR="000D2F67" w:rsidRPr="00C1044A" w:rsidRDefault="000D2F67" w:rsidP="000D2F67">
      <w:pPr>
        <w:spacing w:after="20"/>
        <w:ind w:left="142"/>
      </w:pPr>
      <w:r w:rsidRPr="00C1044A">
        <w:t xml:space="preserve">   1. Manj kot eno leto</w:t>
      </w:r>
    </w:p>
    <w:p w14:paraId="35073D31" w14:textId="550158B1" w:rsidR="000D2F67" w:rsidRPr="00C1044A" w:rsidRDefault="000D2F67" w:rsidP="000D2F67">
      <w:pPr>
        <w:spacing w:after="20"/>
        <w:ind w:left="142"/>
      </w:pPr>
      <w:r w:rsidRPr="00C1044A">
        <w:t xml:space="preserve">   2. 1</w:t>
      </w:r>
      <w:r w:rsidR="009040E8">
        <w:t>–</w:t>
      </w:r>
      <w:r w:rsidRPr="00C1044A">
        <w:t>5 let</w:t>
      </w:r>
    </w:p>
    <w:p w14:paraId="71C35578" w14:textId="2FB45F09" w:rsidR="000D2F67" w:rsidRPr="00C1044A" w:rsidRDefault="000D2F67" w:rsidP="000D2F67">
      <w:pPr>
        <w:spacing w:after="20"/>
        <w:ind w:left="142"/>
      </w:pPr>
      <w:r w:rsidRPr="00C1044A">
        <w:t xml:space="preserve">   3. 6</w:t>
      </w:r>
      <w:r w:rsidR="009040E8">
        <w:t>–</w:t>
      </w:r>
      <w:r w:rsidRPr="00C1044A">
        <w:t>10 let</w:t>
      </w:r>
    </w:p>
    <w:p w14:paraId="6DB2D72D" w14:textId="35AEA2DA" w:rsidR="000D2F67" w:rsidRPr="00C1044A" w:rsidRDefault="000D2F67" w:rsidP="000D2F67">
      <w:pPr>
        <w:spacing w:after="20"/>
        <w:ind w:left="142"/>
      </w:pPr>
      <w:r w:rsidRPr="00C1044A">
        <w:t xml:space="preserve">   4. 11</w:t>
      </w:r>
      <w:r w:rsidR="009040E8">
        <w:t>–</w:t>
      </w:r>
      <w:r w:rsidRPr="00C1044A">
        <w:t>20 let</w:t>
      </w:r>
    </w:p>
    <w:p w14:paraId="00F5B97C" w14:textId="07AA6316" w:rsidR="000D2F67" w:rsidRPr="00C1044A" w:rsidRDefault="000D2F67" w:rsidP="000D2F67">
      <w:pPr>
        <w:spacing w:after="20"/>
        <w:ind w:left="142"/>
      </w:pPr>
      <w:r w:rsidRPr="00C1044A">
        <w:t xml:space="preserve">   5. 21</w:t>
      </w:r>
      <w:r w:rsidR="009040E8">
        <w:t>–</w:t>
      </w:r>
      <w:r w:rsidRPr="00C1044A">
        <w:t>30 let</w:t>
      </w:r>
    </w:p>
    <w:p w14:paraId="4B6E1270" w14:textId="2EA7E6F6" w:rsidR="000D2F67" w:rsidRPr="00C1044A" w:rsidRDefault="000D2F67" w:rsidP="000D2F67">
      <w:pPr>
        <w:spacing w:after="20"/>
        <w:ind w:left="142"/>
      </w:pPr>
      <w:r w:rsidRPr="00C1044A">
        <w:t xml:space="preserve">   6. 31</w:t>
      </w:r>
      <w:r w:rsidR="009040E8">
        <w:t>–</w:t>
      </w:r>
      <w:r w:rsidRPr="00C1044A">
        <w:t>40 let</w:t>
      </w:r>
    </w:p>
    <w:p w14:paraId="58C620FD" w14:textId="748419D0" w:rsidR="000D2F67" w:rsidRPr="00C1044A" w:rsidRDefault="000D2F67" w:rsidP="000D2F67">
      <w:pPr>
        <w:spacing w:after="20"/>
        <w:ind w:left="142"/>
      </w:pPr>
      <w:r w:rsidRPr="00C1044A">
        <w:t xml:space="preserve">   7. 41 in več let</w:t>
      </w:r>
    </w:p>
    <w:p w14:paraId="21919458" w14:textId="094409BB" w:rsidR="00806370" w:rsidRPr="00C1044A" w:rsidRDefault="00836BBF" w:rsidP="00831FA8">
      <w:pPr>
        <w:pStyle w:val="Navadensplet"/>
        <w:jc w:val="both"/>
        <w:rPr>
          <w:rFonts w:asciiTheme="majorHAnsi" w:hAnsiTheme="majorHAnsi" w:cstheme="majorHAnsi"/>
        </w:rPr>
      </w:pPr>
      <w:r w:rsidRPr="00C1044A">
        <w:rPr>
          <w:rFonts w:asciiTheme="majorHAnsi" w:hAnsiTheme="majorHAnsi" w:cstheme="majorHAnsi"/>
          <w:b/>
          <w:sz w:val="22"/>
          <w:szCs w:val="22"/>
        </w:rPr>
        <w:t>1.</w:t>
      </w:r>
      <w:r w:rsidR="000D2F67" w:rsidRPr="00C1044A">
        <w:rPr>
          <w:rFonts w:asciiTheme="majorHAnsi" w:hAnsiTheme="majorHAnsi" w:cstheme="majorHAnsi"/>
          <w:b/>
          <w:sz w:val="22"/>
          <w:szCs w:val="22"/>
        </w:rPr>
        <w:t>6</w:t>
      </w:r>
      <w:r w:rsidRPr="00C1044A">
        <w:rPr>
          <w:rFonts w:asciiTheme="majorHAnsi" w:hAnsiTheme="majorHAnsi" w:cstheme="majorHAnsi"/>
          <w:b/>
          <w:sz w:val="22"/>
          <w:szCs w:val="22"/>
        </w:rPr>
        <w:t xml:space="preserve">. Koliko ur na teden </w:t>
      </w:r>
      <w:r w:rsidR="003B736A">
        <w:rPr>
          <w:rFonts w:asciiTheme="majorHAnsi" w:hAnsiTheme="majorHAnsi" w:cstheme="majorHAnsi"/>
          <w:b/>
          <w:sz w:val="22"/>
          <w:szCs w:val="22"/>
        </w:rPr>
        <w:t xml:space="preserve">ste v povprečju v zadnjem mesecu </w:t>
      </w:r>
      <w:r w:rsidRPr="00C1044A">
        <w:rPr>
          <w:rFonts w:asciiTheme="majorHAnsi" w:hAnsiTheme="majorHAnsi" w:cstheme="majorHAnsi"/>
          <w:b/>
          <w:sz w:val="22"/>
          <w:szCs w:val="22"/>
        </w:rPr>
        <w:t>dela</w:t>
      </w:r>
      <w:r w:rsidR="003B736A">
        <w:rPr>
          <w:rFonts w:asciiTheme="majorHAnsi" w:hAnsiTheme="majorHAnsi" w:cstheme="majorHAnsi"/>
          <w:b/>
          <w:sz w:val="22"/>
          <w:szCs w:val="22"/>
        </w:rPr>
        <w:t>li</w:t>
      </w:r>
      <w:r w:rsidRPr="00C1044A">
        <w:rPr>
          <w:rFonts w:asciiTheme="majorHAnsi" w:hAnsiTheme="majorHAnsi" w:cstheme="majorHAnsi"/>
          <w:b/>
          <w:sz w:val="22"/>
          <w:szCs w:val="22"/>
        </w:rPr>
        <w:t xml:space="preserve"> v svoj</w:t>
      </w:r>
      <w:r w:rsidR="00A71D9A" w:rsidRPr="00C1044A">
        <w:rPr>
          <w:rFonts w:asciiTheme="majorHAnsi" w:hAnsiTheme="majorHAnsi" w:cstheme="majorHAnsi"/>
          <w:b/>
          <w:sz w:val="22"/>
          <w:szCs w:val="22"/>
        </w:rPr>
        <w:t>em</w:t>
      </w:r>
      <w:r w:rsidRPr="00C1044A">
        <w:rPr>
          <w:rFonts w:asciiTheme="majorHAnsi" w:hAnsiTheme="majorHAnsi" w:cstheme="majorHAnsi"/>
          <w:b/>
          <w:sz w:val="22"/>
          <w:szCs w:val="22"/>
        </w:rPr>
        <w:t xml:space="preserve"> </w:t>
      </w:r>
      <w:r w:rsidR="00A71D9A" w:rsidRPr="00C1044A">
        <w:rPr>
          <w:rFonts w:asciiTheme="majorHAnsi" w:hAnsiTheme="majorHAnsi" w:cstheme="majorHAnsi"/>
          <w:b/>
          <w:sz w:val="22"/>
          <w:szCs w:val="22"/>
        </w:rPr>
        <w:t xml:space="preserve">trenutnem </w:t>
      </w:r>
      <w:r w:rsidR="00F528B4" w:rsidRPr="00C1044A">
        <w:rPr>
          <w:rFonts w:asciiTheme="majorHAnsi" w:hAnsiTheme="majorHAnsi" w:cstheme="majorHAnsi"/>
          <w:b/>
          <w:sz w:val="22"/>
          <w:szCs w:val="22"/>
        </w:rPr>
        <w:t>glavnem</w:t>
      </w:r>
      <w:r w:rsidR="00A71D9A" w:rsidRPr="00C1044A">
        <w:rPr>
          <w:rFonts w:asciiTheme="majorHAnsi" w:hAnsiTheme="majorHAnsi" w:cstheme="majorHAnsi"/>
          <w:b/>
          <w:sz w:val="22"/>
          <w:szCs w:val="22"/>
        </w:rPr>
        <w:t xml:space="preserve"> plačanem delu/zaposlitvi</w:t>
      </w:r>
      <w:r w:rsidRPr="00C1044A">
        <w:rPr>
          <w:rFonts w:asciiTheme="majorHAnsi" w:hAnsiTheme="majorHAnsi" w:cstheme="majorHAnsi"/>
          <w:b/>
          <w:sz w:val="22"/>
          <w:szCs w:val="22"/>
        </w:rPr>
        <w:t xml:space="preserve">? </w:t>
      </w:r>
      <w:r w:rsidRPr="00C1044A">
        <w:rPr>
          <w:rFonts w:asciiTheme="majorHAnsi" w:hAnsiTheme="majorHAnsi" w:cstheme="majorHAnsi"/>
          <w:bCs/>
          <w:sz w:val="22"/>
          <w:szCs w:val="22"/>
        </w:rPr>
        <w:t>(</w:t>
      </w:r>
      <w:r w:rsidR="008E2928" w:rsidRPr="00C1044A">
        <w:rPr>
          <w:rStyle w:val="Krepko"/>
          <w:rFonts w:asciiTheme="majorHAnsi" w:hAnsiTheme="majorHAnsi" w:cstheme="majorHAnsi"/>
          <w:b w:val="0"/>
          <w:sz w:val="22"/>
          <w:szCs w:val="22"/>
        </w:rPr>
        <w:t xml:space="preserve">upoštevajte vse ure, ki jih </w:t>
      </w:r>
      <w:r w:rsidR="008E2928" w:rsidRPr="008D06A4">
        <w:rPr>
          <w:rStyle w:val="Krepko"/>
          <w:rFonts w:asciiTheme="majorHAnsi" w:hAnsiTheme="majorHAnsi" w:cstheme="majorHAnsi"/>
          <w:b w:val="0"/>
          <w:color w:val="0070C0"/>
          <w:sz w:val="22"/>
          <w:szCs w:val="22"/>
        </w:rPr>
        <w:t>dejansko</w:t>
      </w:r>
      <w:r w:rsidR="008E2928" w:rsidRPr="00C1044A">
        <w:rPr>
          <w:rStyle w:val="Krepko"/>
          <w:rFonts w:asciiTheme="majorHAnsi" w:hAnsiTheme="majorHAnsi" w:cstheme="majorHAnsi"/>
          <w:b w:val="0"/>
          <w:sz w:val="22"/>
          <w:szCs w:val="22"/>
        </w:rPr>
        <w:t xml:space="preserve"> porabite za delo, vključno</w:t>
      </w:r>
      <w:r w:rsidR="00A71D9A" w:rsidRPr="00C1044A">
        <w:rPr>
          <w:rStyle w:val="Krepko"/>
          <w:rFonts w:asciiTheme="majorHAnsi" w:hAnsiTheme="majorHAnsi" w:cstheme="majorHAnsi"/>
          <w:b w:val="0"/>
          <w:sz w:val="22"/>
          <w:szCs w:val="22"/>
        </w:rPr>
        <w:t xml:space="preserve"> z</w:t>
      </w:r>
      <w:r w:rsidR="008E2928" w:rsidRPr="00C1044A">
        <w:rPr>
          <w:rStyle w:val="Krepko"/>
          <w:rFonts w:asciiTheme="majorHAnsi" w:hAnsiTheme="majorHAnsi" w:cstheme="majorHAnsi"/>
          <w:b w:val="0"/>
          <w:sz w:val="22"/>
          <w:szCs w:val="22"/>
        </w:rPr>
        <w:t xml:space="preserve"> </w:t>
      </w:r>
      <w:r w:rsidR="008E2928" w:rsidRPr="00C1044A">
        <w:rPr>
          <w:rFonts w:asciiTheme="majorHAnsi" w:hAnsiTheme="majorHAnsi" w:cstheme="majorHAnsi"/>
          <w:sz w:val="22"/>
          <w:szCs w:val="22"/>
        </w:rPr>
        <w:t>rednim delovnim časom, nadurami (plačanimi ali neplačanimi)</w:t>
      </w:r>
      <w:r w:rsidR="007B666A" w:rsidRPr="00C1044A">
        <w:rPr>
          <w:rFonts w:asciiTheme="majorHAnsi" w:hAnsiTheme="majorHAnsi" w:cstheme="majorHAnsi"/>
          <w:sz w:val="22"/>
          <w:szCs w:val="22"/>
        </w:rPr>
        <w:t>,</w:t>
      </w:r>
      <w:r w:rsidR="008E2928" w:rsidRPr="00C1044A">
        <w:rPr>
          <w:rFonts w:asciiTheme="majorHAnsi" w:hAnsiTheme="majorHAnsi" w:cstheme="majorHAnsi"/>
          <w:sz w:val="22"/>
          <w:szCs w:val="22"/>
        </w:rPr>
        <w:t xml:space="preserve"> delom</w:t>
      </w:r>
      <w:r w:rsidR="00FE168E" w:rsidRPr="00C1044A">
        <w:rPr>
          <w:rFonts w:asciiTheme="majorHAnsi" w:hAnsiTheme="majorHAnsi" w:cstheme="majorHAnsi"/>
          <w:sz w:val="22"/>
          <w:szCs w:val="22"/>
        </w:rPr>
        <w:t xml:space="preserve"> od</w:t>
      </w:r>
      <w:r w:rsidR="008E2928" w:rsidRPr="00C1044A">
        <w:rPr>
          <w:rFonts w:asciiTheme="majorHAnsi" w:hAnsiTheme="majorHAnsi" w:cstheme="majorHAnsi"/>
          <w:sz w:val="22"/>
          <w:szCs w:val="22"/>
        </w:rPr>
        <w:t xml:space="preserve"> doma ali na daljavo, pripravami na delo</w:t>
      </w:r>
      <w:r w:rsidR="00E1139B" w:rsidRPr="00C1044A">
        <w:rPr>
          <w:rFonts w:asciiTheme="majorHAnsi" w:hAnsiTheme="majorHAnsi" w:cstheme="majorHAnsi"/>
          <w:sz w:val="22"/>
          <w:szCs w:val="22"/>
        </w:rPr>
        <w:t xml:space="preserve">, </w:t>
      </w:r>
      <w:r w:rsidR="008E2928" w:rsidRPr="00C1044A">
        <w:rPr>
          <w:rFonts w:asciiTheme="majorHAnsi" w:hAnsiTheme="majorHAnsi" w:cstheme="majorHAnsi"/>
          <w:sz w:val="22"/>
          <w:szCs w:val="22"/>
        </w:rPr>
        <w:t>delom izven običajnega delovnega</w:t>
      </w:r>
      <w:r w:rsidR="00115FDA" w:rsidRPr="00C1044A">
        <w:rPr>
          <w:rFonts w:asciiTheme="majorHAnsi" w:hAnsiTheme="majorHAnsi" w:cstheme="majorHAnsi"/>
          <w:sz w:val="22"/>
          <w:szCs w:val="22"/>
        </w:rPr>
        <w:t xml:space="preserve"> časa</w:t>
      </w:r>
      <w:r w:rsidRPr="00C1044A">
        <w:rPr>
          <w:rFonts w:asciiTheme="majorHAnsi" w:hAnsiTheme="majorHAnsi" w:cstheme="majorHAnsi"/>
          <w:bCs/>
          <w:sz w:val="22"/>
          <w:szCs w:val="22"/>
        </w:rPr>
        <w:t>)</w:t>
      </w:r>
      <w:r w:rsidR="00115FDA" w:rsidRPr="00C1044A">
        <w:rPr>
          <w:rFonts w:asciiTheme="majorHAnsi" w:hAnsiTheme="majorHAnsi" w:cstheme="majorHAnsi"/>
          <w:bCs/>
          <w:sz w:val="22"/>
          <w:szCs w:val="22"/>
        </w:rPr>
        <w:t xml:space="preserve"> </w:t>
      </w:r>
    </w:p>
    <w:p w14:paraId="68F4BF32" w14:textId="3A966907" w:rsidR="00806370" w:rsidRPr="00C1044A" w:rsidRDefault="00836BBF" w:rsidP="00831FA8">
      <w:pPr>
        <w:ind w:left="283"/>
        <w:jc w:val="both"/>
      </w:pPr>
      <w:r w:rsidRPr="00C1044A">
        <w:t xml:space="preserve">Število ur na teden: </w:t>
      </w:r>
      <w:r w:rsidR="00ED021B" w:rsidRPr="00C1044A">
        <w:t>|__| |__|</w:t>
      </w:r>
      <w:r w:rsidR="007B666A" w:rsidRPr="00C1044A">
        <w:t xml:space="preserve"> </w:t>
      </w:r>
      <w:r w:rsidR="007A3FF6" w:rsidRPr="00C1044A">
        <w:t xml:space="preserve">|__| </w:t>
      </w:r>
      <w:r w:rsidR="007B666A" w:rsidRPr="00C1044A">
        <w:t>(</w:t>
      </w:r>
      <w:r w:rsidR="00C94C19" w:rsidRPr="00C1044A">
        <w:t>min</w:t>
      </w:r>
      <w:r w:rsidR="00F528B4">
        <w:t>–</w:t>
      </w:r>
      <w:proofErr w:type="spellStart"/>
      <w:r w:rsidR="00C94C19" w:rsidRPr="00C1044A">
        <w:t>max</w:t>
      </w:r>
      <w:proofErr w:type="spellEnd"/>
      <w:r w:rsidR="00C94C19" w:rsidRPr="00C1044A">
        <w:t xml:space="preserve">: </w:t>
      </w:r>
      <w:r w:rsidR="00186FD0" w:rsidRPr="00C1044A">
        <w:t>1</w:t>
      </w:r>
      <w:r w:rsidR="003F5999">
        <w:t>–</w:t>
      </w:r>
      <w:r w:rsidR="003B736A">
        <w:t>168</w:t>
      </w:r>
      <w:r w:rsidR="003B736A" w:rsidRPr="00C1044A">
        <w:t xml:space="preserve"> </w:t>
      </w:r>
      <w:r w:rsidR="00186FD0" w:rsidRPr="00C1044A">
        <w:t>ur)</w:t>
      </w:r>
    </w:p>
    <w:p w14:paraId="145C9241" w14:textId="77777777" w:rsidR="008B09D2" w:rsidRPr="00C1044A" w:rsidRDefault="008B09D2" w:rsidP="00831FA8">
      <w:pPr>
        <w:spacing w:before="120" w:after="60"/>
        <w:jc w:val="both"/>
        <w:rPr>
          <w:b/>
        </w:rPr>
      </w:pPr>
    </w:p>
    <w:p w14:paraId="1057C918" w14:textId="22722900" w:rsidR="00806370" w:rsidRPr="00C1044A" w:rsidRDefault="00836BBF" w:rsidP="00831FA8">
      <w:pPr>
        <w:spacing w:before="120" w:after="60"/>
        <w:jc w:val="both"/>
      </w:pPr>
      <w:r w:rsidRPr="00C1044A">
        <w:rPr>
          <w:b/>
        </w:rPr>
        <w:t>1.</w:t>
      </w:r>
      <w:r w:rsidR="000D2F67" w:rsidRPr="00C1044A">
        <w:rPr>
          <w:b/>
        </w:rPr>
        <w:t>7</w:t>
      </w:r>
      <w:r w:rsidRPr="00C1044A">
        <w:rPr>
          <w:b/>
        </w:rPr>
        <w:t xml:space="preserve">. Ali poleg vašega </w:t>
      </w:r>
      <w:r w:rsidR="00867CE2" w:rsidRPr="00C1044A">
        <w:rPr>
          <w:b/>
        </w:rPr>
        <w:t>glavnega</w:t>
      </w:r>
      <w:r w:rsidRPr="00C1044A">
        <w:rPr>
          <w:b/>
        </w:rPr>
        <w:t xml:space="preserve"> </w:t>
      </w:r>
      <w:r w:rsidR="00AA55FF" w:rsidRPr="00C1044A">
        <w:rPr>
          <w:b/>
        </w:rPr>
        <w:t xml:space="preserve">plačanega </w:t>
      </w:r>
      <w:r w:rsidRPr="00C1044A">
        <w:rPr>
          <w:b/>
        </w:rPr>
        <w:t>dela</w:t>
      </w:r>
      <w:r w:rsidR="00D66611" w:rsidRPr="00C1044A">
        <w:rPr>
          <w:b/>
        </w:rPr>
        <w:t>/</w:t>
      </w:r>
      <w:r w:rsidRPr="00C1044A">
        <w:rPr>
          <w:b/>
        </w:rPr>
        <w:t>zaposlitve opravljate še kakšno drugo delo</w:t>
      </w:r>
      <w:r w:rsidR="00292F20" w:rsidRPr="00C1044A">
        <w:rPr>
          <w:b/>
        </w:rPr>
        <w:t>/zaposlitev</w:t>
      </w:r>
      <w:r w:rsidRPr="00C1044A">
        <w:rPr>
          <w:b/>
        </w:rPr>
        <w:t xml:space="preserve"> za plačilo?</w:t>
      </w:r>
    </w:p>
    <w:p w14:paraId="12CA4EBA" w14:textId="6A931266" w:rsidR="00806370" w:rsidRPr="00C1044A" w:rsidRDefault="00836BBF" w:rsidP="00831FA8">
      <w:pPr>
        <w:spacing w:after="20"/>
        <w:ind w:left="142"/>
        <w:jc w:val="both"/>
      </w:pPr>
      <w:r w:rsidRPr="00C1044A">
        <w:t xml:space="preserve">   1. Ne, to je edino delo</w:t>
      </w:r>
      <w:r w:rsidR="00292F20" w:rsidRPr="00C1044A">
        <w:t>/zaposlitev</w:t>
      </w:r>
      <w:r w:rsidR="00AB0E4D">
        <w:t>.</w:t>
      </w:r>
    </w:p>
    <w:p w14:paraId="763AE11A" w14:textId="6D2E64FA" w:rsidR="00806370" w:rsidRPr="00C1044A" w:rsidRDefault="00836BBF" w:rsidP="00831FA8">
      <w:pPr>
        <w:spacing w:after="20"/>
        <w:ind w:left="142"/>
        <w:jc w:val="both"/>
      </w:pPr>
      <w:r w:rsidRPr="00C1044A">
        <w:t xml:space="preserve">   2. Da, opravljam še eno dodatno delo</w:t>
      </w:r>
      <w:r w:rsidR="00292F20" w:rsidRPr="00C1044A">
        <w:t>/zaposlitev</w:t>
      </w:r>
      <w:r w:rsidR="00AB0E4D">
        <w:t>.</w:t>
      </w:r>
    </w:p>
    <w:p w14:paraId="4BDA90BD" w14:textId="3D26FE46" w:rsidR="00806370" w:rsidRPr="00C1044A" w:rsidRDefault="00836BBF" w:rsidP="00831FA8">
      <w:pPr>
        <w:spacing w:after="20"/>
        <w:ind w:left="142"/>
        <w:jc w:val="both"/>
      </w:pPr>
      <w:r w:rsidRPr="00C1044A">
        <w:t xml:space="preserve">   3. Da, opravljam več dodatnih del</w:t>
      </w:r>
      <w:r w:rsidR="00292F20" w:rsidRPr="00C1044A">
        <w:t>/zaposlitev</w:t>
      </w:r>
      <w:r w:rsidR="00AB0E4D">
        <w:t>.</w:t>
      </w:r>
    </w:p>
    <w:p w14:paraId="357206A0" w14:textId="77777777" w:rsidR="00867CE2" w:rsidRPr="00C1044A" w:rsidRDefault="00867CE2" w:rsidP="00831FA8">
      <w:pPr>
        <w:spacing w:before="120" w:after="60"/>
        <w:jc w:val="both"/>
        <w:rPr>
          <w:b/>
        </w:rPr>
      </w:pPr>
    </w:p>
    <w:p w14:paraId="1AEF8AE3" w14:textId="5D83CC37" w:rsidR="00806370" w:rsidRPr="00C1044A" w:rsidRDefault="00836BBF" w:rsidP="00831FA8">
      <w:pPr>
        <w:spacing w:before="120" w:after="60"/>
        <w:jc w:val="both"/>
      </w:pPr>
      <w:r w:rsidRPr="00C1044A">
        <w:rPr>
          <w:b/>
        </w:rPr>
        <w:t>1.</w:t>
      </w:r>
      <w:r w:rsidR="000D2F67" w:rsidRPr="00C1044A">
        <w:rPr>
          <w:b/>
        </w:rPr>
        <w:t>8</w:t>
      </w:r>
      <w:r w:rsidRPr="00C1044A">
        <w:rPr>
          <w:b/>
        </w:rPr>
        <w:t>. (Če 1.</w:t>
      </w:r>
      <w:r w:rsidR="00AA55FF" w:rsidRPr="00C1044A">
        <w:rPr>
          <w:b/>
        </w:rPr>
        <w:t>7</w:t>
      </w:r>
      <w:r w:rsidR="00E1139B" w:rsidRPr="00C1044A">
        <w:rPr>
          <w:b/>
        </w:rPr>
        <w:t>.</w:t>
      </w:r>
      <w:r w:rsidRPr="00C1044A">
        <w:rPr>
          <w:b/>
        </w:rPr>
        <w:t xml:space="preserve"> = </w:t>
      </w:r>
      <w:r w:rsidR="00AA55FF" w:rsidRPr="00C1044A">
        <w:rPr>
          <w:b/>
        </w:rPr>
        <w:t>2 ali 3</w:t>
      </w:r>
      <w:r w:rsidRPr="00C1044A">
        <w:rPr>
          <w:b/>
        </w:rPr>
        <w:t xml:space="preserve">) Koliko ur na teden običajno delate pri dodatnem/ih delu/ih? </w:t>
      </w:r>
      <w:r w:rsidRPr="00C1044A">
        <w:rPr>
          <w:bCs/>
        </w:rPr>
        <w:t>(</w:t>
      </w:r>
      <w:r w:rsidR="00F36B21">
        <w:rPr>
          <w:bCs/>
        </w:rPr>
        <w:t>v</w:t>
      </w:r>
      <w:r w:rsidRPr="00C1044A">
        <w:rPr>
          <w:bCs/>
        </w:rPr>
        <w:t>pišite)</w:t>
      </w:r>
    </w:p>
    <w:p w14:paraId="72AFF357" w14:textId="5FA4DA65" w:rsidR="00806370" w:rsidRPr="00C1044A" w:rsidRDefault="00836BBF">
      <w:pPr>
        <w:ind w:left="283"/>
      </w:pPr>
      <w:r w:rsidRPr="00C1044A">
        <w:t xml:space="preserve">Število ur na teden: </w:t>
      </w:r>
      <w:r w:rsidR="00ED021B" w:rsidRPr="00C1044A">
        <w:t>|__| |__|</w:t>
      </w:r>
      <w:r w:rsidR="00C94C19" w:rsidRPr="00C1044A">
        <w:t xml:space="preserve"> (min</w:t>
      </w:r>
      <w:r w:rsidR="00F528B4">
        <w:t>–</w:t>
      </w:r>
      <w:proofErr w:type="spellStart"/>
      <w:r w:rsidR="00C94C19" w:rsidRPr="00C1044A">
        <w:t>max</w:t>
      </w:r>
      <w:proofErr w:type="spellEnd"/>
      <w:r w:rsidR="00C94C19" w:rsidRPr="00C1044A">
        <w:t>: 1</w:t>
      </w:r>
      <w:r w:rsidR="00F528B4">
        <w:t>–</w:t>
      </w:r>
      <w:r w:rsidR="00EE0177" w:rsidRPr="00C1044A">
        <w:t>5</w:t>
      </w:r>
      <w:r w:rsidR="00AF5924" w:rsidRPr="00C1044A">
        <w:t>0</w:t>
      </w:r>
      <w:r w:rsidR="00537044" w:rsidRPr="00C1044A">
        <w:t xml:space="preserve"> ur)</w:t>
      </w:r>
    </w:p>
    <w:p w14:paraId="0BE66532" w14:textId="77777777" w:rsidR="00EC0E82" w:rsidRPr="00C1044A" w:rsidRDefault="00EC0E82" w:rsidP="00876134"/>
    <w:p w14:paraId="63173861" w14:textId="213EE037" w:rsidR="00806370" w:rsidRPr="00C1044A" w:rsidRDefault="00836BBF">
      <w:pPr>
        <w:pStyle w:val="Naslov1"/>
      </w:pPr>
      <w:r w:rsidRPr="00C1044A">
        <w:t>2. Organizacija in zahteve dela</w:t>
      </w:r>
    </w:p>
    <w:p w14:paraId="0CDAD11C" w14:textId="40B1B7D8" w:rsidR="00806370" w:rsidRPr="00C1044A" w:rsidRDefault="00836BBF">
      <w:pPr>
        <w:pStyle w:val="Naslov2"/>
      </w:pPr>
      <w:r w:rsidRPr="00C1044A">
        <w:t>Delovni čas</w:t>
      </w:r>
    </w:p>
    <w:p w14:paraId="4194D9EA" w14:textId="5110172B" w:rsidR="00806370" w:rsidRPr="00C1044A" w:rsidRDefault="00836BBF">
      <w:pPr>
        <w:spacing w:before="120" w:after="60"/>
      </w:pPr>
      <w:r w:rsidRPr="00C1044A">
        <w:rPr>
          <w:b/>
        </w:rPr>
        <w:t xml:space="preserve">2.1. Ali </w:t>
      </w:r>
      <w:r w:rsidR="00930667">
        <w:rPr>
          <w:b/>
        </w:rPr>
        <w:t xml:space="preserve">je vaše delo </w:t>
      </w:r>
      <w:r w:rsidRPr="00C1044A">
        <w:rPr>
          <w:b/>
        </w:rPr>
        <w:t xml:space="preserve">v zadnjih 4 tednih </w:t>
      </w:r>
      <w:r w:rsidR="00930667">
        <w:rPr>
          <w:b/>
        </w:rPr>
        <w:t>vključevalo kaj od naštetega?</w:t>
      </w:r>
    </w:p>
    <w:tbl>
      <w:tblPr>
        <w:tblStyle w:val="Tabelamrea"/>
        <w:tblW w:w="0" w:type="auto"/>
        <w:jc w:val="center"/>
        <w:tblLook w:val="04A0" w:firstRow="1" w:lastRow="0" w:firstColumn="1" w:lastColumn="0" w:noHBand="0" w:noVBand="1"/>
      </w:tblPr>
      <w:tblGrid>
        <w:gridCol w:w="7083"/>
        <w:gridCol w:w="1417"/>
        <w:gridCol w:w="1417"/>
      </w:tblGrid>
      <w:tr w:rsidR="00806370" w:rsidRPr="00C1044A" w14:paraId="4646AD04" w14:textId="77777777" w:rsidTr="008B09D2">
        <w:trPr>
          <w:jc w:val="center"/>
        </w:trPr>
        <w:tc>
          <w:tcPr>
            <w:tcW w:w="7083" w:type="dxa"/>
            <w:shd w:val="clear" w:color="auto" w:fill="D9E1F2"/>
            <w:vAlign w:val="center"/>
          </w:tcPr>
          <w:p w14:paraId="0678CF70" w14:textId="7155ABA1" w:rsidR="00806370" w:rsidRPr="00C1044A" w:rsidRDefault="00806370">
            <w:pPr>
              <w:spacing w:after="0"/>
            </w:pPr>
          </w:p>
        </w:tc>
        <w:tc>
          <w:tcPr>
            <w:tcW w:w="1417" w:type="dxa"/>
            <w:shd w:val="clear" w:color="auto" w:fill="D9E1F2"/>
            <w:vAlign w:val="center"/>
          </w:tcPr>
          <w:p w14:paraId="63BA9E9A" w14:textId="2F889477" w:rsidR="00806370" w:rsidRPr="00C1044A" w:rsidRDefault="00836BBF">
            <w:pPr>
              <w:spacing w:after="0"/>
            </w:pPr>
            <w:r w:rsidRPr="00C1044A">
              <w:rPr>
                <w:b/>
              </w:rPr>
              <w:t>DA</w:t>
            </w:r>
          </w:p>
        </w:tc>
        <w:tc>
          <w:tcPr>
            <w:tcW w:w="1417" w:type="dxa"/>
            <w:shd w:val="clear" w:color="auto" w:fill="D9E1F2"/>
            <w:vAlign w:val="center"/>
          </w:tcPr>
          <w:p w14:paraId="09636C84" w14:textId="25B47252" w:rsidR="00806370" w:rsidRPr="00C1044A" w:rsidRDefault="00836BBF">
            <w:pPr>
              <w:spacing w:after="0"/>
            </w:pPr>
            <w:r w:rsidRPr="00C1044A">
              <w:rPr>
                <w:b/>
              </w:rPr>
              <w:t xml:space="preserve">NE </w:t>
            </w:r>
          </w:p>
        </w:tc>
      </w:tr>
      <w:tr w:rsidR="00806370" w:rsidRPr="00C1044A" w14:paraId="4F486136" w14:textId="77777777" w:rsidTr="008B09D2">
        <w:trPr>
          <w:jc w:val="center"/>
        </w:trPr>
        <w:tc>
          <w:tcPr>
            <w:tcW w:w="7083" w:type="dxa"/>
            <w:vAlign w:val="center"/>
          </w:tcPr>
          <w:p w14:paraId="20683A9C" w14:textId="7EA6259D" w:rsidR="00806370" w:rsidRPr="00C1044A" w:rsidRDefault="00930667">
            <w:pPr>
              <w:spacing w:after="0"/>
            </w:pPr>
            <w:r>
              <w:t>Delo v i</w:t>
            </w:r>
            <w:r w:rsidR="00836BBF" w:rsidRPr="00C1044A">
              <w:t>zmenah</w:t>
            </w:r>
            <w:r w:rsidR="00470C31" w:rsidRPr="00C1044A">
              <w:t xml:space="preserve"> (</w:t>
            </w:r>
            <w:r w:rsidR="007C3BFB" w:rsidRPr="00C1044A">
              <w:t>brez nočnega dela</w:t>
            </w:r>
            <w:r w:rsidR="00470C31" w:rsidRPr="00C1044A">
              <w:t>)</w:t>
            </w:r>
          </w:p>
        </w:tc>
        <w:tc>
          <w:tcPr>
            <w:tcW w:w="1417" w:type="dxa"/>
            <w:vAlign w:val="center"/>
          </w:tcPr>
          <w:p w14:paraId="599D4970" w14:textId="77777777" w:rsidR="00806370" w:rsidRPr="00C1044A" w:rsidRDefault="00806370">
            <w:pPr>
              <w:spacing w:after="0"/>
            </w:pPr>
          </w:p>
        </w:tc>
        <w:tc>
          <w:tcPr>
            <w:tcW w:w="1417" w:type="dxa"/>
            <w:vAlign w:val="center"/>
          </w:tcPr>
          <w:p w14:paraId="02173491" w14:textId="77777777" w:rsidR="00806370" w:rsidRPr="00C1044A" w:rsidRDefault="00806370">
            <w:pPr>
              <w:spacing w:after="0"/>
            </w:pPr>
          </w:p>
        </w:tc>
      </w:tr>
      <w:tr w:rsidR="00806370" w:rsidRPr="00C1044A" w14:paraId="66872723" w14:textId="77777777" w:rsidTr="008B09D2">
        <w:trPr>
          <w:jc w:val="center"/>
        </w:trPr>
        <w:tc>
          <w:tcPr>
            <w:tcW w:w="7083" w:type="dxa"/>
            <w:vAlign w:val="center"/>
          </w:tcPr>
          <w:p w14:paraId="26C639D9" w14:textId="04C87E6E" w:rsidR="00806370" w:rsidRPr="00C1044A" w:rsidRDefault="007C3BFB">
            <w:pPr>
              <w:spacing w:after="0"/>
            </w:pPr>
            <w:r w:rsidRPr="00C1044A">
              <w:t>Nočno delo</w:t>
            </w:r>
          </w:p>
        </w:tc>
        <w:tc>
          <w:tcPr>
            <w:tcW w:w="1417" w:type="dxa"/>
            <w:vAlign w:val="center"/>
          </w:tcPr>
          <w:p w14:paraId="1DA61386" w14:textId="77777777" w:rsidR="00806370" w:rsidRPr="00C1044A" w:rsidRDefault="00806370">
            <w:pPr>
              <w:spacing w:after="0"/>
            </w:pPr>
          </w:p>
        </w:tc>
        <w:tc>
          <w:tcPr>
            <w:tcW w:w="1417" w:type="dxa"/>
            <w:vAlign w:val="center"/>
          </w:tcPr>
          <w:p w14:paraId="0747BF6B" w14:textId="77777777" w:rsidR="00806370" w:rsidRPr="00C1044A" w:rsidRDefault="00806370">
            <w:pPr>
              <w:spacing w:after="0"/>
            </w:pPr>
          </w:p>
        </w:tc>
      </w:tr>
      <w:tr w:rsidR="00806370" w:rsidRPr="00C1044A" w14:paraId="533933BC" w14:textId="77777777" w:rsidTr="008B09D2">
        <w:trPr>
          <w:jc w:val="center"/>
        </w:trPr>
        <w:tc>
          <w:tcPr>
            <w:tcW w:w="7083" w:type="dxa"/>
            <w:vAlign w:val="center"/>
          </w:tcPr>
          <w:p w14:paraId="69F55D8D" w14:textId="46FDE80E" w:rsidR="00806370" w:rsidRPr="00C1044A" w:rsidRDefault="00930667" w:rsidP="005D2FE5">
            <w:pPr>
              <w:spacing w:after="0"/>
            </w:pPr>
            <w:r>
              <w:t>Delo o</w:t>
            </w:r>
            <w:r w:rsidR="00836BBF" w:rsidRPr="00C1044A">
              <w:t xml:space="preserve">b sobotah </w:t>
            </w:r>
            <w:r w:rsidR="007A6426" w:rsidRPr="00C1044A">
              <w:t>in/</w:t>
            </w:r>
            <w:r w:rsidR="00836BBF" w:rsidRPr="00C1044A">
              <w:t>ali nedeljah</w:t>
            </w:r>
          </w:p>
        </w:tc>
        <w:tc>
          <w:tcPr>
            <w:tcW w:w="1417" w:type="dxa"/>
            <w:vAlign w:val="center"/>
          </w:tcPr>
          <w:p w14:paraId="0512E363" w14:textId="77777777" w:rsidR="00806370" w:rsidRPr="00C1044A" w:rsidRDefault="00806370">
            <w:pPr>
              <w:spacing w:after="0"/>
            </w:pPr>
          </w:p>
        </w:tc>
        <w:tc>
          <w:tcPr>
            <w:tcW w:w="1417" w:type="dxa"/>
            <w:vAlign w:val="center"/>
          </w:tcPr>
          <w:p w14:paraId="40A9F56D" w14:textId="77777777" w:rsidR="00806370" w:rsidRPr="00C1044A" w:rsidRDefault="00806370">
            <w:pPr>
              <w:spacing w:after="0"/>
            </w:pPr>
          </w:p>
        </w:tc>
      </w:tr>
      <w:tr w:rsidR="00806370" w:rsidRPr="00C1044A" w14:paraId="7E26EE5E" w14:textId="77777777" w:rsidTr="008B09D2">
        <w:trPr>
          <w:jc w:val="center"/>
        </w:trPr>
        <w:tc>
          <w:tcPr>
            <w:tcW w:w="7083" w:type="dxa"/>
            <w:vAlign w:val="center"/>
          </w:tcPr>
          <w:p w14:paraId="548284AB" w14:textId="304A4F67" w:rsidR="00806370" w:rsidRPr="00C1044A" w:rsidRDefault="00A71D9A">
            <w:pPr>
              <w:spacing w:after="0"/>
            </w:pPr>
            <w:r w:rsidRPr="00C1044A">
              <w:t>N</w:t>
            </w:r>
            <w:r w:rsidR="00836BBF" w:rsidRPr="00C1044A">
              <w:t>adurno delo</w:t>
            </w:r>
          </w:p>
        </w:tc>
        <w:tc>
          <w:tcPr>
            <w:tcW w:w="1417" w:type="dxa"/>
            <w:vAlign w:val="center"/>
          </w:tcPr>
          <w:p w14:paraId="2E287800" w14:textId="77777777" w:rsidR="00806370" w:rsidRPr="00C1044A" w:rsidRDefault="00806370">
            <w:pPr>
              <w:spacing w:after="0"/>
            </w:pPr>
          </w:p>
        </w:tc>
        <w:tc>
          <w:tcPr>
            <w:tcW w:w="1417" w:type="dxa"/>
            <w:vAlign w:val="center"/>
          </w:tcPr>
          <w:p w14:paraId="619076B5" w14:textId="77777777" w:rsidR="00806370" w:rsidRPr="00C1044A" w:rsidRDefault="00806370">
            <w:pPr>
              <w:spacing w:after="0"/>
            </w:pPr>
          </w:p>
        </w:tc>
      </w:tr>
    </w:tbl>
    <w:p w14:paraId="7935E8A9" w14:textId="77777777" w:rsidR="00867CE2" w:rsidRPr="00C1044A" w:rsidRDefault="00867CE2" w:rsidP="00831FA8">
      <w:pPr>
        <w:spacing w:before="120" w:after="60"/>
        <w:jc w:val="both"/>
        <w:rPr>
          <w:b/>
        </w:rPr>
      </w:pPr>
    </w:p>
    <w:p w14:paraId="36938C94" w14:textId="7D79A832" w:rsidR="00806370" w:rsidRPr="00C1044A" w:rsidRDefault="00836BBF" w:rsidP="00831FA8">
      <w:pPr>
        <w:spacing w:before="120" w:after="60"/>
        <w:jc w:val="both"/>
      </w:pPr>
      <w:r w:rsidRPr="00C1044A">
        <w:rPr>
          <w:b/>
        </w:rPr>
        <w:t xml:space="preserve">2.2. </w:t>
      </w:r>
      <w:r w:rsidR="004C0923" w:rsidRPr="00C1044A">
        <w:rPr>
          <w:b/>
        </w:rPr>
        <w:t xml:space="preserve">Ali ste </w:t>
      </w:r>
      <w:r w:rsidRPr="00C1044A">
        <w:rPr>
          <w:b/>
        </w:rPr>
        <w:t>v zadnjih 12 mesecih v vaš</w:t>
      </w:r>
      <w:r w:rsidR="00867CE2" w:rsidRPr="00C1044A">
        <w:rPr>
          <w:b/>
        </w:rPr>
        <w:t>em</w:t>
      </w:r>
      <w:r w:rsidRPr="00C1044A">
        <w:rPr>
          <w:b/>
        </w:rPr>
        <w:t xml:space="preserve"> glavn</w:t>
      </w:r>
      <w:r w:rsidR="00867CE2" w:rsidRPr="00C1044A">
        <w:rPr>
          <w:b/>
        </w:rPr>
        <w:t>em</w:t>
      </w:r>
      <w:r w:rsidR="00AA55FF" w:rsidRPr="00C1044A">
        <w:rPr>
          <w:b/>
        </w:rPr>
        <w:t xml:space="preserve"> plačanem</w:t>
      </w:r>
      <w:r w:rsidR="00867CE2" w:rsidRPr="00C1044A">
        <w:rPr>
          <w:b/>
        </w:rPr>
        <w:t xml:space="preserve"> delu/z</w:t>
      </w:r>
      <w:r w:rsidRPr="00C1044A">
        <w:rPr>
          <w:b/>
        </w:rPr>
        <w:t>aposlitvi delali tudi v svojem prostem času</w:t>
      </w:r>
      <w:r w:rsidR="00A22AFA" w:rsidRPr="00C1044A">
        <w:rPr>
          <w:b/>
        </w:rPr>
        <w:t xml:space="preserve">, </w:t>
      </w:r>
      <w:r w:rsidRPr="00C1044A">
        <w:rPr>
          <w:b/>
        </w:rPr>
        <w:t>da bi izpolnili delovne zahteve?</w:t>
      </w:r>
    </w:p>
    <w:p w14:paraId="5584C9FA" w14:textId="6D9FD0C9" w:rsidR="00806370" w:rsidRPr="00C1044A" w:rsidRDefault="00836BBF" w:rsidP="00831FA8">
      <w:pPr>
        <w:spacing w:after="20"/>
        <w:ind w:left="142"/>
        <w:jc w:val="both"/>
      </w:pPr>
      <w:r w:rsidRPr="00C1044A">
        <w:t xml:space="preserve">   1. </w:t>
      </w:r>
      <w:r w:rsidR="004C0923" w:rsidRPr="00C1044A">
        <w:t>Da</w:t>
      </w:r>
    </w:p>
    <w:p w14:paraId="62456F35" w14:textId="2719AACE" w:rsidR="00806370" w:rsidRPr="00C1044A" w:rsidRDefault="00836BBF" w:rsidP="00831FA8">
      <w:pPr>
        <w:spacing w:after="20"/>
        <w:ind w:left="142"/>
        <w:jc w:val="both"/>
      </w:pPr>
      <w:r w:rsidRPr="00C1044A">
        <w:t xml:space="preserve">   2. </w:t>
      </w:r>
      <w:r w:rsidR="004C0923" w:rsidRPr="00C1044A">
        <w:t>Ne</w:t>
      </w:r>
    </w:p>
    <w:p w14:paraId="09D0F797" w14:textId="77777777" w:rsidR="00867CE2" w:rsidRPr="00C1044A" w:rsidRDefault="00867CE2" w:rsidP="00831FA8">
      <w:pPr>
        <w:spacing w:after="20"/>
        <w:ind w:left="142"/>
        <w:jc w:val="both"/>
      </w:pPr>
    </w:p>
    <w:p w14:paraId="42218708" w14:textId="77777777" w:rsidR="001E20D6" w:rsidRDefault="001E20D6" w:rsidP="00831FA8">
      <w:pPr>
        <w:pStyle w:val="Navadensplet"/>
        <w:spacing w:before="0" w:beforeAutospacing="0" w:after="0" w:afterAutospacing="0"/>
        <w:jc w:val="both"/>
        <w:rPr>
          <w:rFonts w:asciiTheme="majorHAnsi" w:hAnsiTheme="majorHAnsi" w:cstheme="majorHAnsi"/>
          <w:b/>
          <w:sz w:val="22"/>
          <w:szCs w:val="22"/>
        </w:rPr>
      </w:pPr>
    </w:p>
    <w:p w14:paraId="438DBFA6" w14:textId="77777777" w:rsidR="005F412A" w:rsidRDefault="005F412A" w:rsidP="00831FA8">
      <w:pPr>
        <w:pStyle w:val="Navadensplet"/>
        <w:spacing w:before="0" w:beforeAutospacing="0" w:after="0" w:afterAutospacing="0"/>
        <w:jc w:val="both"/>
        <w:rPr>
          <w:rFonts w:asciiTheme="majorHAnsi" w:hAnsiTheme="majorHAnsi" w:cstheme="majorHAnsi"/>
          <w:b/>
          <w:sz w:val="22"/>
          <w:szCs w:val="22"/>
        </w:rPr>
      </w:pPr>
    </w:p>
    <w:p w14:paraId="2C460DE7" w14:textId="695D8394" w:rsidR="00867CE2" w:rsidRPr="00C1044A" w:rsidRDefault="00836BBF" w:rsidP="00831FA8">
      <w:pPr>
        <w:pStyle w:val="Navadensplet"/>
        <w:spacing w:before="0" w:beforeAutospacing="0" w:after="0" w:afterAutospacing="0"/>
        <w:jc w:val="both"/>
        <w:rPr>
          <w:rFonts w:asciiTheme="majorHAnsi" w:hAnsiTheme="majorHAnsi" w:cstheme="majorHAnsi"/>
          <w:color w:val="000000" w:themeColor="text1"/>
          <w:sz w:val="22"/>
          <w:szCs w:val="22"/>
        </w:rPr>
      </w:pPr>
      <w:r w:rsidRPr="00C1044A">
        <w:rPr>
          <w:rFonts w:asciiTheme="majorHAnsi" w:hAnsiTheme="majorHAnsi" w:cstheme="majorHAnsi"/>
          <w:b/>
          <w:sz w:val="22"/>
          <w:szCs w:val="22"/>
        </w:rPr>
        <w:lastRenderedPageBreak/>
        <w:t xml:space="preserve">2.3. </w:t>
      </w:r>
      <w:r w:rsidR="0099329C" w:rsidRPr="00C1044A">
        <w:rPr>
          <w:rFonts w:asciiTheme="majorHAnsi" w:hAnsiTheme="majorHAnsi" w:cstheme="majorHAnsi"/>
          <w:b/>
          <w:sz w:val="22"/>
          <w:szCs w:val="22"/>
        </w:rPr>
        <w:t>Ali s</w:t>
      </w:r>
      <w:r w:rsidRPr="00C1044A">
        <w:rPr>
          <w:rFonts w:asciiTheme="majorHAnsi" w:hAnsiTheme="majorHAnsi" w:cstheme="majorHAnsi"/>
          <w:b/>
          <w:sz w:val="22"/>
          <w:szCs w:val="22"/>
        </w:rPr>
        <w:t>te v zadnjih 12 mesecih delali, ko ste bili bolni?</w:t>
      </w:r>
      <w:r w:rsidR="00CA2F30" w:rsidRPr="00C1044A">
        <w:rPr>
          <w:rFonts w:asciiTheme="majorHAnsi" w:hAnsiTheme="majorHAnsi" w:cstheme="majorHAnsi"/>
          <w:b/>
          <w:sz w:val="22"/>
          <w:szCs w:val="22"/>
        </w:rPr>
        <w:t xml:space="preserve"> </w:t>
      </w:r>
      <w:r w:rsidR="00CA2F30" w:rsidRPr="00C1044A">
        <w:rPr>
          <w:rFonts w:asciiTheme="majorHAnsi" w:hAnsiTheme="majorHAnsi" w:cstheme="majorHAnsi"/>
          <w:bCs/>
          <w:color w:val="000000" w:themeColor="text1"/>
          <w:sz w:val="22"/>
          <w:szCs w:val="22"/>
        </w:rPr>
        <w:t>(</w:t>
      </w:r>
      <w:r w:rsidR="00E21F4B" w:rsidRPr="00C1044A">
        <w:rPr>
          <w:rStyle w:val="Krepko"/>
          <w:rFonts w:asciiTheme="majorHAnsi" w:hAnsiTheme="majorHAnsi" w:cstheme="majorHAnsi"/>
          <w:b w:val="0"/>
          <w:color w:val="000000" w:themeColor="text1"/>
          <w:sz w:val="22"/>
          <w:szCs w:val="22"/>
        </w:rPr>
        <w:t>upoštevajte vse primere, ko ste opravljali delo kljub bolezni, poškodbi ali drugim zdravstvenim težavam,</w:t>
      </w:r>
      <w:r w:rsidR="00867CE2" w:rsidRPr="00C1044A">
        <w:rPr>
          <w:rStyle w:val="Krepko"/>
          <w:rFonts w:asciiTheme="majorHAnsi" w:hAnsiTheme="majorHAnsi" w:cstheme="majorHAnsi"/>
          <w:b w:val="0"/>
          <w:color w:val="000000" w:themeColor="text1"/>
          <w:sz w:val="22"/>
          <w:szCs w:val="22"/>
        </w:rPr>
        <w:t xml:space="preserve"> zaradi katerih bi lahko bila predpisana bolniška odsotnost</w:t>
      </w:r>
      <w:r w:rsidR="00E21F4B" w:rsidRPr="00C1044A">
        <w:rPr>
          <w:rFonts w:asciiTheme="majorHAnsi" w:hAnsiTheme="majorHAnsi" w:cstheme="majorHAnsi"/>
          <w:color w:val="000000" w:themeColor="text1"/>
          <w:sz w:val="22"/>
          <w:szCs w:val="22"/>
        </w:rPr>
        <w:t>)</w:t>
      </w:r>
    </w:p>
    <w:p w14:paraId="54897D8F" w14:textId="4B699355" w:rsidR="00806370" w:rsidRPr="00C1044A" w:rsidRDefault="009826DD" w:rsidP="00831FA8">
      <w:pPr>
        <w:pStyle w:val="Navadensplet"/>
        <w:spacing w:before="0" w:beforeAutospacing="0" w:after="0" w:afterAutospacing="0"/>
        <w:jc w:val="both"/>
        <w:rPr>
          <w:rFonts w:asciiTheme="majorHAnsi" w:hAnsiTheme="majorHAnsi" w:cstheme="majorHAnsi"/>
        </w:rPr>
      </w:pPr>
      <w:r w:rsidRPr="00C1044A">
        <w:rPr>
          <w:rFonts w:asciiTheme="majorHAnsi" w:hAnsiTheme="majorHAnsi" w:cstheme="majorHAnsi"/>
          <w:color w:val="000000" w:themeColor="text1"/>
          <w:sz w:val="22"/>
          <w:szCs w:val="22"/>
        </w:rPr>
        <w:t xml:space="preserve"> </w:t>
      </w:r>
    </w:p>
    <w:p w14:paraId="39A2AA7F" w14:textId="34611194" w:rsidR="00806370" w:rsidRPr="00C1044A" w:rsidRDefault="00836BBF" w:rsidP="00831FA8">
      <w:pPr>
        <w:spacing w:after="0"/>
        <w:ind w:left="142"/>
        <w:jc w:val="both"/>
      </w:pPr>
      <w:r w:rsidRPr="00C1044A">
        <w:t xml:space="preserve">   1. Da</w:t>
      </w:r>
      <w:r w:rsidR="00EA7EC3" w:rsidRPr="00C1044A">
        <w:t xml:space="preserve">, </w:t>
      </w:r>
      <w:r w:rsidR="00867CE2" w:rsidRPr="00C1044A">
        <w:t>enkrat</w:t>
      </w:r>
    </w:p>
    <w:p w14:paraId="307391EB" w14:textId="0AEC2CAA" w:rsidR="00806370" w:rsidRPr="00C1044A" w:rsidRDefault="00836BBF" w:rsidP="00831FA8">
      <w:pPr>
        <w:spacing w:after="20"/>
        <w:ind w:left="142"/>
        <w:jc w:val="both"/>
      </w:pPr>
      <w:r w:rsidRPr="00C1044A">
        <w:t xml:space="preserve">   2. </w:t>
      </w:r>
      <w:r w:rsidR="00867CE2" w:rsidRPr="00C1044A">
        <w:t>Da, vsaj dvakrat</w:t>
      </w:r>
    </w:p>
    <w:p w14:paraId="5CB1BEA9" w14:textId="217A3DB1" w:rsidR="00806370" w:rsidRPr="00C1044A" w:rsidRDefault="00836BBF" w:rsidP="00831FA8">
      <w:pPr>
        <w:spacing w:after="20"/>
        <w:ind w:left="142"/>
        <w:jc w:val="both"/>
      </w:pPr>
      <w:r w:rsidRPr="00C1044A">
        <w:t xml:space="preserve">   3. N</w:t>
      </w:r>
      <w:r w:rsidR="00867CE2" w:rsidRPr="00C1044A">
        <w:t>e</w:t>
      </w:r>
    </w:p>
    <w:p w14:paraId="40F871B9" w14:textId="699D7129" w:rsidR="00867CE2" w:rsidRPr="00C1044A" w:rsidRDefault="00836BBF" w:rsidP="00831FA8">
      <w:pPr>
        <w:spacing w:after="20"/>
        <w:ind w:left="142"/>
        <w:jc w:val="both"/>
      </w:pPr>
      <w:r w:rsidRPr="00C1044A">
        <w:t xml:space="preserve">   4. N</w:t>
      </w:r>
      <w:r w:rsidR="00867CE2" w:rsidRPr="00C1044A">
        <w:t>isem bil bolan</w:t>
      </w:r>
    </w:p>
    <w:p w14:paraId="29EC2E84" w14:textId="580B2522" w:rsidR="00806370" w:rsidRPr="00C1044A" w:rsidRDefault="00867CE2" w:rsidP="00831FA8">
      <w:pPr>
        <w:spacing w:after="20"/>
        <w:ind w:left="142"/>
        <w:jc w:val="both"/>
      </w:pPr>
      <w:r w:rsidRPr="00C1044A">
        <w:t xml:space="preserve">   5. Ne vem</w:t>
      </w:r>
      <w:r w:rsidR="00836BBF" w:rsidRPr="00C1044A">
        <w:t xml:space="preserve"> </w:t>
      </w:r>
    </w:p>
    <w:p w14:paraId="3764B542" w14:textId="77777777" w:rsidR="00867CE2" w:rsidRPr="00C1044A" w:rsidRDefault="00867CE2" w:rsidP="00831FA8">
      <w:pPr>
        <w:spacing w:before="120" w:after="60"/>
        <w:jc w:val="both"/>
        <w:rPr>
          <w:b/>
          <w:bCs/>
        </w:rPr>
      </w:pPr>
    </w:p>
    <w:p w14:paraId="6A7D5EFF" w14:textId="6E9E0541" w:rsidR="00806370" w:rsidRPr="00C1044A" w:rsidRDefault="00836BBF" w:rsidP="00831FA8">
      <w:pPr>
        <w:spacing w:before="120" w:after="60"/>
        <w:jc w:val="both"/>
      </w:pPr>
      <w:r w:rsidRPr="00C1044A">
        <w:rPr>
          <w:b/>
          <w:bCs/>
        </w:rPr>
        <w:t xml:space="preserve">2.4. </w:t>
      </w:r>
      <w:r w:rsidR="00FE41D4" w:rsidRPr="00C1044A">
        <w:rPr>
          <w:b/>
          <w:bCs/>
          <w:color w:val="000000" w:themeColor="text1"/>
        </w:rPr>
        <w:t>(Če 2.3</w:t>
      </w:r>
      <w:r w:rsidR="006D6F0D">
        <w:rPr>
          <w:b/>
          <w:bCs/>
          <w:color w:val="000000" w:themeColor="text1"/>
        </w:rPr>
        <w:t>.</w:t>
      </w:r>
      <w:r w:rsidR="00FE41D4" w:rsidRPr="00C1044A">
        <w:rPr>
          <w:b/>
          <w:bCs/>
          <w:color w:val="000000" w:themeColor="text1"/>
        </w:rPr>
        <w:t xml:space="preserve"> = </w:t>
      </w:r>
      <w:r w:rsidR="00AA55FF" w:rsidRPr="00C1044A">
        <w:rPr>
          <w:b/>
          <w:bCs/>
          <w:color w:val="000000" w:themeColor="text1"/>
        </w:rPr>
        <w:t>1 ali 2)</w:t>
      </w:r>
      <w:r w:rsidR="00FE41D4" w:rsidRPr="00C1044A">
        <w:rPr>
          <w:b/>
          <w:bCs/>
          <w:color w:val="000000" w:themeColor="text1"/>
        </w:rPr>
        <w:t xml:space="preserve"> </w:t>
      </w:r>
      <w:r w:rsidRPr="00C1044A">
        <w:rPr>
          <w:b/>
          <w:bCs/>
        </w:rPr>
        <w:t>Kaj je glavni razlog, da ste delali kljub bolezni?</w:t>
      </w:r>
      <w:r w:rsidRPr="00C1044A">
        <w:t xml:space="preserve"> </w:t>
      </w:r>
      <w:r w:rsidR="00CD07A0" w:rsidRPr="00C1044A">
        <w:t>(</w:t>
      </w:r>
      <w:r w:rsidR="00F36B21">
        <w:t>m</w:t>
      </w:r>
      <w:r w:rsidR="006D6F0D" w:rsidRPr="00C1044A">
        <w:t>ožn</w:t>
      </w:r>
      <w:r w:rsidR="006D6F0D">
        <w:t>ih</w:t>
      </w:r>
      <w:r w:rsidR="006D6F0D" w:rsidRPr="00C1044A">
        <w:t xml:space="preserve"> </w:t>
      </w:r>
      <w:r w:rsidR="00CD07A0" w:rsidRPr="00C1044A">
        <w:t>je več odgovorov)</w:t>
      </w:r>
    </w:p>
    <w:p w14:paraId="08DE818D" w14:textId="4E64986C" w:rsidR="00DA4811" w:rsidRPr="00C1044A" w:rsidRDefault="00DA4811" w:rsidP="00DA4811">
      <w:pPr>
        <w:spacing w:after="20"/>
        <w:ind w:left="142"/>
      </w:pPr>
      <w:r w:rsidRPr="00C1044A">
        <w:t xml:space="preserve">   1. Ni </w:t>
      </w:r>
      <w:r w:rsidR="000A381F" w:rsidRPr="00C1044A">
        <w:t xml:space="preserve">bilo </w:t>
      </w:r>
      <w:r w:rsidRPr="00C1044A">
        <w:t>zamenjave</w:t>
      </w:r>
    </w:p>
    <w:p w14:paraId="5B1CA2F0" w14:textId="0438548F" w:rsidR="00DA4811" w:rsidRPr="00C1044A" w:rsidRDefault="00DA4811" w:rsidP="00DA4811">
      <w:pPr>
        <w:spacing w:after="20"/>
        <w:ind w:left="142"/>
      </w:pPr>
      <w:r w:rsidRPr="00C1044A">
        <w:t xml:space="preserve">   2. Finančni razlogi (</w:t>
      </w:r>
      <w:r w:rsidR="004470C3" w:rsidRPr="00C1044A">
        <w:t>strah pred izgubo dohodka, nezadostno plačana bolniška)</w:t>
      </w:r>
    </w:p>
    <w:p w14:paraId="0247746D" w14:textId="0010A5F4" w:rsidR="000A381F" w:rsidRPr="00C1044A" w:rsidRDefault="00DA4811" w:rsidP="00DA4811">
      <w:pPr>
        <w:spacing w:after="20"/>
        <w:ind w:left="142"/>
      </w:pPr>
      <w:r w:rsidRPr="00C1044A">
        <w:t xml:space="preserve">   3. </w:t>
      </w:r>
      <w:r w:rsidR="004470C3" w:rsidRPr="00C1044A">
        <w:t xml:space="preserve">Občutek odgovornosti </w:t>
      </w:r>
    </w:p>
    <w:p w14:paraId="3049F7C6" w14:textId="19BB375E" w:rsidR="00CD07A0" w:rsidRPr="00C1044A" w:rsidRDefault="000A381F" w:rsidP="00DA4811">
      <w:pPr>
        <w:spacing w:after="20"/>
        <w:ind w:left="142"/>
      </w:pPr>
      <w:r w:rsidRPr="00C1044A">
        <w:t xml:space="preserve">   4. P</w:t>
      </w:r>
      <w:r w:rsidR="004470C3" w:rsidRPr="00C1044A">
        <w:t>ritisk organizacije</w:t>
      </w:r>
    </w:p>
    <w:p w14:paraId="6F5986F9" w14:textId="3E47CDB1" w:rsidR="00DA4811" w:rsidRPr="00C1044A" w:rsidRDefault="004470C3" w:rsidP="00051FF8">
      <w:pPr>
        <w:spacing w:after="60"/>
      </w:pPr>
      <w:r w:rsidRPr="00C1044A">
        <w:t xml:space="preserve">   </w:t>
      </w:r>
      <w:r w:rsidR="00DA4811" w:rsidRPr="00C1044A">
        <w:t xml:space="preserve">   </w:t>
      </w:r>
      <w:r w:rsidR="000A381F" w:rsidRPr="00C1044A">
        <w:t>5</w:t>
      </w:r>
      <w:r w:rsidR="00DA4811" w:rsidRPr="00C1044A">
        <w:t xml:space="preserve">. </w:t>
      </w:r>
      <w:r w:rsidR="00CD07A0" w:rsidRPr="00C1044A">
        <w:t>Bolezen ni bila tako huda</w:t>
      </w:r>
    </w:p>
    <w:p w14:paraId="6DDF2122" w14:textId="63AADDCD" w:rsidR="00CD07A0" w:rsidRPr="00C1044A" w:rsidRDefault="00CD07A0" w:rsidP="00051FF8">
      <w:pPr>
        <w:spacing w:after="60"/>
      </w:pPr>
      <w:r w:rsidRPr="00C1044A">
        <w:t xml:space="preserve">      6. Drugo: ________</w:t>
      </w:r>
    </w:p>
    <w:p w14:paraId="0B133259" w14:textId="77777777" w:rsidR="00867CE2" w:rsidRPr="00C1044A" w:rsidRDefault="00867CE2">
      <w:pPr>
        <w:spacing w:before="120" w:after="60"/>
        <w:rPr>
          <w:b/>
        </w:rPr>
      </w:pPr>
    </w:p>
    <w:p w14:paraId="51957F60" w14:textId="3F3C7AE3" w:rsidR="00806370" w:rsidRPr="00C1044A" w:rsidRDefault="00836BBF">
      <w:pPr>
        <w:spacing w:before="120" w:after="60"/>
      </w:pPr>
      <w:r w:rsidRPr="00C1044A">
        <w:rPr>
          <w:b/>
        </w:rPr>
        <w:t>2.</w:t>
      </w:r>
      <w:r w:rsidR="00805FA1" w:rsidRPr="00C1044A">
        <w:rPr>
          <w:b/>
        </w:rPr>
        <w:t>5</w:t>
      </w:r>
      <w:r w:rsidRPr="00C1044A">
        <w:rPr>
          <w:b/>
        </w:rPr>
        <w:t xml:space="preserve">. Ocenite naslednje </w:t>
      </w:r>
      <w:r w:rsidR="00AA55FF" w:rsidRPr="00C1044A">
        <w:rPr>
          <w:b/>
        </w:rPr>
        <w:t xml:space="preserve">vidike </w:t>
      </w:r>
      <w:r w:rsidRPr="00C1044A">
        <w:rPr>
          <w:b/>
        </w:rPr>
        <w:t>o delovnem tempu in rokih</w:t>
      </w:r>
      <w:r w:rsidR="00685A8B">
        <w:rPr>
          <w:b/>
        </w:rPr>
        <w:t>.</w:t>
      </w:r>
    </w:p>
    <w:tbl>
      <w:tblPr>
        <w:tblStyle w:val="Tabelamrea"/>
        <w:tblW w:w="0" w:type="auto"/>
        <w:jc w:val="center"/>
        <w:tblLook w:val="04A0" w:firstRow="1" w:lastRow="0" w:firstColumn="1" w:lastColumn="0" w:noHBand="0" w:noVBand="1"/>
      </w:tblPr>
      <w:tblGrid>
        <w:gridCol w:w="2523"/>
        <w:gridCol w:w="1417"/>
        <w:gridCol w:w="1417"/>
        <w:gridCol w:w="1417"/>
        <w:gridCol w:w="1417"/>
        <w:gridCol w:w="1417"/>
      </w:tblGrid>
      <w:tr w:rsidR="008D6335" w:rsidRPr="00C1044A" w14:paraId="561D5F61" w14:textId="77777777" w:rsidTr="008B09D2">
        <w:trPr>
          <w:jc w:val="center"/>
        </w:trPr>
        <w:tc>
          <w:tcPr>
            <w:tcW w:w="2523" w:type="dxa"/>
            <w:shd w:val="clear" w:color="auto" w:fill="D9E1F2"/>
            <w:vAlign w:val="center"/>
          </w:tcPr>
          <w:p w14:paraId="6F44572B" w14:textId="0E431C14" w:rsidR="00806370" w:rsidRPr="00C1044A" w:rsidRDefault="00806370">
            <w:pPr>
              <w:spacing w:after="0"/>
            </w:pPr>
          </w:p>
        </w:tc>
        <w:tc>
          <w:tcPr>
            <w:tcW w:w="1417" w:type="dxa"/>
            <w:shd w:val="clear" w:color="auto" w:fill="D9E1F2"/>
            <w:vAlign w:val="center"/>
          </w:tcPr>
          <w:p w14:paraId="2BD10FE6" w14:textId="3F98D4ED" w:rsidR="00806370" w:rsidRPr="00C1044A" w:rsidRDefault="00836BBF" w:rsidP="00685A8B">
            <w:pPr>
              <w:spacing w:after="0"/>
            </w:pPr>
            <w:r w:rsidRPr="00C1044A">
              <w:rPr>
                <w:b/>
              </w:rPr>
              <w:t xml:space="preserve">1 </w:t>
            </w:r>
            <w:r w:rsidR="00E54B76" w:rsidRPr="00C1044A">
              <w:rPr>
                <w:b/>
              </w:rPr>
              <w:t>Nikoli/ skoraj nikoli</w:t>
            </w:r>
          </w:p>
        </w:tc>
        <w:tc>
          <w:tcPr>
            <w:tcW w:w="1417" w:type="dxa"/>
            <w:shd w:val="clear" w:color="auto" w:fill="D9E1F2"/>
            <w:vAlign w:val="center"/>
          </w:tcPr>
          <w:p w14:paraId="0E5BA706" w14:textId="700AB676" w:rsidR="00806370" w:rsidRPr="00C1044A" w:rsidRDefault="00836BBF">
            <w:pPr>
              <w:spacing w:after="0"/>
            </w:pPr>
            <w:r w:rsidRPr="00C1044A">
              <w:rPr>
                <w:b/>
              </w:rPr>
              <w:t xml:space="preserve">2 </w:t>
            </w:r>
            <w:r w:rsidR="00FF4A84" w:rsidRPr="00C1044A">
              <w:rPr>
                <w:b/>
              </w:rPr>
              <w:t>R</w:t>
            </w:r>
            <w:r w:rsidR="00E54B76" w:rsidRPr="00C1044A">
              <w:rPr>
                <w:b/>
              </w:rPr>
              <w:t>edko</w:t>
            </w:r>
          </w:p>
        </w:tc>
        <w:tc>
          <w:tcPr>
            <w:tcW w:w="1417" w:type="dxa"/>
            <w:shd w:val="clear" w:color="auto" w:fill="D9E1F2"/>
            <w:vAlign w:val="center"/>
          </w:tcPr>
          <w:p w14:paraId="6D235B0E" w14:textId="77777777" w:rsidR="00806370" w:rsidRPr="00C1044A" w:rsidRDefault="00836BBF">
            <w:pPr>
              <w:spacing w:after="0"/>
            </w:pPr>
            <w:r w:rsidRPr="00C1044A">
              <w:rPr>
                <w:b/>
              </w:rPr>
              <w:t>3 Včasih</w:t>
            </w:r>
          </w:p>
        </w:tc>
        <w:tc>
          <w:tcPr>
            <w:tcW w:w="1417" w:type="dxa"/>
            <w:shd w:val="clear" w:color="auto" w:fill="D9E1F2"/>
            <w:vAlign w:val="center"/>
          </w:tcPr>
          <w:p w14:paraId="00692C0A" w14:textId="36754DED" w:rsidR="00806370" w:rsidRPr="00C1044A" w:rsidRDefault="00836BBF">
            <w:pPr>
              <w:spacing w:after="0"/>
            </w:pPr>
            <w:r w:rsidRPr="00C1044A">
              <w:rPr>
                <w:b/>
              </w:rPr>
              <w:t xml:space="preserve">4 </w:t>
            </w:r>
            <w:r w:rsidR="00E54B76" w:rsidRPr="00C1044A">
              <w:rPr>
                <w:b/>
              </w:rPr>
              <w:t>Pogosto</w:t>
            </w:r>
          </w:p>
        </w:tc>
        <w:tc>
          <w:tcPr>
            <w:tcW w:w="1417" w:type="dxa"/>
            <w:shd w:val="clear" w:color="auto" w:fill="D9E1F2"/>
            <w:vAlign w:val="center"/>
          </w:tcPr>
          <w:p w14:paraId="5DCB2A29" w14:textId="4D3B5224" w:rsidR="00806370" w:rsidRPr="00C1044A" w:rsidRDefault="00836BBF">
            <w:pPr>
              <w:spacing w:after="0"/>
            </w:pPr>
            <w:r w:rsidRPr="00C1044A">
              <w:rPr>
                <w:b/>
              </w:rPr>
              <w:t xml:space="preserve">5 </w:t>
            </w:r>
            <w:r w:rsidR="00E54B76" w:rsidRPr="00C1044A">
              <w:rPr>
                <w:b/>
              </w:rPr>
              <w:t>Vedno</w:t>
            </w:r>
          </w:p>
        </w:tc>
      </w:tr>
      <w:tr w:rsidR="00806370" w:rsidRPr="00C1044A" w14:paraId="26EBE409" w14:textId="77777777" w:rsidTr="008B09D2">
        <w:trPr>
          <w:jc w:val="center"/>
        </w:trPr>
        <w:tc>
          <w:tcPr>
            <w:tcW w:w="2523" w:type="dxa"/>
            <w:vAlign w:val="center"/>
          </w:tcPr>
          <w:p w14:paraId="3FE0F776" w14:textId="60F64D2B" w:rsidR="00806370" w:rsidRPr="00C1044A" w:rsidRDefault="008C5E57">
            <w:pPr>
              <w:spacing w:after="0"/>
            </w:pPr>
            <w:r w:rsidRPr="00C1044A">
              <w:t xml:space="preserve">Kako pogosto </w:t>
            </w:r>
            <w:r w:rsidR="00836BBF" w:rsidRPr="00C1044A">
              <w:t>morate delati zelo hitro?</w:t>
            </w:r>
          </w:p>
        </w:tc>
        <w:tc>
          <w:tcPr>
            <w:tcW w:w="1417" w:type="dxa"/>
            <w:vAlign w:val="center"/>
          </w:tcPr>
          <w:p w14:paraId="348240EF" w14:textId="77777777" w:rsidR="00806370" w:rsidRPr="00C1044A" w:rsidRDefault="00806370">
            <w:pPr>
              <w:spacing w:after="0"/>
            </w:pPr>
          </w:p>
        </w:tc>
        <w:tc>
          <w:tcPr>
            <w:tcW w:w="1417" w:type="dxa"/>
            <w:vAlign w:val="center"/>
          </w:tcPr>
          <w:p w14:paraId="0401ED37" w14:textId="77777777" w:rsidR="00806370" w:rsidRPr="00C1044A" w:rsidRDefault="00806370">
            <w:pPr>
              <w:spacing w:after="0"/>
            </w:pPr>
          </w:p>
        </w:tc>
        <w:tc>
          <w:tcPr>
            <w:tcW w:w="1417" w:type="dxa"/>
            <w:vAlign w:val="center"/>
          </w:tcPr>
          <w:p w14:paraId="58F60908" w14:textId="77777777" w:rsidR="00806370" w:rsidRPr="00C1044A" w:rsidRDefault="00806370">
            <w:pPr>
              <w:spacing w:after="0"/>
            </w:pPr>
          </w:p>
        </w:tc>
        <w:tc>
          <w:tcPr>
            <w:tcW w:w="1417" w:type="dxa"/>
            <w:vAlign w:val="center"/>
          </w:tcPr>
          <w:p w14:paraId="71C55EA1" w14:textId="77777777" w:rsidR="00806370" w:rsidRPr="00C1044A" w:rsidRDefault="00806370">
            <w:pPr>
              <w:spacing w:after="0"/>
            </w:pPr>
          </w:p>
        </w:tc>
        <w:tc>
          <w:tcPr>
            <w:tcW w:w="1417" w:type="dxa"/>
            <w:vAlign w:val="center"/>
          </w:tcPr>
          <w:p w14:paraId="3BCC47D1" w14:textId="77777777" w:rsidR="00806370" w:rsidRPr="00C1044A" w:rsidRDefault="00806370">
            <w:pPr>
              <w:spacing w:after="0"/>
            </w:pPr>
          </w:p>
        </w:tc>
      </w:tr>
      <w:tr w:rsidR="00806370" w:rsidRPr="00C1044A" w14:paraId="7567D2F1" w14:textId="77777777" w:rsidTr="008B09D2">
        <w:trPr>
          <w:jc w:val="center"/>
        </w:trPr>
        <w:tc>
          <w:tcPr>
            <w:tcW w:w="2523" w:type="dxa"/>
            <w:vAlign w:val="center"/>
          </w:tcPr>
          <w:p w14:paraId="3C14CC1B" w14:textId="3EC537C2" w:rsidR="00806370" w:rsidRPr="00C1044A" w:rsidRDefault="00844BA6">
            <w:pPr>
              <w:spacing w:after="0"/>
            </w:pPr>
            <w:r w:rsidRPr="00C1044A">
              <w:t>Kako pogosto ste vezani na roke</w:t>
            </w:r>
            <w:r w:rsidR="00836BBF" w:rsidRPr="00C1044A">
              <w:t>?</w:t>
            </w:r>
          </w:p>
        </w:tc>
        <w:tc>
          <w:tcPr>
            <w:tcW w:w="1417" w:type="dxa"/>
            <w:vAlign w:val="center"/>
          </w:tcPr>
          <w:p w14:paraId="04E6ED6C" w14:textId="77777777" w:rsidR="00806370" w:rsidRPr="00C1044A" w:rsidRDefault="00806370">
            <w:pPr>
              <w:spacing w:after="0"/>
            </w:pPr>
          </w:p>
        </w:tc>
        <w:tc>
          <w:tcPr>
            <w:tcW w:w="1417" w:type="dxa"/>
            <w:vAlign w:val="center"/>
          </w:tcPr>
          <w:p w14:paraId="2A2EF1E5" w14:textId="77777777" w:rsidR="00806370" w:rsidRPr="00C1044A" w:rsidRDefault="00806370">
            <w:pPr>
              <w:spacing w:after="0"/>
            </w:pPr>
          </w:p>
        </w:tc>
        <w:tc>
          <w:tcPr>
            <w:tcW w:w="1417" w:type="dxa"/>
            <w:vAlign w:val="center"/>
          </w:tcPr>
          <w:p w14:paraId="6602B7BB" w14:textId="77777777" w:rsidR="00806370" w:rsidRPr="00C1044A" w:rsidRDefault="00806370">
            <w:pPr>
              <w:spacing w:after="0"/>
            </w:pPr>
          </w:p>
        </w:tc>
        <w:tc>
          <w:tcPr>
            <w:tcW w:w="1417" w:type="dxa"/>
            <w:vAlign w:val="center"/>
          </w:tcPr>
          <w:p w14:paraId="114F5D19" w14:textId="77777777" w:rsidR="00806370" w:rsidRPr="00C1044A" w:rsidRDefault="00806370">
            <w:pPr>
              <w:spacing w:after="0"/>
            </w:pPr>
          </w:p>
        </w:tc>
        <w:tc>
          <w:tcPr>
            <w:tcW w:w="1417" w:type="dxa"/>
            <w:vAlign w:val="center"/>
          </w:tcPr>
          <w:p w14:paraId="2CB34B98" w14:textId="77777777" w:rsidR="00806370" w:rsidRPr="00C1044A" w:rsidRDefault="00806370">
            <w:pPr>
              <w:spacing w:after="0"/>
            </w:pPr>
          </w:p>
        </w:tc>
      </w:tr>
    </w:tbl>
    <w:p w14:paraId="420FED5B" w14:textId="77777777" w:rsidR="005F412A" w:rsidRDefault="005F412A">
      <w:pPr>
        <w:pStyle w:val="Naslov2"/>
      </w:pPr>
    </w:p>
    <w:p w14:paraId="2B1467C1" w14:textId="2FFE18F3" w:rsidR="00806370" w:rsidRPr="00C1044A" w:rsidRDefault="00836BBF">
      <w:pPr>
        <w:pStyle w:val="Naslov2"/>
      </w:pPr>
      <w:r w:rsidRPr="00C1044A">
        <w:t>Delovni prostor</w:t>
      </w:r>
    </w:p>
    <w:p w14:paraId="48DD28DC" w14:textId="1E69C54E" w:rsidR="00806370" w:rsidRPr="00C1044A" w:rsidRDefault="00836BBF" w:rsidP="00831FA8">
      <w:pPr>
        <w:spacing w:before="120" w:after="60"/>
        <w:jc w:val="both"/>
      </w:pPr>
      <w:r w:rsidRPr="00C1044A">
        <w:rPr>
          <w:b/>
          <w:bCs/>
        </w:rPr>
        <w:t>2.6. Ali ste v zadnjih 4 tednih opravljali svoje delo zunaj prostorov delodajalca (npr. delo na daljavo/doma, v javnih prostorih, v prevoznih sredstvih ipd.)?</w:t>
      </w:r>
    </w:p>
    <w:p w14:paraId="67756047" w14:textId="0CCD0B73" w:rsidR="00806370" w:rsidRPr="00C1044A" w:rsidRDefault="00836BBF">
      <w:pPr>
        <w:spacing w:after="20"/>
        <w:ind w:left="142"/>
      </w:pPr>
      <w:r w:rsidRPr="00C1044A">
        <w:t xml:space="preserve">   1. </w:t>
      </w:r>
      <w:r w:rsidR="00CD07A0" w:rsidRPr="00C1044A">
        <w:t>Vedno/po</w:t>
      </w:r>
      <w:r w:rsidRPr="00C1044A">
        <w:t>gosto</w:t>
      </w:r>
    </w:p>
    <w:p w14:paraId="1CFB7443" w14:textId="1293C02A" w:rsidR="00806370" w:rsidRPr="00C1044A" w:rsidRDefault="00836BBF">
      <w:pPr>
        <w:spacing w:after="20"/>
        <w:ind w:left="142"/>
      </w:pPr>
      <w:r w:rsidRPr="00C1044A">
        <w:t xml:space="preserve">   2. Včasih</w:t>
      </w:r>
    </w:p>
    <w:p w14:paraId="75A7FA77" w14:textId="493FBBBC" w:rsidR="00806370" w:rsidRPr="00C1044A" w:rsidRDefault="00836BBF">
      <w:pPr>
        <w:spacing w:after="20"/>
        <w:ind w:left="142"/>
      </w:pPr>
      <w:r w:rsidRPr="00C1044A">
        <w:t xml:space="preserve">   3. Nikoli</w:t>
      </w:r>
    </w:p>
    <w:p w14:paraId="55B629F8" w14:textId="77777777" w:rsidR="005F412A" w:rsidRDefault="005F412A" w:rsidP="008B09D2">
      <w:pPr>
        <w:pStyle w:val="Question"/>
        <w:rPr>
          <w:rFonts w:asciiTheme="majorHAnsi" w:hAnsiTheme="majorHAnsi" w:cstheme="majorHAnsi"/>
          <w:color w:val="000000" w:themeColor="text1"/>
          <w:sz w:val="22"/>
        </w:rPr>
      </w:pPr>
    </w:p>
    <w:p w14:paraId="70958208" w14:textId="7811960B" w:rsidR="003025B9" w:rsidRPr="00C1044A" w:rsidRDefault="00076054" w:rsidP="008B09D2">
      <w:pPr>
        <w:pStyle w:val="Question"/>
        <w:rPr>
          <w:rFonts w:asciiTheme="majorHAnsi" w:hAnsiTheme="majorHAnsi" w:cstheme="majorHAnsi"/>
          <w:color w:val="000000" w:themeColor="text1"/>
          <w:sz w:val="22"/>
        </w:rPr>
      </w:pPr>
      <w:r w:rsidRPr="00C1044A">
        <w:rPr>
          <w:rFonts w:asciiTheme="majorHAnsi" w:hAnsiTheme="majorHAnsi" w:cstheme="majorHAnsi"/>
          <w:color w:val="000000" w:themeColor="text1"/>
          <w:sz w:val="22"/>
        </w:rPr>
        <w:t>2.7. (Če 2.6</w:t>
      </w:r>
      <w:r w:rsidR="00685A8B">
        <w:rPr>
          <w:rFonts w:asciiTheme="majorHAnsi" w:hAnsiTheme="majorHAnsi" w:cstheme="majorHAnsi"/>
          <w:color w:val="000000" w:themeColor="text1"/>
          <w:sz w:val="22"/>
        </w:rPr>
        <w:t>.</w:t>
      </w:r>
      <w:r w:rsidRPr="00C1044A">
        <w:rPr>
          <w:rFonts w:asciiTheme="majorHAnsi" w:hAnsiTheme="majorHAnsi" w:cstheme="majorHAnsi"/>
          <w:color w:val="000000" w:themeColor="text1"/>
          <w:sz w:val="22"/>
        </w:rPr>
        <w:t xml:space="preserve"> </w:t>
      </w:r>
      <w:r w:rsidR="00606322" w:rsidRPr="00C1044A">
        <w:rPr>
          <w:rFonts w:asciiTheme="majorHAnsi" w:hAnsiTheme="majorHAnsi" w:cstheme="majorHAnsi"/>
          <w:color w:val="000000" w:themeColor="text1"/>
          <w:sz w:val="22"/>
        </w:rPr>
        <w:t>=</w:t>
      </w:r>
      <w:r w:rsidR="00685A8B">
        <w:rPr>
          <w:rFonts w:asciiTheme="majorHAnsi" w:hAnsiTheme="majorHAnsi" w:cstheme="majorHAnsi"/>
          <w:color w:val="000000" w:themeColor="text1"/>
          <w:sz w:val="22"/>
        </w:rPr>
        <w:t> </w:t>
      </w:r>
      <w:r w:rsidR="00606322" w:rsidRPr="00C1044A">
        <w:rPr>
          <w:rFonts w:asciiTheme="majorHAnsi" w:hAnsiTheme="majorHAnsi" w:cstheme="majorHAnsi"/>
          <w:color w:val="000000" w:themeColor="text1"/>
          <w:sz w:val="22"/>
        </w:rPr>
        <w:t>1 ali 2</w:t>
      </w:r>
      <w:r w:rsidRPr="00C1044A">
        <w:rPr>
          <w:rFonts w:asciiTheme="majorHAnsi" w:hAnsiTheme="majorHAnsi" w:cstheme="majorHAnsi"/>
          <w:color w:val="000000" w:themeColor="text1"/>
          <w:sz w:val="22"/>
        </w:rPr>
        <w:t xml:space="preserve">) </w:t>
      </w:r>
      <w:r w:rsidR="003025B9" w:rsidRPr="00C1044A">
        <w:rPr>
          <w:rFonts w:asciiTheme="majorHAnsi" w:hAnsiTheme="majorHAnsi" w:cstheme="majorHAnsi"/>
          <w:color w:val="000000" w:themeColor="text1"/>
          <w:sz w:val="22"/>
        </w:rPr>
        <w:t>Kje ste v zadnjih 4 tednih opravljali delo izven običajnih prostorov delodajalca?</w:t>
      </w:r>
      <w:r w:rsidR="00667D8E" w:rsidRPr="00C1044A">
        <w:rPr>
          <w:rFonts w:asciiTheme="majorHAnsi" w:hAnsiTheme="majorHAnsi" w:cstheme="majorHAnsi"/>
          <w:color w:val="000000" w:themeColor="text1"/>
          <w:sz w:val="22"/>
        </w:rPr>
        <w:t xml:space="preserve"> </w:t>
      </w:r>
      <w:r w:rsidR="00AB0CE2" w:rsidRPr="00C1044A">
        <w:rPr>
          <w:rFonts w:asciiTheme="majorHAnsi" w:hAnsiTheme="majorHAnsi" w:cstheme="majorHAnsi"/>
          <w:b w:val="0"/>
          <w:bCs/>
          <w:color w:val="000000" w:themeColor="text1"/>
          <w:sz w:val="22"/>
        </w:rPr>
        <w:t>(</w:t>
      </w:r>
      <w:r w:rsidR="00F36B21">
        <w:rPr>
          <w:rFonts w:asciiTheme="majorHAnsi" w:hAnsiTheme="majorHAnsi" w:cstheme="majorHAnsi"/>
          <w:b w:val="0"/>
          <w:bCs/>
          <w:color w:val="000000" w:themeColor="text1"/>
          <w:sz w:val="22"/>
        </w:rPr>
        <w:t>o</w:t>
      </w:r>
      <w:r w:rsidR="00F36B21" w:rsidRPr="00C1044A">
        <w:rPr>
          <w:rFonts w:asciiTheme="majorHAnsi" w:hAnsiTheme="majorHAnsi" w:cstheme="majorHAnsi"/>
          <w:b w:val="0"/>
          <w:bCs/>
          <w:color w:val="000000" w:themeColor="text1"/>
          <w:sz w:val="22"/>
        </w:rPr>
        <w:t xml:space="preserve">značite </w:t>
      </w:r>
      <w:r w:rsidR="003025B9" w:rsidRPr="00C1044A">
        <w:rPr>
          <w:rFonts w:asciiTheme="majorHAnsi" w:hAnsiTheme="majorHAnsi" w:cstheme="majorHAnsi"/>
          <w:b w:val="0"/>
          <w:bCs/>
          <w:color w:val="000000" w:themeColor="text1"/>
          <w:sz w:val="22"/>
        </w:rPr>
        <w:t>vse postavke, ki veljajo za vaše delo</w:t>
      </w:r>
      <w:r w:rsidR="00AB0CE2" w:rsidRPr="00C1044A">
        <w:rPr>
          <w:rFonts w:asciiTheme="majorHAnsi" w:hAnsiTheme="majorHAnsi" w:cstheme="majorHAnsi"/>
          <w:b w:val="0"/>
          <w:bCs/>
          <w:color w:val="000000" w:themeColor="text1"/>
          <w:sz w:val="22"/>
        </w:rPr>
        <w:t>)</w:t>
      </w:r>
    </w:p>
    <w:p w14:paraId="267986B2" w14:textId="419DA343" w:rsidR="009D6287" w:rsidRPr="00C1044A" w:rsidRDefault="00542122" w:rsidP="008B09D2">
      <w:pPr>
        <w:pStyle w:val="Note"/>
        <w:spacing w:line="240" w:lineRule="auto"/>
        <w:rPr>
          <w:rFonts w:asciiTheme="majorHAnsi" w:hAnsiTheme="majorHAnsi" w:cstheme="majorHAnsi"/>
          <w:i w:val="0"/>
          <w:iCs/>
          <w:color w:val="000000" w:themeColor="text1"/>
          <w:sz w:val="22"/>
        </w:rPr>
      </w:pP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1.</w:t>
      </w: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Na domu (delo na domu ali delo na daljavo od doma)</w:t>
      </w:r>
    </w:p>
    <w:p w14:paraId="1F313062" w14:textId="6B7C7343" w:rsidR="009D6287" w:rsidRPr="00C1044A" w:rsidRDefault="00542122" w:rsidP="008B09D2">
      <w:pPr>
        <w:pStyle w:val="Note"/>
        <w:spacing w:line="240" w:lineRule="auto"/>
        <w:rPr>
          <w:rFonts w:asciiTheme="majorHAnsi" w:hAnsiTheme="majorHAnsi" w:cstheme="majorHAnsi"/>
          <w:i w:val="0"/>
          <w:iCs/>
          <w:color w:val="000000" w:themeColor="text1"/>
          <w:sz w:val="22"/>
        </w:rPr>
      </w:pP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2.</w:t>
      </w: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Pri strankah, uporabnikih, pacientih ali učencih</w:t>
      </w:r>
    </w:p>
    <w:p w14:paraId="3D19F1A6" w14:textId="1DE56EA2" w:rsidR="009D6287" w:rsidRPr="00C1044A" w:rsidRDefault="00542122" w:rsidP="008B09D2">
      <w:pPr>
        <w:pStyle w:val="Note"/>
        <w:spacing w:line="240" w:lineRule="auto"/>
        <w:rPr>
          <w:rFonts w:asciiTheme="majorHAnsi" w:hAnsiTheme="majorHAnsi" w:cstheme="majorHAnsi"/>
          <w:i w:val="0"/>
          <w:iCs/>
          <w:color w:val="000000" w:themeColor="text1"/>
          <w:sz w:val="22"/>
        </w:rPr>
      </w:pP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3.</w:t>
      </w: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Na terenu, gradbišču ali drugi zunanji lokaciji</w:t>
      </w:r>
    </w:p>
    <w:p w14:paraId="251A6417" w14:textId="1A89D4E5" w:rsidR="009D6287" w:rsidRPr="00C1044A" w:rsidRDefault="00542122" w:rsidP="008B09D2">
      <w:pPr>
        <w:pStyle w:val="Note"/>
        <w:spacing w:line="240" w:lineRule="auto"/>
        <w:rPr>
          <w:rFonts w:asciiTheme="majorHAnsi" w:hAnsiTheme="majorHAnsi" w:cstheme="majorHAnsi"/>
          <w:i w:val="0"/>
          <w:iCs/>
          <w:color w:val="000000" w:themeColor="text1"/>
          <w:sz w:val="22"/>
        </w:rPr>
      </w:pP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4.</w:t>
      </w:r>
      <w:r w:rsidRPr="00C1044A">
        <w:rPr>
          <w:rFonts w:asciiTheme="majorHAnsi" w:hAnsiTheme="majorHAnsi" w:cstheme="majorHAnsi"/>
          <w:i w:val="0"/>
          <w:iCs/>
          <w:color w:val="000000" w:themeColor="text1"/>
          <w:sz w:val="22"/>
        </w:rPr>
        <w:t xml:space="preserve"> </w:t>
      </w:r>
      <w:r w:rsidR="009D6287" w:rsidRPr="00C1044A">
        <w:rPr>
          <w:rFonts w:asciiTheme="majorHAnsi" w:hAnsiTheme="majorHAnsi" w:cstheme="majorHAnsi"/>
          <w:i w:val="0"/>
          <w:iCs/>
          <w:color w:val="000000" w:themeColor="text1"/>
          <w:sz w:val="22"/>
        </w:rPr>
        <w:t>V vozilu ali v javnih prostorih</w:t>
      </w:r>
    </w:p>
    <w:p w14:paraId="71AE2CB8" w14:textId="77777777" w:rsidR="00724800" w:rsidRPr="00C1044A" w:rsidRDefault="00724800" w:rsidP="00831FA8">
      <w:pPr>
        <w:spacing w:before="120" w:after="60"/>
        <w:jc w:val="both"/>
        <w:rPr>
          <w:b/>
        </w:rPr>
      </w:pPr>
    </w:p>
    <w:p w14:paraId="4840960D" w14:textId="50BAFABF" w:rsidR="00806370" w:rsidRPr="00C1044A" w:rsidRDefault="00836BBF" w:rsidP="00831FA8">
      <w:pPr>
        <w:spacing w:before="120" w:after="60"/>
        <w:jc w:val="both"/>
      </w:pPr>
      <w:r w:rsidRPr="00C1044A">
        <w:rPr>
          <w:b/>
        </w:rPr>
        <w:lastRenderedPageBreak/>
        <w:t>2</w:t>
      </w:r>
      <w:r w:rsidR="0005482B" w:rsidRPr="00C1044A">
        <w:rPr>
          <w:b/>
        </w:rPr>
        <w:t>.</w:t>
      </w:r>
      <w:r w:rsidR="00542122" w:rsidRPr="00C1044A">
        <w:rPr>
          <w:b/>
        </w:rPr>
        <w:t>8</w:t>
      </w:r>
      <w:r w:rsidRPr="00C1044A">
        <w:rPr>
          <w:b/>
        </w:rPr>
        <w:t>. (Če 2.</w:t>
      </w:r>
      <w:r w:rsidR="0005482B" w:rsidRPr="00C1044A">
        <w:rPr>
          <w:b/>
        </w:rPr>
        <w:t>6</w:t>
      </w:r>
      <w:r w:rsidR="00685A8B">
        <w:rPr>
          <w:b/>
        </w:rPr>
        <w:t>.</w:t>
      </w:r>
      <w:r w:rsidR="00AA55FF" w:rsidRPr="00C1044A">
        <w:rPr>
          <w:b/>
        </w:rPr>
        <w:t xml:space="preserve"> =</w:t>
      </w:r>
      <w:r w:rsidR="00685A8B">
        <w:rPr>
          <w:b/>
        </w:rPr>
        <w:t> </w:t>
      </w:r>
      <w:r w:rsidR="00AA55FF" w:rsidRPr="00C1044A">
        <w:rPr>
          <w:b/>
        </w:rPr>
        <w:t>1 ali 2</w:t>
      </w:r>
      <w:r w:rsidRPr="00C1044A">
        <w:rPr>
          <w:b/>
        </w:rPr>
        <w:t xml:space="preserve">) </w:t>
      </w:r>
      <w:r w:rsidR="00685A8B">
        <w:rPr>
          <w:b/>
        </w:rPr>
        <w:t>A</w:t>
      </w:r>
      <w:r w:rsidR="0005482B" w:rsidRPr="00C1044A">
        <w:rPr>
          <w:b/>
        </w:rPr>
        <w:t>li imate ustrezno urejen delovni prostor</w:t>
      </w:r>
      <w:r w:rsidR="00685A8B">
        <w:rPr>
          <w:b/>
        </w:rPr>
        <w:t>, ko delate zunaj prostorov delodajalca</w:t>
      </w:r>
      <w:r w:rsidR="0005482B" w:rsidRPr="00C1044A">
        <w:rPr>
          <w:b/>
        </w:rPr>
        <w:t>?</w:t>
      </w:r>
    </w:p>
    <w:p w14:paraId="70C93D12" w14:textId="2D120925" w:rsidR="00806370" w:rsidRPr="00C1044A" w:rsidRDefault="00836BBF">
      <w:pPr>
        <w:spacing w:after="20"/>
        <w:ind w:left="142"/>
      </w:pPr>
      <w:r w:rsidRPr="00C1044A">
        <w:t xml:space="preserve">   1. Da</w:t>
      </w:r>
    </w:p>
    <w:p w14:paraId="7338DF43" w14:textId="27F58EDC" w:rsidR="00806370" w:rsidRPr="00C1044A" w:rsidRDefault="00836BBF">
      <w:pPr>
        <w:spacing w:after="20"/>
        <w:ind w:left="142"/>
      </w:pPr>
      <w:r w:rsidRPr="00C1044A">
        <w:t xml:space="preserve">   2. Ne</w:t>
      </w:r>
    </w:p>
    <w:p w14:paraId="6125A47C" w14:textId="77777777" w:rsidR="00AA55FF" w:rsidRPr="00C1044A" w:rsidRDefault="00AA55FF">
      <w:pPr>
        <w:spacing w:before="120" w:after="60"/>
        <w:rPr>
          <w:b/>
        </w:rPr>
      </w:pPr>
    </w:p>
    <w:p w14:paraId="5EB71B0C" w14:textId="3032647A" w:rsidR="00806370" w:rsidRPr="00C1044A" w:rsidRDefault="00836BBF">
      <w:pPr>
        <w:spacing w:before="120" w:after="60"/>
      </w:pPr>
      <w:r w:rsidRPr="00C1044A">
        <w:rPr>
          <w:b/>
        </w:rPr>
        <w:t>2.</w:t>
      </w:r>
      <w:r w:rsidR="00542122" w:rsidRPr="00C1044A">
        <w:rPr>
          <w:b/>
        </w:rPr>
        <w:t>9</w:t>
      </w:r>
      <w:r w:rsidRPr="00C1044A">
        <w:rPr>
          <w:b/>
        </w:rPr>
        <w:t>. (Če 2.</w:t>
      </w:r>
      <w:r w:rsidR="00467146" w:rsidRPr="00C1044A">
        <w:rPr>
          <w:b/>
        </w:rPr>
        <w:t>6</w:t>
      </w:r>
      <w:r w:rsidR="00DD2998">
        <w:rPr>
          <w:b/>
        </w:rPr>
        <w:t>.</w:t>
      </w:r>
      <w:r w:rsidR="00AA55FF" w:rsidRPr="00C1044A">
        <w:rPr>
          <w:b/>
        </w:rPr>
        <w:t xml:space="preserve"> = 1 ali 2)</w:t>
      </w:r>
      <w:r w:rsidRPr="00C1044A">
        <w:rPr>
          <w:b/>
        </w:rPr>
        <w:t xml:space="preserve"> Ali pri delu zunaj prostorov </w:t>
      </w:r>
      <w:r w:rsidR="00B9152A" w:rsidRPr="00C1044A">
        <w:rPr>
          <w:b/>
        </w:rPr>
        <w:t xml:space="preserve">delodajalca </w:t>
      </w:r>
      <w:r w:rsidRPr="00C1044A">
        <w:rPr>
          <w:b/>
        </w:rPr>
        <w:t>pogrešate</w:t>
      </w:r>
      <w:r w:rsidR="00DD2998">
        <w:rPr>
          <w:b/>
        </w:rPr>
        <w:t xml:space="preserve"> kaj od navedenega?</w:t>
      </w:r>
    </w:p>
    <w:tbl>
      <w:tblPr>
        <w:tblStyle w:val="Tabelamrea"/>
        <w:tblW w:w="0" w:type="auto"/>
        <w:jc w:val="center"/>
        <w:tblLook w:val="04A0" w:firstRow="1" w:lastRow="0" w:firstColumn="1" w:lastColumn="0" w:noHBand="0" w:noVBand="1"/>
      </w:tblPr>
      <w:tblGrid>
        <w:gridCol w:w="7136"/>
        <w:gridCol w:w="1413"/>
        <w:gridCol w:w="1413"/>
      </w:tblGrid>
      <w:tr w:rsidR="00806370" w:rsidRPr="00C1044A" w14:paraId="39663792" w14:textId="77777777" w:rsidTr="008B09D2">
        <w:trPr>
          <w:jc w:val="center"/>
        </w:trPr>
        <w:tc>
          <w:tcPr>
            <w:tcW w:w="7160" w:type="dxa"/>
            <w:shd w:val="clear" w:color="auto" w:fill="D9E1F2"/>
            <w:vAlign w:val="center"/>
          </w:tcPr>
          <w:p w14:paraId="319584B6" w14:textId="18457629" w:rsidR="00806370" w:rsidRPr="00C1044A" w:rsidRDefault="00806370" w:rsidP="005D2FE5">
            <w:pPr>
              <w:spacing w:after="0"/>
            </w:pPr>
          </w:p>
        </w:tc>
        <w:tc>
          <w:tcPr>
            <w:tcW w:w="1417" w:type="dxa"/>
            <w:shd w:val="clear" w:color="auto" w:fill="D9E1F2"/>
            <w:vAlign w:val="center"/>
          </w:tcPr>
          <w:p w14:paraId="5010FC6E" w14:textId="2DABCAE5" w:rsidR="00806370" w:rsidRPr="00C1044A" w:rsidRDefault="00836BBF">
            <w:pPr>
              <w:spacing w:after="0"/>
            </w:pPr>
            <w:r w:rsidRPr="00C1044A">
              <w:rPr>
                <w:b/>
              </w:rPr>
              <w:t xml:space="preserve">DA </w:t>
            </w:r>
          </w:p>
        </w:tc>
        <w:tc>
          <w:tcPr>
            <w:tcW w:w="1417" w:type="dxa"/>
            <w:shd w:val="clear" w:color="auto" w:fill="D9E1F2"/>
            <w:vAlign w:val="center"/>
          </w:tcPr>
          <w:p w14:paraId="36B0D849" w14:textId="3293902E" w:rsidR="00806370" w:rsidRPr="00C1044A" w:rsidRDefault="00836BBF">
            <w:pPr>
              <w:spacing w:after="0"/>
            </w:pPr>
            <w:r w:rsidRPr="00C1044A">
              <w:rPr>
                <w:b/>
              </w:rPr>
              <w:t xml:space="preserve">NE </w:t>
            </w:r>
          </w:p>
        </w:tc>
      </w:tr>
      <w:tr w:rsidR="00806370" w:rsidRPr="00C1044A" w14:paraId="008A5AAD" w14:textId="77777777" w:rsidTr="008B09D2">
        <w:trPr>
          <w:jc w:val="center"/>
        </w:trPr>
        <w:tc>
          <w:tcPr>
            <w:tcW w:w="7160" w:type="dxa"/>
            <w:vAlign w:val="center"/>
          </w:tcPr>
          <w:p w14:paraId="216EA7B8" w14:textId="77777777" w:rsidR="00806370" w:rsidRPr="00C1044A" w:rsidRDefault="00836BBF">
            <w:pPr>
              <w:spacing w:after="0"/>
            </w:pPr>
            <w:r w:rsidRPr="00C1044A">
              <w:t>Stike s sodelavci</w:t>
            </w:r>
          </w:p>
        </w:tc>
        <w:tc>
          <w:tcPr>
            <w:tcW w:w="1417" w:type="dxa"/>
            <w:vAlign w:val="center"/>
          </w:tcPr>
          <w:p w14:paraId="2D2502DB" w14:textId="77777777" w:rsidR="00806370" w:rsidRPr="00C1044A" w:rsidRDefault="00806370">
            <w:pPr>
              <w:spacing w:after="0"/>
            </w:pPr>
          </w:p>
        </w:tc>
        <w:tc>
          <w:tcPr>
            <w:tcW w:w="1417" w:type="dxa"/>
            <w:vAlign w:val="center"/>
          </w:tcPr>
          <w:p w14:paraId="7FEB4A32" w14:textId="77777777" w:rsidR="00806370" w:rsidRPr="00C1044A" w:rsidRDefault="00806370">
            <w:pPr>
              <w:spacing w:after="0"/>
            </w:pPr>
          </w:p>
        </w:tc>
      </w:tr>
      <w:tr w:rsidR="00806370" w:rsidRPr="00C1044A" w14:paraId="5616F9D0" w14:textId="77777777" w:rsidTr="008B09D2">
        <w:trPr>
          <w:jc w:val="center"/>
        </w:trPr>
        <w:tc>
          <w:tcPr>
            <w:tcW w:w="7160" w:type="dxa"/>
            <w:vAlign w:val="center"/>
          </w:tcPr>
          <w:p w14:paraId="56C551B9" w14:textId="77777777" w:rsidR="00806370" w:rsidRPr="00C1044A" w:rsidRDefault="00836BBF">
            <w:pPr>
              <w:spacing w:after="0"/>
            </w:pPr>
            <w:r w:rsidRPr="00C1044A">
              <w:t>Jasna navodila za delo</w:t>
            </w:r>
          </w:p>
        </w:tc>
        <w:tc>
          <w:tcPr>
            <w:tcW w:w="1417" w:type="dxa"/>
            <w:vAlign w:val="center"/>
          </w:tcPr>
          <w:p w14:paraId="6ADD0CDC" w14:textId="77777777" w:rsidR="00806370" w:rsidRPr="00C1044A" w:rsidRDefault="00806370">
            <w:pPr>
              <w:spacing w:after="0"/>
            </w:pPr>
          </w:p>
        </w:tc>
        <w:tc>
          <w:tcPr>
            <w:tcW w:w="1417" w:type="dxa"/>
            <w:vAlign w:val="center"/>
          </w:tcPr>
          <w:p w14:paraId="3D433362" w14:textId="77777777" w:rsidR="00806370" w:rsidRPr="00C1044A" w:rsidRDefault="00806370">
            <w:pPr>
              <w:spacing w:after="0"/>
            </w:pPr>
          </w:p>
        </w:tc>
      </w:tr>
      <w:tr w:rsidR="00896D00" w:rsidRPr="00C1044A" w14:paraId="00EABE10" w14:textId="77777777" w:rsidTr="008B09D2">
        <w:trPr>
          <w:jc w:val="center"/>
        </w:trPr>
        <w:tc>
          <w:tcPr>
            <w:tcW w:w="7160" w:type="dxa"/>
            <w:vAlign w:val="center"/>
          </w:tcPr>
          <w:p w14:paraId="0E3B0DCA" w14:textId="3833789C" w:rsidR="00896D00" w:rsidRPr="00C1044A" w:rsidRDefault="00BE5ED1">
            <w:pPr>
              <w:spacing w:after="0"/>
            </w:pPr>
            <w:r w:rsidRPr="00C1044A">
              <w:t>Ustrezno opremo za delo</w:t>
            </w:r>
          </w:p>
        </w:tc>
        <w:tc>
          <w:tcPr>
            <w:tcW w:w="1417" w:type="dxa"/>
            <w:vAlign w:val="center"/>
          </w:tcPr>
          <w:p w14:paraId="0A8CA8A5" w14:textId="77777777" w:rsidR="00896D00" w:rsidRPr="00C1044A" w:rsidRDefault="00896D00">
            <w:pPr>
              <w:spacing w:after="0"/>
            </w:pPr>
          </w:p>
        </w:tc>
        <w:tc>
          <w:tcPr>
            <w:tcW w:w="1417" w:type="dxa"/>
            <w:vAlign w:val="center"/>
          </w:tcPr>
          <w:p w14:paraId="512E8680" w14:textId="77777777" w:rsidR="00896D00" w:rsidRPr="00C1044A" w:rsidRDefault="00896D00">
            <w:pPr>
              <w:spacing w:after="0"/>
            </w:pPr>
          </w:p>
        </w:tc>
      </w:tr>
      <w:tr w:rsidR="00970A7F" w:rsidRPr="00C1044A" w14:paraId="02A0D5B9" w14:textId="77777777" w:rsidTr="008B09D2">
        <w:trPr>
          <w:jc w:val="center"/>
        </w:trPr>
        <w:tc>
          <w:tcPr>
            <w:tcW w:w="7160" w:type="dxa"/>
            <w:vAlign w:val="center"/>
          </w:tcPr>
          <w:p w14:paraId="42612F98" w14:textId="29445BA8" w:rsidR="00970A7F" w:rsidRPr="00C1044A" w:rsidRDefault="00970A7F">
            <w:pPr>
              <w:spacing w:after="0"/>
            </w:pPr>
            <w:r w:rsidRPr="00C1044A">
              <w:t>Podporo vodstva</w:t>
            </w:r>
          </w:p>
        </w:tc>
        <w:tc>
          <w:tcPr>
            <w:tcW w:w="1417" w:type="dxa"/>
            <w:vAlign w:val="center"/>
          </w:tcPr>
          <w:p w14:paraId="256BC059" w14:textId="77777777" w:rsidR="00970A7F" w:rsidRPr="00C1044A" w:rsidRDefault="00970A7F">
            <w:pPr>
              <w:spacing w:after="0"/>
            </w:pPr>
          </w:p>
        </w:tc>
        <w:tc>
          <w:tcPr>
            <w:tcW w:w="1417" w:type="dxa"/>
            <w:vAlign w:val="center"/>
          </w:tcPr>
          <w:p w14:paraId="31BEDFEA" w14:textId="77777777" w:rsidR="00970A7F" w:rsidRPr="00C1044A" w:rsidRDefault="00970A7F">
            <w:pPr>
              <w:spacing w:after="0"/>
            </w:pPr>
          </w:p>
        </w:tc>
      </w:tr>
    </w:tbl>
    <w:p w14:paraId="4A7A77C7" w14:textId="6E41DC41" w:rsidR="00806370" w:rsidRPr="00C1044A" w:rsidRDefault="00836BBF">
      <w:pPr>
        <w:pStyle w:val="Naslov2"/>
      </w:pPr>
      <w:r w:rsidRPr="00C1044A">
        <w:t>Intenzivna uporaba IKT</w:t>
      </w:r>
    </w:p>
    <w:p w14:paraId="5751F79D" w14:textId="22319811" w:rsidR="00806370" w:rsidRPr="00C1044A" w:rsidRDefault="00836BBF" w:rsidP="00831FA8">
      <w:pPr>
        <w:spacing w:before="120" w:after="60"/>
        <w:jc w:val="both"/>
      </w:pPr>
      <w:r w:rsidRPr="00C1044A">
        <w:rPr>
          <w:b/>
        </w:rPr>
        <w:t>2.</w:t>
      </w:r>
      <w:r w:rsidR="00EE60B2" w:rsidRPr="00C1044A">
        <w:rPr>
          <w:b/>
        </w:rPr>
        <w:t>10</w:t>
      </w:r>
      <w:r w:rsidRPr="00C1044A">
        <w:rPr>
          <w:b/>
        </w:rPr>
        <w:t>. Ali na vašem delovnem mestu uporablja</w:t>
      </w:r>
      <w:r w:rsidR="00F001B7" w:rsidRPr="00C1044A">
        <w:rPr>
          <w:b/>
        </w:rPr>
        <w:t>te</w:t>
      </w:r>
      <w:r w:rsidRPr="00C1044A">
        <w:rPr>
          <w:b/>
        </w:rPr>
        <w:t xml:space="preserve"> kater</w:t>
      </w:r>
      <w:r w:rsidR="00F001B7" w:rsidRPr="00C1044A">
        <w:rPr>
          <w:b/>
        </w:rPr>
        <w:t>o</w:t>
      </w:r>
      <w:r w:rsidRPr="00C1044A">
        <w:rPr>
          <w:b/>
        </w:rPr>
        <w:t xml:space="preserve">koli od </w:t>
      </w:r>
      <w:r w:rsidR="00574A58">
        <w:rPr>
          <w:b/>
        </w:rPr>
        <w:t>naštetih</w:t>
      </w:r>
      <w:r w:rsidR="00574A58" w:rsidRPr="00C1044A">
        <w:rPr>
          <w:b/>
        </w:rPr>
        <w:t xml:space="preserve"> </w:t>
      </w:r>
      <w:r w:rsidRPr="00C1044A">
        <w:rPr>
          <w:b/>
        </w:rPr>
        <w:t>digitalnih tehnologij</w:t>
      </w:r>
      <w:r w:rsidR="00574A58">
        <w:rPr>
          <w:b/>
        </w:rPr>
        <w:t>?</w:t>
      </w:r>
    </w:p>
    <w:tbl>
      <w:tblPr>
        <w:tblStyle w:val="Tabelamrea"/>
        <w:tblW w:w="9962" w:type="dxa"/>
        <w:jc w:val="center"/>
        <w:tblLook w:val="04A0" w:firstRow="1" w:lastRow="0" w:firstColumn="1" w:lastColumn="0" w:noHBand="0" w:noVBand="1"/>
      </w:tblPr>
      <w:tblGrid>
        <w:gridCol w:w="6346"/>
        <w:gridCol w:w="1225"/>
        <w:gridCol w:w="1221"/>
        <w:gridCol w:w="1170"/>
      </w:tblGrid>
      <w:tr w:rsidR="00CD07A0" w:rsidRPr="00C1044A" w14:paraId="35ACA482" w14:textId="0902AB3A" w:rsidTr="005F412A">
        <w:trPr>
          <w:jc w:val="center"/>
        </w:trPr>
        <w:tc>
          <w:tcPr>
            <w:tcW w:w="6346" w:type="dxa"/>
            <w:shd w:val="clear" w:color="auto" w:fill="D9E1F2"/>
            <w:vAlign w:val="center"/>
          </w:tcPr>
          <w:p w14:paraId="7E953891" w14:textId="63A39266" w:rsidR="00CD07A0" w:rsidRPr="00C1044A" w:rsidRDefault="00CD07A0">
            <w:pPr>
              <w:spacing w:after="0"/>
            </w:pPr>
          </w:p>
        </w:tc>
        <w:tc>
          <w:tcPr>
            <w:tcW w:w="1225" w:type="dxa"/>
            <w:shd w:val="clear" w:color="auto" w:fill="D9E1F2"/>
            <w:vAlign w:val="center"/>
          </w:tcPr>
          <w:p w14:paraId="3DA82084" w14:textId="620EF825" w:rsidR="00CD07A0" w:rsidRPr="00C1044A" w:rsidRDefault="00CD07A0">
            <w:pPr>
              <w:spacing w:after="0"/>
            </w:pPr>
            <w:r w:rsidRPr="00C1044A">
              <w:rPr>
                <w:b/>
              </w:rPr>
              <w:t xml:space="preserve">DA </w:t>
            </w:r>
          </w:p>
        </w:tc>
        <w:tc>
          <w:tcPr>
            <w:tcW w:w="1221" w:type="dxa"/>
            <w:shd w:val="clear" w:color="auto" w:fill="D9E1F2"/>
            <w:vAlign w:val="center"/>
          </w:tcPr>
          <w:p w14:paraId="75F43BF2" w14:textId="73528F8F" w:rsidR="00CD07A0" w:rsidRPr="00C1044A" w:rsidRDefault="00CD07A0">
            <w:pPr>
              <w:spacing w:after="0"/>
            </w:pPr>
            <w:r w:rsidRPr="00C1044A">
              <w:rPr>
                <w:b/>
              </w:rPr>
              <w:t xml:space="preserve">NE </w:t>
            </w:r>
          </w:p>
        </w:tc>
        <w:tc>
          <w:tcPr>
            <w:tcW w:w="1170" w:type="dxa"/>
            <w:shd w:val="clear" w:color="auto" w:fill="D9E1F2"/>
          </w:tcPr>
          <w:p w14:paraId="466F869E" w14:textId="3AB0A836" w:rsidR="00CD07A0" w:rsidRPr="00C1044A" w:rsidRDefault="00CD07A0">
            <w:pPr>
              <w:spacing w:after="0"/>
              <w:rPr>
                <w:b/>
              </w:rPr>
            </w:pPr>
            <w:r w:rsidRPr="00C1044A">
              <w:rPr>
                <w:b/>
              </w:rPr>
              <w:t>NE VEM</w:t>
            </w:r>
          </w:p>
        </w:tc>
      </w:tr>
      <w:tr w:rsidR="00CD07A0" w:rsidRPr="00C1044A" w14:paraId="249F8F3D" w14:textId="3F8C3E3B" w:rsidTr="005F412A">
        <w:trPr>
          <w:jc w:val="center"/>
        </w:trPr>
        <w:tc>
          <w:tcPr>
            <w:tcW w:w="6346" w:type="dxa"/>
            <w:vAlign w:val="center"/>
          </w:tcPr>
          <w:p w14:paraId="3B2FD0CA" w14:textId="5601FCBC" w:rsidR="00CD07A0" w:rsidRPr="00C1044A" w:rsidRDefault="00CD07A0" w:rsidP="00930667">
            <w:pPr>
              <w:spacing w:after="0"/>
            </w:pPr>
            <w:r w:rsidRPr="00C1044A">
              <w:t>Osebn</w:t>
            </w:r>
            <w:r w:rsidR="00574A58">
              <w:t>i</w:t>
            </w:r>
            <w:r w:rsidRPr="00C1044A">
              <w:t>/namizn</w:t>
            </w:r>
            <w:r w:rsidR="00574A58">
              <w:t>i</w:t>
            </w:r>
            <w:r w:rsidRPr="00C1044A">
              <w:t>/prenosn</w:t>
            </w:r>
            <w:r w:rsidR="00574A58">
              <w:t>i</w:t>
            </w:r>
            <w:r w:rsidRPr="00C1044A">
              <w:t>/tabličn</w:t>
            </w:r>
            <w:r w:rsidR="00574A58">
              <w:t>i</w:t>
            </w:r>
            <w:r w:rsidRPr="00C1044A">
              <w:t xml:space="preserve"> računalnik</w:t>
            </w:r>
            <w:r w:rsidR="00574A58">
              <w:t>i</w:t>
            </w:r>
            <w:r w:rsidRPr="00C1044A">
              <w:t>, pametn</w:t>
            </w:r>
            <w:r w:rsidR="00574A58">
              <w:t>i</w:t>
            </w:r>
            <w:r w:rsidRPr="00C1044A">
              <w:t xml:space="preserve"> telefon</w:t>
            </w:r>
            <w:r w:rsidR="00574A58">
              <w:t>i</w:t>
            </w:r>
            <w:r w:rsidRPr="00C1044A">
              <w:t xml:space="preserve"> ali drug</w:t>
            </w:r>
            <w:r w:rsidR="00574A58">
              <w:t>e</w:t>
            </w:r>
            <w:r w:rsidRPr="00C1044A">
              <w:t xml:space="preserve"> mobiln</w:t>
            </w:r>
            <w:r w:rsidR="00574A58">
              <w:t>e</w:t>
            </w:r>
            <w:r w:rsidRPr="00C1044A">
              <w:t xml:space="preserve"> računalnišk</w:t>
            </w:r>
            <w:r w:rsidR="00574A58">
              <w:t>e</w:t>
            </w:r>
            <w:r w:rsidRPr="00C1044A">
              <w:t xml:space="preserve"> naprav</w:t>
            </w:r>
            <w:r w:rsidR="00574A58">
              <w:t>e</w:t>
            </w:r>
          </w:p>
        </w:tc>
        <w:tc>
          <w:tcPr>
            <w:tcW w:w="1225" w:type="dxa"/>
            <w:vAlign w:val="center"/>
          </w:tcPr>
          <w:p w14:paraId="3469ACC0" w14:textId="77777777" w:rsidR="00CD07A0" w:rsidRPr="00C1044A" w:rsidRDefault="00CD07A0">
            <w:pPr>
              <w:spacing w:after="0"/>
            </w:pPr>
          </w:p>
        </w:tc>
        <w:tc>
          <w:tcPr>
            <w:tcW w:w="1221" w:type="dxa"/>
            <w:vAlign w:val="center"/>
          </w:tcPr>
          <w:p w14:paraId="551513A5" w14:textId="77777777" w:rsidR="00CD07A0" w:rsidRPr="00C1044A" w:rsidRDefault="00CD07A0">
            <w:pPr>
              <w:spacing w:after="0"/>
            </w:pPr>
          </w:p>
        </w:tc>
        <w:tc>
          <w:tcPr>
            <w:tcW w:w="1170" w:type="dxa"/>
          </w:tcPr>
          <w:p w14:paraId="023C2751" w14:textId="77777777" w:rsidR="00CD07A0" w:rsidRPr="00C1044A" w:rsidRDefault="00CD07A0">
            <w:pPr>
              <w:spacing w:after="0"/>
            </w:pPr>
          </w:p>
        </w:tc>
      </w:tr>
      <w:tr w:rsidR="00CD07A0" w:rsidRPr="00C1044A" w14:paraId="6F29A261" w14:textId="58BD05A6" w:rsidTr="005F412A">
        <w:trPr>
          <w:jc w:val="center"/>
        </w:trPr>
        <w:tc>
          <w:tcPr>
            <w:tcW w:w="6346" w:type="dxa"/>
            <w:vAlign w:val="center"/>
          </w:tcPr>
          <w:p w14:paraId="542BB97D" w14:textId="114A5EF9" w:rsidR="00CD07A0" w:rsidRPr="00C1044A" w:rsidRDefault="00CD07A0" w:rsidP="00930667">
            <w:pPr>
              <w:spacing w:after="0"/>
            </w:pPr>
            <w:r w:rsidRPr="00C1044A">
              <w:t>(Sodelovaln</w:t>
            </w:r>
            <w:r w:rsidR="00574A58">
              <w:t>i</w:t>
            </w:r>
            <w:r w:rsidRPr="00C1044A">
              <w:t>) robot</w:t>
            </w:r>
            <w:r w:rsidR="00574A58">
              <w:t>i</w:t>
            </w:r>
          </w:p>
        </w:tc>
        <w:tc>
          <w:tcPr>
            <w:tcW w:w="1225" w:type="dxa"/>
            <w:vAlign w:val="center"/>
          </w:tcPr>
          <w:p w14:paraId="2C77D9D6" w14:textId="77777777" w:rsidR="00CD07A0" w:rsidRPr="00C1044A" w:rsidRDefault="00CD07A0">
            <w:pPr>
              <w:spacing w:after="0"/>
            </w:pPr>
          </w:p>
        </w:tc>
        <w:tc>
          <w:tcPr>
            <w:tcW w:w="1221" w:type="dxa"/>
            <w:vAlign w:val="center"/>
          </w:tcPr>
          <w:p w14:paraId="0CECB007" w14:textId="77777777" w:rsidR="00CD07A0" w:rsidRPr="00C1044A" w:rsidRDefault="00CD07A0">
            <w:pPr>
              <w:spacing w:after="0"/>
            </w:pPr>
          </w:p>
        </w:tc>
        <w:tc>
          <w:tcPr>
            <w:tcW w:w="1170" w:type="dxa"/>
          </w:tcPr>
          <w:p w14:paraId="668E8620" w14:textId="77777777" w:rsidR="00CD07A0" w:rsidRPr="00C1044A" w:rsidRDefault="00CD07A0">
            <w:pPr>
              <w:spacing w:after="0"/>
            </w:pPr>
          </w:p>
        </w:tc>
      </w:tr>
      <w:tr w:rsidR="00CD07A0" w:rsidRPr="00C1044A" w14:paraId="6BF5E89F" w14:textId="04BC5BC9" w:rsidTr="005F412A">
        <w:trPr>
          <w:jc w:val="center"/>
        </w:trPr>
        <w:tc>
          <w:tcPr>
            <w:tcW w:w="6346" w:type="dxa"/>
            <w:vAlign w:val="center"/>
          </w:tcPr>
          <w:p w14:paraId="2B475907" w14:textId="059C8AEE" w:rsidR="00CD07A0" w:rsidRPr="00C1044A" w:rsidRDefault="00CD07A0" w:rsidP="00930667">
            <w:pPr>
              <w:spacing w:after="0"/>
            </w:pPr>
            <w:r w:rsidRPr="00C1044A">
              <w:t>Stroj</w:t>
            </w:r>
            <w:r w:rsidR="00574A58">
              <w:t>i</w:t>
            </w:r>
            <w:r w:rsidRPr="00C1044A">
              <w:t>, sistem</w:t>
            </w:r>
            <w:r w:rsidR="00574A58">
              <w:t>i</w:t>
            </w:r>
            <w:r w:rsidRPr="00C1044A">
              <w:t xml:space="preserve"> ali računalnik</w:t>
            </w:r>
            <w:r w:rsidR="00574A58">
              <w:t>i</w:t>
            </w:r>
            <w:r w:rsidRPr="00C1044A">
              <w:t>, ki samodejno dodeljujejo naloge, določajo delovni čas in/ali izmene</w:t>
            </w:r>
          </w:p>
        </w:tc>
        <w:tc>
          <w:tcPr>
            <w:tcW w:w="1225" w:type="dxa"/>
            <w:vAlign w:val="center"/>
          </w:tcPr>
          <w:p w14:paraId="6B2F29B2" w14:textId="77777777" w:rsidR="00CD07A0" w:rsidRPr="00C1044A" w:rsidRDefault="00CD07A0">
            <w:pPr>
              <w:spacing w:after="0"/>
            </w:pPr>
          </w:p>
        </w:tc>
        <w:tc>
          <w:tcPr>
            <w:tcW w:w="1221" w:type="dxa"/>
            <w:vAlign w:val="center"/>
          </w:tcPr>
          <w:p w14:paraId="0B5F8ECC" w14:textId="77777777" w:rsidR="00CD07A0" w:rsidRPr="00C1044A" w:rsidRDefault="00CD07A0">
            <w:pPr>
              <w:spacing w:after="0"/>
            </w:pPr>
          </w:p>
        </w:tc>
        <w:tc>
          <w:tcPr>
            <w:tcW w:w="1170" w:type="dxa"/>
          </w:tcPr>
          <w:p w14:paraId="4919DF8C" w14:textId="77777777" w:rsidR="00CD07A0" w:rsidRPr="00C1044A" w:rsidRDefault="00CD07A0">
            <w:pPr>
              <w:spacing w:after="0"/>
            </w:pPr>
          </w:p>
        </w:tc>
      </w:tr>
      <w:tr w:rsidR="00CD07A0" w:rsidRPr="00C1044A" w14:paraId="7E78505C" w14:textId="00A1DA2D" w:rsidTr="005F412A">
        <w:trPr>
          <w:jc w:val="center"/>
        </w:trPr>
        <w:tc>
          <w:tcPr>
            <w:tcW w:w="6346" w:type="dxa"/>
            <w:vAlign w:val="center"/>
          </w:tcPr>
          <w:p w14:paraId="53EA04A9" w14:textId="618A8841" w:rsidR="00CD07A0" w:rsidRPr="00C1044A" w:rsidRDefault="00CD07A0" w:rsidP="00930667">
            <w:pPr>
              <w:spacing w:after="0"/>
            </w:pPr>
            <w:r w:rsidRPr="00C1044A">
              <w:t xml:space="preserve">Nosljive naprave, ki </w:t>
            </w:r>
            <w:r w:rsidR="00574A58">
              <w:t>se uporabljajo</w:t>
            </w:r>
            <w:r w:rsidRPr="00C1044A">
              <w:t xml:space="preserve"> zaradi dela (npr. pametna očala, pametna osebna zaščitna oprema, pametne ure)</w:t>
            </w:r>
          </w:p>
        </w:tc>
        <w:tc>
          <w:tcPr>
            <w:tcW w:w="1225" w:type="dxa"/>
            <w:vAlign w:val="center"/>
          </w:tcPr>
          <w:p w14:paraId="53C1AC9F" w14:textId="77777777" w:rsidR="00CD07A0" w:rsidRPr="00C1044A" w:rsidRDefault="00CD07A0">
            <w:pPr>
              <w:spacing w:after="0"/>
            </w:pPr>
          </w:p>
        </w:tc>
        <w:tc>
          <w:tcPr>
            <w:tcW w:w="1221" w:type="dxa"/>
            <w:vAlign w:val="center"/>
          </w:tcPr>
          <w:p w14:paraId="480838D0" w14:textId="77777777" w:rsidR="00CD07A0" w:rsidRPr="00C1044A" w:rsidRDefault="00CD07A0">
            <w:pPr>
              <w:spacing w:after="0"/>
            </w:pPr>
          </w:p>
        </w:tc>
        <w:tc>
          <w:tcPr>
            <w:tcW w:w="1170" w:type="dxa"/>
          </w:tcPr>
          <w:p w14:paraId="5C3B9B6E" w14:textId="77777777" w:rsidR="00CD07A0" w:rsidRPr="00C1044A" w:rsidRDefault="00CD07A0">
            <w:pPr>
              <w:spacing w:after="0"/>
            </w:pPr>
          </w:p>
        </w:tc>
      </w:tr>
      <w:tr w:rsidR="00CD07A0" w:rsidRPr="00C1044A" w14:paraId="553A9E95" w14:textId="75C6B5CF" w:rsidTr="005F412A">
        <w:trPr>
          <w:jc w:val="center"/>
        </w:trPr>
        <w:tc>
          <w:tcPr>
            <w:tcW w:w="6346" w:type="dxa"/>
            <w:vAlign w:val="center"/>
          </w:tcPr>
          <w:p w14:paraId="68AFE097" w14:textId="12BC01CC" w:rsidR="00CD07A0" w:rsidRPr="00C1044A" w:rsidRDefault="00CD07A0" w:rsidP="00930667">
            <w:pPr>
              <w:spacing w:after="0"/>
            </w:pPr>
            <w:r w:rsidRPr="00C1044A">
              <w:t>Stroj</w:t>
            </w:r>
            <w:r w:rsidR="00574A58">
              <w:t>i,</w:t>
            </w:r>
            <w:r w:rsidRPr="00C1044A">
              <w:t xml:space="preserve"> program</w:t>
            </w:r>
            <w:r w:rsidR="00574A58">
              <w:t>i</w:t>
            </w:r>
            <w:r w:rsidRPr="00C1044A">
              <w:t xml:space="preserve"> ali sistem</w:t>
            </w:r>
            <w:r w:rsidR="00574A58">
              <w:t>i</w:t>
            </w:r>
            <w:r w:rsidRPr="00C1044A">
              <w:t xml:space="preserve">, ki pri delu uporabljajo umetno inteligenco </w:t>
            </w:r>
          </w:p>
        </w:tc>
        <w:tc>
          <w:tcPr>
            <w:tcW w:w="1225" w:type="dxa"/>
            <w:vAlign w:val="center"/>
          </w:tcPr>
          <w:p w14:paraId="3E47F4C5" w14:textId="77777777" w:rsidR="00CD07A0" w:rsidRPr="00C1044A" w:rsidRDefault="00CD07A0">
            <w:pPr>
              <w:spacing w:after="0"/>
            </w:pPr>
          </w:p>
        </w:tc>
        <w:tc>
          <w:tcPr>
            <w:tcW w:w="1221" w:type="dxa"/>
            <w:vAlign w:val="center"/>
          </w:tcPr>
          <w:p w14:paraId="685C17EF" w14:textId="77777777" w:rsidR="00CD07A0" w:rsidRPr="00C1044A" w:rsidRDefault="00CD07A0">
            <w:pPr>
              <w:spacing w:after="0"/>
            </w:pPr>
          </w:p>
          <w:p w14:paraId="69860354" w14:textId="77777777" w:rsidR="00CD07A0" w:rsidRPr="00C1044A" w:rsidRDefault="00CD07A0">
            <w:pPr>
              <w:spacing w:after="0"/>
            </w:pPr>
          </w:p>
        </w:tc>
        <w:tc>
          <w:tcPr>
            <w:tcW w:w="1170" w:type="dxa"/>
          </w:tcPr>
          <w:p w14:paraId="6339AC40" w14:textId="77777777" w:rsidR="00CD07A0" w:rsidRPr="00C1044A" w:rsidRDefault="00CD07A0">
            <w:pPr>
              <w:spacing w:after="0"/>
            </w:pPr>
          </w:p>
        </w:tc>
      </w:tr>
    </w:tbl>
    <w:p w14:paraId="098D054A" w14:textId="77777777" w:rsidR="00CD07A0" w:rsidRPr="00C1044A" w:rsidRDefault="00CD07A0">
      <w:pPr>
        <w:spacing w:before="120" w:after="60"/>
        <w:rPr>
          <w:b/>
        </w:rPr>
      </w:pPr>
    </w:p>
    <w:p w14:paraId="44E297A4" w14:textId="4FFBD7D4" w:rsidR="00806370" w:rsidRPr="00C1044A" w:rsidRDefault="00836BBF">
      <w:pPr>
        <w:spacing w:before="120" w:after="60"/>
      </w:pPr>
      <w:r w:rsidRPr="00C1044A">
        <w:rPr>
          <w:b/>
        </w:rPr>
        <w:t>2.1</w:t>
      </w:r>
      <w:r w:rsidR="00EE60B2" w:rsidRPr="00C1044A">
        <w:rPr>
          <w:b/>
        </w:rPr>
        <w:t>1</w:t>
      </w:r>
      <w:r w:rsidRPr="00C1044A">
        <w:rPr>
          <w:b/>
        </w:rPr>
        <w:t xml:space="preserve">. </w:t>
      </w:r>
      <w:r w:rsidR="00594AA5" w:rsidRPr="00C1044A">
        <w:rPr>
          <w:b/>
        </w:rPr>
        <w:t>(Če 2.</w:t>
      </w:r>
      <w:r w:rsidR="00EE60B2" w:rsidRPr="00C1044A">
        <w:rPr>
          <w:b/>
        </w:rPr>
        <w:t>10</w:t>
      </w:r>
      <w:r w:rsidR="00F251B5">
        <w:rPr>
          <w:b/>
        </w:rPr>
        <w:t>.</w:t>
      </w:r>
      <w:r w:rsidR="00594AA5" w:rsidRPr="00C1044A">
        <w:rPr>
          <w:b/>
        </w:rPr>
        <w:t xml:space="preserve"> </w:t>
      </w:r>
      <w:r w:rsidR="007430AA" w:rsidRPr="00C1044A">
        <w:rPr>
          <w:b/>
        </w:rPr>
        <w:t>= NE na vsa vprašanja</w:t>
      </w:r>
      <w:r w:rsidR="00932897" w:rsidRPr="00C1044A">
        <w:rPr>
          <w:b/>
        </w:rPr>
        <w:t>,</w:t>
      </w:r>
      <w:r w:rsidR="007430AA" w:rsidRPr="00C1044A">
        <w:rPr>
          <w:b/>
        </w:rPr>
        <w:t xml:space="preserve"> pre</w:t>
      </w:r>
      <w:r w:rsidR="00932897" w:rsidRPr="00C1044A">
        <w:rPr>
          <w:b/>
        </w:rPr>
        <w:t>s</w:t>
      </w:r>
      <w:r w:rsidR="007430AA" w:rsidRPr="00C1044A">
        <w:rPr>
          <w:b/>
        </w:rPr>
        <w:t>koči 2.1</w:t>
      </w:r>
      <w:r w:rsidR="00EE60B2" w:rsidRPr="00C1044A">
        <w:rPr>
          <w:b/>
        </w:rPr>
        <w:t>1</w:t>
      </w:r>
      <w:r w:rsidR="007430AA" w:rsidRPr="00C1044A">
        <w:rPr>
          <w:b/>
        </w:rPr>
        <w:t>.</w:t>
      </w:r>
      <w:r w:rsidR="00594AA5" w:rsidRPr="00C1044A">
        <w:rPr>
          <w:b/>
        </w:rPr>
        <w:t xml:space="preserve">) </w:t>
      </w:r>
      <w:r w:rsidRPr="00C1044A">
        <w:rPr>
          <w:b/>
        </w:rPr>
        <w:t xml:space="preserve">Ali </w:t>
      </w:r>
      <w:r w:rsidR="003D37F9">
        <w:rPr>
          <w:b/>
        </w:rPr>
        <w:t>vam</w:t>
      </w:r>
      <w:r w:rsidR="00386F0A">
        <w:rPr>
          <w:b/>
        </w:rPr>
        <w:t xml:space="preserve"> </w:t>
      </w:r>
      <w:r w:rsidRPr="00C1044A">
        <w:rPr>
          <w:b/>
        </w:rPr>
        <w:t>uporaba digitalne tehnologije</w:t>
      </w:r>
      <w:r w:rsidR="005327ED" w:rsidRPr="00C1044A">
        <w:rPr>
          <w:b/>
        </w:rPr>
        <w:t xml:space="preserve"> na delovnem mestu</w:t>
      </w:r>
      <w:r w:rsidRPr="00C1044A">
        <w:rPr>
          <w:b/>
        </w:rPr>
        <w:t xml:space="preserve"> (iz 2.</w:t>
      </w:r>
      <w:r w:rsidR="0023290D" w:rsidRPr="00C1044A">
        <w:rPr>
          <w:b/>
        </w:rPr>
        <w:t>10</w:t>
      </w:r>
      <w:r w:rsidR="005327ED" w:rsidRPr="00C1044A">
        <w:rPr>
          <w:b/>
        </w:rPr>
        <w:t>.</w:t>
      </w:r>
      <w:r w:rsidRPr="00C1044A">
        <w:rPr>
          <w:b/>
        </w:rPr>
        <w:t xml:space="preserve">) povzroča kaj od </w:t>
      </w:r>
      <w:r w:rsidR="00386F0A">
        <w:rPr>
          <w:b/>
        </w:rPr>
        <w:t>naštetega?</w:t>
      </w:r>
    </w:p>
    <w:tbl>
      <w:tblPr>
        <w:tblStyle w:val="Tabelamrea"/>
        <w:tblW w:w="10005" w:type="dxa"/>
        <w:jc w:val="center"/>
        <w:tblLook w:val="04A0" w:firstRow="1" w:lastRow="0" w:firstColumn="1" w:lastColumn="0" w:noHBand="0" w:noVBand="1"/>
      </w:tblPr>
      <w:tblGrid>
        <w:gridCol w:w="7171"/>
        <w:gridCol w:w="1417"/>
        <w:gridCol w:w="1417"/>
      </w:tblGrid>
      <w:tr w:rsidR="00806370" w:rsidRPr="00C1044A" w14:paraId="06A11D40" w14:textId="77777777" w:rsidTr="008B09D2">
        <w:trPr>
          <w:jc w:val="center"/>
        </w:trPr>
        <w:tc>
          <w:tcPr>
            <w:tcW w:w="7171" w:type="dxa"/>
            <w:shd w:val="clear" w:color="auto" w:fill="D9E1F2"/>
            <w:vAlign w:val="center"/>
          </w:tcPr>
          <w:p w14:paraId="43E03C6E" w14:textId="0B93B690" w:rsidR="00806370" w:rsidRPr="00C1044A" w:rsidRDefault="00806370">
            <w:pPr>
              <w:spacing w:after="0"/>
            </w:pPr>
          </w:p>
        </w:tc>
        <w:tc>
          <w:tcPr>
            <w:tcW w:w="1417" w:type="dxa"/>
            <w:shd w:val="clear" w:color="auto" w:fill="D9E1F2"/>
            <w:vAlign w:val="center"/>
          </w:tcPr>
          <w:p w14:paraId="0C7B173D" w14:textId="481C98B4" w:rsidR="00806370" w:rsidRPr="00C1044A" w:rsidRDefault="00836BBF">
            <w:pPr>
              <w:spacing w:after="0"/>
            </w:pPr>
            <w:r w:rsidRPr="00C1044A">
              <w:rPr>
                <w:b/>
              </w:rPr>
              <w:t xml:space="preserve">DA </w:t>
            </w:r>
          </w:p>
        </w:tc>
        <w:tc>
          <w:tcPr>
            <w:tcW w:w="1417" w:type="dxa"/>
            <w:shd w:val="clear" w:color="auto" w:fill="D9E1F2"/>
            <w:vAlign w:val="center"/>
          </w:tcPr>
          <w:p w14:paraId="69373961" w14:textId="0C1B035E" w:rsidR="00806370" w:rsidRPr="00C1044A" w:rsidRDefault="00836BBF">
            <w:pPr>
              <w:spacing w:after="0"/>
            </w:pPr>
            <w:r w:rsidRPr="00C1044A">
              <w:rPr>
                <w:b/>
              </w:rPr>
              <w:t xml:space="preserve">NE </w:t>
            </w:r>
          </w:p>
        </w:tc>
      </w:tr>
      <w:tr w:rsidR="00806370" w:rsidRPr="00C1044A" w14:paraId="10630F7D" w14:textId="77777777" w:rsidTr="008B09D2">
        <w:trPr>
          <w:jc w:val="center"/>
        </w:trPr>
        <w:tc>
          <w:tcPr>
            <w:tcW w:w="7171" w:type="dxa"/>
            <w:vAlign w:val="center"/>
          </w:tcPr>
          <w:p w14:paraId="6DEBE003" w14:textId="77777777" w:rsidR="00806370" w:rsidRPr="00C1044A" w:rsidRDefault="00836BBF">
            <w:pPr>
              <w:spacing w:after="0"/>
            </w:pPr>
            <w:r w:rsidRPr="00C1044A">
              <w:t>Preobremenjenost z informacijami</w:t>
            </w:r>
          </w:p>
        </w:tc>
        <w:tc>
          <w:tcPr>
            <w:tcW w:w="1417" w:type="dxa"/>
            <w:vAlign w:val="center"/>
          </w:tcPr>
          <w:p w14:paraId="0CFDC309" w14:textId="77777777" w:rsidR="00806370" w:rsidRPr="00C1044A" w:rsidRDefault="00806370">
            <w:pPr>
              <w:spacing w:after="0"/>
            </w:pPr>
          </w:p>
        </w:tc>
        <w:tc>
          <w:tcPr>
            <w:tcW w:w="1417" w:type="dxa"/>
            <w:vAlign w:val="center"/>
          </w:tcPr>
          <w:p w14:paraId="7E2FF1FA" w14:textId="77777777" w:rsidR="00806370" w:rsidRPr="00C1044A" w:rsidRDefault="00806370">
            <w:pPr>
              <w:spacing w:after="0"/>
            </w:pPr>
          </w:p>
        </w:tc>
      </w:tr>
      <w:tr w:rsidR="00806370" w:rsidRPr="00C1044A" w14:paraId="61A9B90D" w14:textId="77777777" w:rsidTr="008B09D2">
        <w:trPr>
          <w:jc w:val="center"/>
        </w:trPr>
        <w:tc>
          <w:tcPr>
            <w:tcW w:w="7171" w:type="dxa"/>
            <w:vAlign w:val="center"/>
          </w:tcPr>
          <w:p w14:paraId="4355F811" w14:textId="495A8011" w:rsidR="00806370" w:rsidRPr="00C1044A" w:rsidRDefault="007866EB">
            <w:pPr>
              <w:spacing w:after="0"/>
            </w:pPr>
            <w:r w:rsidRPr="00C1044A">
              <w:t xml:space="preserve">Negotovost glede ustrezne usposobljenosti </w:t>
            </w:r>
            <w:r w:rsidR="00836BBF" w:rsidRPr="00C1044A">
              <w:t>za delo z digitalnimi tehnologijami</w:t>
            </w:r>
          </w:p>
        </w:tc>
        <w:tc>
          <w:tcPr>
            <w:tcW w:w="1417" w:type="dxa"/>
            <w:vAlign w:val="center"/>
          </w:tcPr>
          <w:p w14:paraId="541A6CDB" w14:textId="77777777" w:rsidR="00806370" w:rsidRPr="00C1044A" w:rsidRDefault="00806370">
            <w:pPr>
              <w:spacing w:after="0"/>
            </w:pPr>
          </w:p>
        </w:tc>
        <w:tc>
          <w:tcPr>
            <w:tcW w:w="1417" w:type="dxa"/>
            <w:vAlign w:val="center"/>
          </w:tcPr>
          <w:p w14:paraId="14CEEEBE" w14:textId="77777777" w:rsidR="00806370" w:rsidRPr="00C1044A" w:rsidRDefault="00806370">
            <w:pPr>
              <w:spacing w:after="0"/>
            </w:pPr>
          </w:p>
        </w:tc>
      </w:tr>
      <w:tr w:rsidR="00806370" w:rsidRPr="00C1044A" w14:paraId="7750B343" w14:textId="77777777" w:rsidTr="008B09D2">
        <w:trPr>
          <w:jc w:val="center"/>
        </w:trPr>
        <w:tc>
          <w:tcPr>
            <w:tcW w:w="7171" w:type="dxa"/>
            <w:vAlign w:val="center"/>
          </w:tcPr>
          <w:p w14:paraId="472D133F" w14:textId="77777777" w:rsidR="00806370" w:rsidRPr="00C1044A" w:rsidRDefault="00836BBF">
            <w:pPr>
              <w:spacing w:after="0"/>
            </w:pPr>
            <w:r w:rsidRPr="00C1044A">
              <w:t>Strah pred izgubo službe</w:t>
            </w:r>
          </w:p>
        </w:tc>
        <w:tc>
          <w:tcPr>
            <w:tcW w:w="1417" w:type="dxa"/>
            <w:vAlign w:val="center"/>
          </w:tcPr>
          <w:p w14:paraId="27482477" w14:textId="77777777" w:rsidR="00806370" w:rsidRPr="00C1044A" w:rsidRDefault="00806370">
            <w:pPr>
              <w:spacing w:after="0"/>
            </w:pPr>
          </w:p>
        </w:tc>
        <w:tc>
          <w:tcPr>
            <w:tcW w:w="1417" w:type="dxa"/>
            <w:vAlign w:val="center"/>
          </w:tcPr>
          <w:p w14:paraId="15ABB523" w14:textId="77777777" w:rsidR="00806370" w:rsidRPr="00C1044A" w:rsidRDefault="00806370">
            <w:pPr>
              <w:spacing w:after="0"/>
            </w:pPr>
          </w:p>
        </w:tc>
      </w:tr>
      <w:tr w:rsidR="00806370" w:rsidRPr="00C1044A" w14:paraId="0CD971D6" w14:textId="77777777" w:rsidTr="008B09D2">
        <w:trPr>
          <w:jc w:val="center"/>
        </w:trPr>
        <w:tc>
          <w:tcPr>
            <w:tcW w:w="7171" w:type="dxa"/>
            <w:vAlign w:val="center"/>
          </w:tcPr>
          <w:p w14:paraId="6DFA1057" w14:textId="77777777" w:rsidR="00806370" w:rsidRPr="00C1044A" w:rsidRDefault="00836BBF">
            <w:pPr>
              <w:spacing w:after="0"/>
            </w:pPr>
            <w:r w:rsidRPr="00C1044A">
              <w:t>Nezmožnost vplivanja na tempo dela ali delovne procese</w:t>
            </w:r>
          </w:p>
        </w:tc>
        <w:tc>
          <w:tcPr>
            <w:tcW w:w="1417" w:type="dxa"/>
            <w:vAlign w:val="center"/>
          </w:tcPr>
          <w:p w14:paraId="2D51D550" w14:textId="77777777" w:rsidR="00806370" w:rsidRPr="00C1044A" w:rsidRDefault="00806370">
            <w:pPr>
              <w:spacing w:after="0"/>
            </w:pPr>
          </w:p>
        </w:tc>
        <w:tc>
          <w:tcPr>
            <w:tcW w:w="1417" w:type="dxa"/>
            <w:vAlign w:val="center"/>
          </w:tcPr>
          <w:p w14:paraId="377133B5" w14:textId="77777777" w:rsidR="00806370" w:rsidRPr="00C1044A" w:rsidRDefault="00806370">
            <w:pPr>
              <w:spacing w:after="0"/>
            </w:pPr>
          </w:p>
        </w:tc>
      </w:tr>
      <w:tr w:rsidR="00806370" w:rsidRPr="00C1044A" w14:paraId="25DDB71A" w14:textId="77777777" w:rsidTr="008B09D2">
        <w:trPr>
          <w:jc w:val="center"/>
        </w:trPr>
        <w:tc>
          <w:tcPr>
            <w:tcW w:w="7171" w:type="dxa"/>
            <w:vAlign w:val="center"/>
          </w:tcPr>
          <w:p w14:paraId="0CF0D25F" w14:textId="69F9AE52" w:rsidR="00806370" w:rsidRPr="00C1044A" w:rsidRDefault="002E1F05">
            <w:pPr>
              <w:spacing w:after="0"/>
            </w:pPr>
            <w:r w:rsidRPr="00C1044A">
              <w:t>Strah zaradi prevelikega n</w:t>
            </w:r>
            <w:r w:rsidR="00836BBF" w:rsidRPr="00C1044A">
              <w:t>adzor</w:t>
            </w:r>
            <w:r w:rsidRPr="00C1044A">
              <w:t>a</w:t>
            </w:r>
            <w:r w:rsidR="00836BBF" w:rsidRPr="00C1044A">
              <w:t xml:space="preserve"> in zbiranj</w:t>
            </w:r>
            <w:r w:rsidRPr="00C1044A">
              <w:t>a</w:t>
            </w:r>
            <w:r w:rsidR="00836BBF" w:rsidRPr="00C1044A">
              <w:t xml:space="preserve"> podatkov o </w:t>
            </w:r>
            <w:r w:rsidR="00CD07A0" w:rsidRPr="00C1044A">
              <w:t>vas</w:t>
            </w:r>
          </w:p>
        </w:tc>
        <w:tc>
          <w:tcPr>
            <w:tcW w:w="1417" w:type="dxa"/>
            <w:vAlign w:val="center"/>
          </w:tcPr>
          <w:p w14:paraId="0DC33FC3" w14:textId="77777777" w:rsidR="00806370" w:rsidRPr="00C1044A" w:rsidRDefault="00806370">
            <w:pPr>
              <w:spacing w:after="0"/>
            </w:pPr>
          </w:p>
        </w:tc>
        <w:tc>
          <w:tcPr>
            <w:tcW w:w="1417" w:type="dxa"/>
            <w:vAlign w:val="center"/>
          </w:tcPr>
          <w:p w14:paraId="1671C6A0" w14:textId="77777777" w:rsidR="00806370" w:rsidRPr="00C1044A" w:rsidRDefault="00806370">
            <w:pPr>
              <w:spacing w:after="0"/>
            </w:pPr>
          </w:p>
        </w:tc>
      </w:tr>
      <w:tr w:rsidR="00806370" w:rsidRPr="00C1044A" w14:paraId="64B00DD8" w14:textId="77777777" w:rsidTr="008B09D2">
        <w:trPr>
          <w:jc w:val="center"/>
        </w:trPr>
        <w:tc>
          <w:tcPr>
            <w:tcW w:w="7171" w:type="dxa"/>
            <w:vAlign w:val="center"/>
          </w:tcPr>
          <w:p w14:paraId="45C62528" w14:textId="77777777" w:rsidR="00806370" w:rsidRPr="00C1044A" w:rsidRDefault="00836BBF">
            <w:pPr>
              <w:spacing w:after="0"/>
            </w:pPr>
            <w:r w:rsidRPr="00C1044A">
              <w:t>Občutek, da morate biti nenehno dosegljivi</w:t>
            </w:r>
          </w:p>
        </w:tc>
        <w:tc>
          <w:tcPr>
            <w:tcW w:w="1417" w:type="dxa"/>
            <w:vAlign w:val="center"/>
          </w:tcPr>
          <w:p w14:paraId="5D8C38A9" w14:textId="77777777" w:rsidR="00806370" w:rsidRPr="00C1044A" w:rsidRDefault="00806370">
            <w:pPr>
              <w:spacing w:after="0"/>
            </w:pPr>
          </w:p>
        </w:tc>
        <w:tc>
          <w:tcPr>
            <w:tcW w:w="1417" w:type="dxa"/>
            <w:vAlign w:val="center"/>
          </w:tcPr>
          <w:p w14:paraId="67669005" w14:textId="77777777" w:rsidR="00806370" w:rsidRPr="00C1044A" w:rsidRDefault="00806370">
            <w:pPr>
              <w:spacing w:after="0"/>
            </w:pPr>
          </w:p>
        </w:tc>
      </w:tr>
    </w:tbl>
    <w:p w14:paraId="24A4871D" w14:textId="77777777" w:rsidR="00932897" w:rsidRPr="00C1044A" w:rsidRDefault="00932897">
      <w:pPr>
        <w:spacing w:before="120" w:after="60"/>
        <w:rPr>
          <w:b/>
        </w:rPr>
      </w:pPr>
    </w:p>
    <w:p w14:paraId="5110053D" w14:textId="5AE880DD" w:rsidR="00806370" w:rsidRPr="00C1044A" w:rsidRDefault="00836BBF">
      <w:pPr>
        <w:spacing w:before="120" w:after="60"/>
      </w:pPr>
      <w:r w:rsidRPr="00C1044A">
        <w:rPr>
          <w:b/>
        </w:rPr>
        <w:t>2.1</w:t>
      </w:r>
      <w:r w:rsidR="0023290D" w:rsidRPr="00C1044A">
        <w:rPr>
          <w:b/>
        </w:rPr>
        <w:t>2</w:t>
      </w:r>
      <w:r w:rsidRPr="00C1044A">
        <w:rPr>
          <w:b/>
        </w:rPr>
        <w:t xml:space="preserve">. Ali vas skrbi vpliv </w:t>
      </w:r>
      <w:r w:rsidR="00656C0E" w:rsidRPr="00C1044A">
        <w:rPr>
          <w:b/>
        </w:rPr>
        <w:t xml:space="preserve">digitalnih </w:t>
      </w:r>
      <w:r w:rsidRPr="00C1044A">
        <w:rPr>
          <w:b/>
        </w:rPr>
        <w:t xml:space="preserve">tehnologij na </w:t>
      </w:r>
      <w:r w:rsidR="00CD2221" w:rsidRPr="00C1044A">
        <w:rPr>
          <w:b/>
        </w:rPr>
        <w:t xml:space="preserve">vašo varnost in </w:t>
      </w:r>
      <w:r w:rsidRPr="00C1044A">
        <w:rPr>
          <w:b/>
        </w:rPr>
        <w:t xml:space="preserve">zdravje </w:t>
      </w:r>
      <w:r w:rsidR="00CD2221" w:rsidRPr="00C1044A">
        <w:rPr>
          <w:b/>
        </w:rPr>
        <w:t>pri delu</w:t>
      </w:r>
      <w:r w:rsidRPr="00C1044A">
        <w:rPr>
          <w:b/>
        </w:rPr>
        <w:t>?</w:t>
      </w:r>
    </w:p>
    <w:p w14:paraId="6EA5D2F8" w14:textId="12764D2A" w:rsidR="00806370" w:rsidRPr="00C1044A" w:rsidRDefault="00836BBF">
      <w:pPr>
        <w:spacing w:after="20"/>
        <w:ind w:left="142"/>
      </w:pPr>
      <w:r w:rsidRPr="00C1044A">
        <w:t xml:space="preserve">   1. Da</w:t>
      </w:r>
    </w:p>
    <w:p w14:paraId="6A9B5DD1" w14:textId="40B86908" w:rsidR="00806370" w:rsidRDefault="00836BBF">
      <w:pPr>
        <w:spacing w:after="20"/>
        <w:ind w:left="142"/>
      </w:pPr>
      <w:r w:rsidRPr="00C1044A">
        <w:t xml:space="preserve">   2. Ne</w:t>
      </w:r>
    </w:p>
    <w:p w14:paraId="7DA23676" w14:textId="531055E9" w:rsidR="007D050C" w:rsidRDefault="007D050C">
      <w:pPr>
        <w:spacing w:after="20"/>
        <w:ind w:left="142"/>
      </w:pPr>
    </w:p>
    <w:p w14:paraId="34BCAE07" w14:textId="456D08FA" w:rsidR="007D050C" w:rsidRDefault="007D050C">
      <w:pPr>
        <w:spacing w:after="20"/>
        <w:ind w:left="142"/>
      </w:pPr>
    </w:p>
    <w:p w14:paraId="02FE2EC6" w14:textId="77777777" w:rsidR="007D050C" w:rsidRPr="00C1044A" w:rsidRDefault="007D050C">
      <w:pPr>
        <w:spacing w:after="20"/>
        <w:ind w:left="142"/>
      </w:pPr>
    </w:p>
    <w:p w14:paraId="54F1C137" w14:textId="38D4E11F" w:rsidR="00806370" w:rsidRPr="00C1044A" w:rsidRDefault="00836BBF">
      <w:pPr>
        <w:pStyle w:val="Naslov1"/>
      </w:pPr>
      <w:r w:rsidRPr="00C1044A">
        <w:lastRenderedPageBreak/>
        <w:t xml:space="preserve">3. Izpostavljenost tradicionalnim in novim tveganjem </w:t>
      </w:r>
      <w:r w:rsidR="00AF0172" w:rsidRPr="00C1044A">
        <w:t>za varnost in zdravje pri delu</w:t>
      </w:r>
    </w:p>
    <w:p w14:paraId="05CB59B1" w14:textId="653C9033" w:rsidR="00CD07A0" w:rsidRPr="00C1044A" w:rsidRDefault="00CD07A0" w:rsidP="00CD07A0">
      <w:pPr>
        <w:rPr>
          <w:sz w:val="18"/>
          <w:szCs w:val="18"/>
        </w:rPr>
      </w:pPr>
      <w:r w:rsidRPr="00C1044A">
        <w:rPr>
          <w:rFonts w:asciiTheme="majorHAnsi" w:hAnsiTheme="majorHAnsi" w:cstheme="majorHAnsi"/>
          <w:i/>
          <w:iCs/>
          <w:color w:val="000000" w:themeColor="text1"/>
          <w:sz w:val="18"/>
          <w:szCs w:val="18"/>
        </w:rPr>
        <w:t>Varnost in zdravje pri delu je skrb za to, da pri delu ne pride do poškodb, poklicnih bolezni ali poslabšanja zdravja zaradi delovnih razmer. To vključuje tako fizična tveganja kot tudi druge obremenitve, na primer izpostavljenost nevarnim snovem in psihosocialna tveganja.</w:t>
      </w:r>
    </w:p>
    <w:p w14:paraId="598E4E25" w14:textId="77777777" w:rsidR="00806370" w:rsidRPr="00C1044A" w:rsidRDefault="00836BBF" w:rsidP="008E4DA8">
      <w:pPr>
        <w:spacing w:before="120" w:after="60"/>
        <w:jc w:val="both"/>
        <w:rPr>
          <w:b/>
        </w:rPr>
      </w:pPr>
      <w:r w:rsidRPr="00C1044A">
        <w:rPr>
          <w:b/>
        </w:rPr>
        <w:t>3.1. Ali menite, da sta vaša varnost in zdravje zaradi dela, ki ga opravljate, ogrožena?</w:t>
      </w:r>
    </w:p>
    <w:p w14:paraId="4845D036" w14:textId="189E9CC4" w:rsidR="00CD07A0" w:rsidRPr="00C1044A" w:rsidRDefault="00CD07A0" w:rsidP="00CD07A0">
      <w:pPr>
        <w:spacing w:after="20"/>
        <w:ind w:left="142"/>
      </w:pPr>
      <w:r w:rsidRPr="00C1044A">
        <w:t xml:space="preserve">   1. Sploh ne</w:t>
      </w:r>
    </w:p>
    <w:p w14:paraId="3951770B" w14:textId="553D6196" w:rsidR="00CD07A0" w:rsidRPr="00C1044A" w:rsidRDefault="00CD07A0" w:rsidP="00CD07A0">
      <w:pPr>
        <w:spacing w:after="20"/>
        <w:ind w:left="142"/>
      </w:pPr>
      <w:r w:rsidRPr="00C1044A">
        <w:t xml:space="preserve">   2. V manjši meri</w:t>
      </w:r>
    </w:p>
    <w:p w14:paraId="0550A928" w14:textId="469B9468" w:rsidR="00CD07A0" w:rsidRPr="00C1044A" w:rsidRDefault="00CD07A0" w:rsidP="00CD07A0">
      <w:pPr>
        <w:spacing w:after="20"/>
        <w:ind w:left="142"/>
      </w:pPr>
      <w:r w:rsidRPr="00C1044A">
        <w:t xml:space="preserve">   3. Zmerno</w:t>
      </w:r>
    </w:p>
    <w:p w14:paraId="0A2985A9" w14:textId="4BD7B577" w:rsidR="00CD07A0" w:rsidRPr="00C1044A" w:rsidRDefault="00CD07A0" w:rsidP="00CD07A0">
      <w:pPr>
        <w:spacing w:after="20"/>
        <w:ind w:left="142"/>
      </w:pPr>
      <w:r w:rsidRPr="00C1044A">
        <w:t xml:space="preserve">   4. V večji meri</w:t>
      </w:r>
    </w:p>
    <w:p w14:paraId="75F9485B" w14:textId="7BCC07AF" w:rsidR="00CD07A0" w:rsidRPr="00C1044A" w:rsidRDefault="00CD07A0" w:rsidP="00CD07A0">
      <w:pPr>
        <w:spacing w:after="20"/>
        <w:ind w:left="142"/>
      </w:pPr>
      <w:r w:rsidRPr="00C1044A">
        <w:t xml:space="preserve">   5. Zelo</w:t>
      </w:r>
      <w:r w:rsidR="00AA55FF" w:rsidRPr="00C1044A">
        <w:t xml:space="preserve"> ogrožena</w:t>
      </w:r>
    </w:p>
    <w:p w14:paraId="6666A089" w14:textId="694D6C46" w:rsidR="00CD07A0" w:rsidRPr="00C1044A" w:rsidRDefault="00CD07A0" w:rsidP="00CD07A0">
      <w:pPr>
        <w:spacing w:after="20"/>
        <w:ind w:left="142"/>
      </w:pPr>
      <w:r w:rsidRPr="00C1044A">
        <w:t xml:space="preserve">   </w:t>
      </w:r>
    </w:p>
    <w:p w14:paraId="1D99F045" w14:textId="6FABA82A" w:rsidR="00806370" w:rsidRPr="00C1044A" w:rsidRDefault="004D608D">
      <w:pPr>
        <w:pStyle w:val="Naslov2"/>
      </w:pPr>
      <w:r w:rsidRPr="00C1044A">
        <w:t>Fizikalna</w:t>
      </w:r>
      <w:r w:rsidR="00836BBF" w:rsidRPr="00C1044A">
        <w:t>, kemična, biološka in druga tveganja</w:t>
      </w:r>
    </w:p>
    <w:p w14:paraId="6191E734" w14:textId="7A52F5A1" w:rsidR="00DA7784" w:rsidRPr="00C1044A" w:rsidRDefault="00836BBF" w:rsidP="008E4DA8">
      <w:pPr>
        <w:spacing w:before="120" w:after="60"/>
        <w:jc w:val="both"/>
        <w:rPr>
          <w:i/>
          <w:iCs/>
        </w:rPr>
      </w:pPr>
      <w:r w:rsidRPr="00C1044A">
        <w:rPr>
          <w:b/>
        </w:rPr>
        <w:t>3.2</w:t>
      </w:r>
      <w:r w:rsidR="0008414E" w:rsidRPr="00C1044A">
        <w:rPr>
          <w:b/>
        </w:rPr>
        <w:t>.</w:t>
      </w:r>
      <w:r w:rsidRPr="00C1044A">
        <w:rPr>
          <w:b/>
        </w:rPr>
        <w:t xml:space="preserve"> Ali ste pri svojem delu izpostavljeni</w:t>
      </w:r>
      <w:r w:rsidR="00B27C63">
        <w:rPr>
          <w:b/>
        </w:rPr>
        <w:t xml:space="preserve"> čemu od naštetega</w:t>
      </w:r>
      <w:r w:rsidRPr="00C1044A">
        <w:rPr>
          <w:b/>
        </w:rPr>
        <w:t>?</w:t>
      </w:r>
    </w:p>
    <w:tbl>
      <w:tblPr>
        <w:tblStyle w:val="Tabelamrea"/>
        <w:tblW w:w="0" w:type="auto"/>
        <w:jc w:val="center"/>
        <w:tblLook w:val="04A0" w:firstRow="1" w:lastRow="0" w:firstColumn="1" w:lastColumn="0" w:noHBand="0" w:noVBand="1"/>
      </w:tblPr>
      <w:tblGrid>
        <w:gridCol w:w="5679"/>
        <w:gridCol w:w="1417"/>
        <w:gridCol w:w="1417"/>
        <w:gridCol w:w="1417"/>
      </w:tblGrid>
      <w:tr w:rsidR="00CC09A1" w:rsidRPr="00C1044A" w14:paraId="5687AF03" w14:textId="7C6ACDAC" w:rsidTr="008B09D2">
        <w:trPr>
          <w:jc w:val="center"/>
        </w:trPr>
        <w:tc>
          <w:tcPr>
            <w:tcW w:w="5679" w:type="dxa"/>
            <w:shd w:val="clear" w:color="auto" w:fill="D9E1F2"/>
            <w:vAlign w:val="center"/>
          </w:tcPr>
          <w:p w14:paraId="35BD4827" w14:textId="5BA62BF4" w:rsidR="00CC09A1" w:rsidRPr="00C1044A" w:rsidRDefault="00CC09A1">
            <w:pPr>
              <w:spacing w:after="0"/>
            </w:pPr>
          </w:p>
        </w:tc>
        <w:tc>
          <w:tcPr>
            <w:tcW w:w="1417" w:type="dxa"/>
            <w:shd w:val="clear" w:color="auto" w:fill="D9E1F2"/>
            <w:vAlign w:val="center"/>
          </w:tcPr>
          <w:p w14:paraId="3985C7CD" w14:textId="273A3D4B" w:rsidR="00CC09A1" w:rsidRPr="00C1044A" w:rsidRDefault="00CC09A1">
            <w:pPr>
              <w:spacing w:after="0"/>
            </w:pPr>
            <w:r w:rsidRPr="00C1044A">
              <w:rPr>
                <w:b/>
              </w:rPr>
              <w:t>DA</w:t>
            </w:r>
          </w:p>
        </w:tc>
        <w:tc>
          <w:tcPr>
            <w:tcW w:w="1417" w:type="dxa"/>
            <w:shd w:val="clear" w:color="auto" w:fill="D9E1F2"/>
            <w:vAlign w:val="center"/>
          </w:tcPr>
          <w:p w14:paraId="5C4ECFD3" w14:textId="004E3453" w:rsidR="00CC09A1" w:rsidRPr="00C1044A" w:rsidRDefault="00CC09A1">
            <w:pPr>
              <w:spacing w:after="0"/>
            </w:pPr>
            <w:r w:rsidRPr="00C1044A">
              <w:rPr>
                <w:b/>
              </w:rPr>
              <w:t xml:space="preserve">NE </w:t>
            </w:r>
          </w:p>
        </w:tc>
        <w:tc>
          <w:tcPr>
            <w:tcW w:w="1417" w:type="dxa"/>
            <w:shd w:val="clear" w:color="auto" w:fill="D9E1F2"/>
          </w:tcPr>
          <w:p w14:paraId="286149E1" w14:textId="3642DF24" w:rsidR="00CC09A1" w:rsidRPr="00C1044A" w:rsidRDefault="00CC09A1">
            <w:pPr>
              <w:spacing w:after="0"/>
              <w:rPr>
                <w:b/>
              </w:rPr>
            </w:pPr>
            <w:r w:rsidRPr="00C1044A">
              <w:rPr>
                <w:b/>
              </w:rPr>
              <w:t>NE VEM</w:t>
            </w:r>
          </w:p>
        </w:tc>
      </w:tr>
      <w:tr w:rsidR="00CC09A1" w:rsidRPr="00C1044A" w14:paraId="115E8CE9" w14:textId="06B5FF82" w:rsidTr="008B09D2">
        <w:trPr>
          <w:jc w:val="center"/>
        </w:trPr>
        <w:tc>
          <w:tcPr>
            <w:tcW w:w="5679" w:type="dxa"/>
            <w:vAlign w:val="center"/>
          </w:tcPr>
          <w:p w14:paraId="2E51EC5E" w14:textId="00F491F3" w:rsidR="00CC09A1" w:rsidRPr="00C1044A" w:rsidRDefault="00CC09A1">
            <w:pPr>
              <w:spacing w:after="0"/>
            </w:pPr>
            <w:r w:rsidRPr="00C1044A">
              <w:t>Ponavljajočim se gibom rok ali dlani</w:t>
            </w:r>
          </w:p>
        </w:tc>
        <w:tc>
          <w:tcPr>
            <w:tcW w:w="1417" w:type="dxa"/>
            <w:vAlign w:val="center"/>
          </w:tcPr>
          <w:p w14:paraId="17E5A9AB" w14:textId="77777777" w:rsidR="00CC09A1" w:rsidRPr="00C1044A" w:rsidRDefault="00CC09A1">
            <w:pPr>
              <w:spacing w:after="0"/>
            </w:pPr>
          </w:p>
        </w:tc>
        <w:tc>
          <w:tcPr>
            <w:tcW w:w="1417" w:type="dxa"/>
            <w:vAlign w:val="center"/>
          </w:tcPr>
          <w:p w14:paraId="60AABE97" w14:textId="77777777" w:rsidR="00CC09A1" w:rsidRPr="00C1044A" w:rsidRDefault="00CC09A1">
            <w:pPr>
              <w:spacing w:after="0"/>
            </w:pPr>
          </w:p>
        </w:tc>
        <w:tc>
          <w:tcPr>
            <w:tcW w:w="1417" w:type="dxa"/>
          </w:tcPr>
          <w:p w14:paraId="0F17D7C6" w14:textId="77777777" w:rsidR="00CC09A1" w:rsidRPr="00C1044A" w:rsidRDefault="00CC09A1">
            <w:pPr>
              <w:spacing w:after="0"/>
            </w:pPr>
          </w:p>
        </w:tc>
      </w:tr>
      <w:tr w:rsidR="00CC09A1" w:rsidRPr="00C1044A" w14:paraId="2BEC1F3E" w14:textId="0FFA548B" w:rsidTr="008B09D2">
        <w:trPr>
          <w:jc w:val="center"/>
        </w:trPr>
        <w:tc>
          <w:tcPr>
            <w:tcW w:w="5679" w:type="dxa"/>
            <w:vAlign w:val="center"/>
          </w:tcPr>
          <w:p w14:paraId="73508941" w14:textId="0DE258DF" w:rsidR="00CC09A1" w:rsidRPr="00C1044A" w:rsidRDefault="00CC09A1" w:rsidP="00070FDA">
            <w:pPr>
              <w:spacing w:after="0"/>
            </w:pPr>
            <w:r w:rsidRPr="00C1044A">
              <w:t>Ročnem</w:t>
            </w:r>
            <w:r w:rsidR="00070FDA">
              <w:t>u</w:t>
            </w:r>
            <w:r w:rsidRPr="00C1044A">
              <w:t xml:space="preserve"> prenašanju ali premikanju težkih tovorov/dvigovanju bremen</w:t>
            </w:r>
          </w:p>
        </w:tc>
        <w:tc>
          <w:tcPr>
            <w:tcW w:w="1417" w:type="dxa"/>
            <w:vAlign w:val="center"/>
          </w:tcPr>
          <w:p w14:paraId="73AE6ECF" w14:textId="77777777" w:rsidR="00CC09A1" w:rsidRPr="00C1044A" w:rsidRDefault="00CC09A1">
            <w:pPr>
              <w:spacing w:after="0"/>
            </w:pPr>
          </w:p>
        </w:tc>
        <w:tc>
          <w:tcPr>
            <w:tcW w:w="1417" w:type="dxa"/>
            <w:vAlign w:val="center"/>
          </w:tcPr>
          <w:p w14:paraId="05DDE022" w14:textId="77777777" w:rsidR="00CC09A1" w:rsidRPr="00C1044A" w:rsidRDefault="00CC09A1">
            <w:pPr>
              <w:spacing w:after="0"/>
            </w:pPr>
          </w:p>
        </w:tc>
        <w:tc>
          <w:tcPr>
            <w:tcW w:w="1417" w:type="dxa"/>
          </w:tcPr>
          <w:p w14:paraId="118A138B" w14:textId="77777777" w:rsidR="00CC09A1" w:rsidRPr="00C1044A" w:rsidRDefault="00CC09A1">
            <w:pPr>
              <w:spacing w:after="0"/>
            </w:pPr>
          </w:p>
        </w:tc>
      </w:tr>
      <w:tr w:rsidR="00CC09A1" w:rsidRPr="00C1044A" w14:paraId="6CB90CC8" w14:textId="5E90A3F1" w:rsidTr="008B09D2">
        <w:trPr>
          <w:jc w:val="center"/>
        </w:trPr>
        <w:tc>
          <w:tcPr>
            <w:tcW w:w="5679" w:type="dxa"/>
            <w:vAlign w:val="center"/>
          </w:tcPr>
          <w:p w14:paraId="1C774B6B" w14:textId="7F0D62DD" w:rsidR="00CC09A1" w:rsidRPr="00C1044A" w:rsidRDefault="00CC09A1" w:rsidP="005D2FE5">
            <w:pPr>
              <w:spacing w:after="0"/>
            </w:pPr>
            <w:r w:rsidRPr="00C1044A">
              <w:t>Ročnemu dvigovanju ali premikanju ljudi</w:t>
            </w:r>
          </w:p>
        </w:tc>
        <w:tc>
          <w:tcPr>
            <w:tcW w:w="1417" w:type="dxa"/>
            <w:vAlign w:val="center"/>
          </w:tcPr>
          <w:p w14:paraId="2794FCB3" w14:textId="77777777" w:rsidR="00CC09A1" w:rsidRPr="00C1044A" w:rsidRDefault="00CC09A1">
            <w:pPr>
              <w:spacing w:after="0"/>
            </w:pPr>
          </w:p>
        </w:tc>
        <w:tc>
          <w:tcPr>
            <w:tcW w:w="1417" w:type="dxa"/>
            <w:vAlign w:val="center"/>
          </w:tcPr>
          <w:p w14:paraId="19AF14AE" w14:textId="77777777" w:rsidR="00CC09A1" w:rsidRPr="00C1044A" w:rsidRDefault="00CC09A1">
            <w:pPr>
              <w:spacing w:after="0"/>
            </w:pPr>
          </w:p>
        </w:tc>
        <w:tc>
          <w:tcPr>
            <w:tcW w:w="1417" w:type="dxa"/>
          </w:tcPr>
          <w:p w14:paraId="6DEE3C40" w14:textId="77777777" w:rsidR="00CC09A1" w:rsidRPr="00C1044A" w:rsidRDefault="00CC09A1">
            <w:pPr>
              <w:spacing w:after="0"/>
            </w:pPr>
          </w:p>
        </w:tc>
      </w:tr>
      <w:tr w:rsidR="00CC09A1" w:rsidRPr="00C1044A" w14:paraId="3FFE3FA7" w14:textId="5EA718EF" w:rsidTr="008B09D2">
        <w:trPr>
          <w:jc w:val="center"/>
        </w:trPr>
        <w:tc>
          <w:tcPr>
            <w:tcW w:w="5679" w:type="dxa"/>
            <w:vAlign w:val="center"/>
          </w:tcPr>
          <w:p w14:paraId="71FB61D7" w14:textId="02E56375" w:rsidR="00CC09A1" w:rsidRPr="00C1044A" w:rsidRDefault="00CC09A1" w:rsidP="005D2FE5">
            <w:pPr>
              <w:spacing w:after="0"/>
            </w:pPr>
            <w:r w:rsidRPr="00C1044A">
              <w:t>Težkemu fizičnemu delu</w:t>
            </w:r>
          </w:p>
        </w:tc>
        <w:tc>
          <w:tcPr>
            <w:tcW w:w="1417" w:type="dxa"/>
            <w:vAlign w:val="center"/>
          </w:tcPr>
          <w:p w14:paraId="53E55803" w14:textId="77777777" w:rsidR="00CC09A1" w:rsidRPr="00C1044A" w:rsidRDefault="00CC09A1">
            <w:pPr>
              <w:spacing w:after="0"/>
            </w:pPr>
          </w:p>
        </w:tc>
        <w:tc>
          <w:tcPr>
            <w:tcW w:w="1417" w:type="dxa"/>
            <w:vAlign w:val="center"/>
          </w:tcPr>
          <w:p w14:paraId="206E3BF1" w14:textId="77777777" w:rsidR="00CC09A1" w:rsidRPr="00C1044A" w:rsidRDefault="00CC09A1">
            <w:pPr>
              <w:spacing w:after="0"/>
            </w:pPr>
          </w:p>
        </w:tc>
        <w:tc>
          <w:tcPr>
            <w:tcW w:w="1417" w:type="dxa"/>
          </w:tcPr>
          <w:p w14:paraId="4B74777E" w14:textId="77777777" w:rsidR="00CC09A1" w:rsidRPr="00C1044A" w:rsidRDefault="00CC09A1">
            <w:pPr>
              <w:spacing w:after="0"/>
            </w:pPr>
          </w:p>
        </w:tc>
      </w:tr>
      <w:tr w:rsidR="00CC09A1" w:rsidRPr="00C1044A" w14:paraId="293C0B8E" w14:textId="1B85114B" w:rsidTr="008B09D2">
        <w:trPr>
          <w:jc w:val="center"/>
        </w:trPr>
        <w:tc>
          <w:tcPr>
            <w:tcW w:w="5679" w:type="dxa"/>
            <w:vAlign w:val="center"/>
          </w:tcPr>
          <w:p w14:paraId="730AA527" w14:textId="7A0B7EE6" w:rsidR="00CC09A1" w:rsidRPr="00C1044A" w:rsidRDefault="00CC09A1" w:rsidP="005D2FE5">
            <w:pPr>
              <w:spacing w:after="0"/>
            </w:pPr>
            <w:r w:rsidRPr="00C1044A">
              <w:t>Zdrsom, spotikanju, padcem</w:t>
            </w:r>
          </w:p>
        </w:tc>
        <w:tc>
          <w:tcPr>
            <w:tcW w:w="1417" w:type="dxa"/>
            <w:vAlign w:val="center"/>
          </w:tcPr>
          <w:p w14:paraId="7A6EC53F" w14:textId="77777777" w:rsidR="00CC09A1" w:rsidRPr="00C1044A" w:rsidRDefault="00CC09A1" w:rsidP="007F190D">
            <w:pPr>
              <w:spacing w:after="0"/>
            </w:pPr>
          </w:p>
        </w:tc>
        <w:tc>
          <w:tcPr>
            <w:tcW w:w="1417" w:type="dxa"/>
            <w:vAlign w:val="center"/>
          </w:tcPr>
          <w:p w14:paraId="0691FA4D" w14:textId="77777777" w:rsidR="00CC09A1" w:rsidRPr="00C1044A" w:rsidRDefault="00CC09A1" w:rsidP="007F190D">
            <w:pPr>
              <w:spacing w:after="0"/>
            </w:pPr>
          </w:p>
        </w:tc>
        <w:tc>
          <w:tcPr>
            <w:tcW w:w="1417" w:type="dxa"/>
          </w:tcPr>
          <w:p w14:paraId="5AF52211" w14:textId="77777777" w:rsidR="00CC09A1" w:rsidRPr="00C1044A" w:rsidRDefault="00CC09A1" w:rsidP="007F190D">
            <w:pPr>
              <w:spacing w:after="0"/>
            </w:pPr>
          </w:p>
        </w:tc>
      </w:tr>
      <w:tr w:rsidR="00CC09A1" w:rsidRPr="00C1044A" w14:paraId="19F44821" w14:textId="06F483FA" w:rsidTr="008B09D2">
        <w:trPr>
          <w:jc w:val="center"/>
        </w:trPr>
        <w:tc>
          <w:tcPr>
            <w:tcW w:w="5679" w:type="dxa"/>
            <w:vAlign w:val="center"/>
          </w:tcPr>
          <w:p w14:paraId="330677BE" w14:textId="0A7187E2" w:rsidR="00CC09A1" w:rsidRPr="00C1044A" w:rsidRDefault="00CC09A1" w:rsidP="005D2FE5">
            <w:pPr>
              <w:spacing w:after="0"/>
            </w:pPr>
            <w:r w:rsidRPr="00C1044A">
              <w:t>Padcem z višine ali v globino</w:t>
            </w:r>
          </w:p>
        </w:tc>
        <w:tc>
          <w:tcPr>
            <w:tcW w:w="1417" w:type="dxa"/>
            <w:vAlign w:val="center"/>
          </w:tcPr>
          <w:p w14:paraId="1A2C8732" w14:textId="77777777" w:rsidR="00CC09A1" w:rsidRPr="00C1044A" w:rsidRDefault="00CC09A1" w:rsidP="007F190D">
            <w:pPr>
              <w:spacing w:after="0"/>
            </w:pPr>
          </w:p>
        </w:tc>
        <w:tc>
          <w:tcPr>
            <w:tcW w:w="1417" w:type="dxa"/>
            <w:vAlign w:val="center"/>
          </w:tcPr>
          <w:p w14:paraId="394B5478" w14:textId="77777777" w:rsidR="00CC09A1" w:rsidRPr="00C1044A" w:rsidRDefault="00CC09A1" w:rsidP="007F190D">
            <w:pPr>
              <w:spacing w:after="0"/>
            </w:pPr>
          </w:p>
        </w:tc>
        <w:tc>
          <w:tcPr>
            <w:tcW w:w="1417" w:type="dxa"/>
          </w:tcPr>
          <w:p w14:paraId="6D77CD22" w14:textId="77777777" w:rsidR="00CC09A1" w:rsidRPr="00C1044A" w:rsidRDefault="00CC09A1" w:rsidP="007F190D">
            <w:pPr>
              <w:spacing w:after="0"/>
            </w:pPr>
          </w:p>
        </w:tc>
      </w:tr>
      <w:tr w:rsidR="00CC09A1" w:rsidRPr="00C1044A" w14:paraId="3E4A66B8" w14:textId="7344E21E" w:rsidTr="008B09D2">
        <w:trPr>
          <w:jc w:val="center"/>
        </w:trPr>
        <w:tc>
          <w:tcPr>
            <w:tcW w:w="5679" w:type="dxa"/>
            <w:vAlign w:val="center"/>
          </w:tcPr>
          <w:p w14:paraId="122C4FFE" w14:textId="2A4EFA0A" w:rsidR="00CC09A1" w:rsidRPr="00C1044A" w:rsidRDefault="00CC09A1" w:rsidP="005D2FE5">
            <w:pPr>
              <w:spacing w:after="0"/>
            </w:pPr>
            <w:r w:rsidRPr="00C1044A">
              <w:t xml:space="preserve">Dolgotrajnemu sedenju </w:t>
            </w:r>
          </w:p>
        </w:tc>
        <w:tc>
          <w:tcPr>
            <w:tcW w:w="1417" w:type="dxa"/>
            <w:vAlign w:val="center"/>
          </w:tcPr>
          <w:p w14:paraId="49057600" w14:textId="77777777" w:rsidR="00CC09A1" w:rsidRPr="00C1044A" w:rsidRDefault="00CC09A1">
            <w:pPr>
              <w:spacing w:after="0"/>
            </w:pPr>
          </w:p>
        </w:tc>
        <w:tc>
          <w:tcPr>
            <w:tcW w:w="1417" w:type="dxa"/>
            <w:vAlign w:val="center"/>
          </w:tcPr>
          <w:p w14:paraId="718CB6B6" w14:textId="77777777" w:rsidR="00CC09A1" w:rsidRPr="00C1044A" w:rsidRDefault="00CC09A1">
            <w:pPr>
              <w:spacing w:after="0"/>
            </w:pPr>
          </w:p>
        </w:tc>
        <w:tc>
          <w:tcPr>
            <w:tcW w:w="1417" w:type="dxa"/>
          </w:tcPr>
          <w:p w14:paraId="34A39E0C" w14:textId="77777777" w:rsidR="00CC09A1" w:rsidRPr="00C1044A" w:rsidRDefault="00CC09A1">
            <w:pPr>
              <w:spacing w:after="0"/>
            </w:pPr>
          </w:p>
        </w:tc>
      </w:tr>
      <w:tr w:rsidR="00CC09A1" w:rsidRPr="00C1044A" w14:paraId="233E6BD8" w14:textId="5D5CA061" w:rsidTr="008B09D2">
        <w:trPr>
          <w:jc w:val="center"/>
        </w:trPr>
        <w:tc>
          <w:tcPr>
            <w:tcW w:w="5679" w:type="dxa"/>
            <w:vAlign w:val="center"/>
          </w:tcPr>
          <w:p w14:paraId="6BE8E10C" w14:textId="3D0F6760" w:rsidR="00CC09A1" w:rsidRPr="00C1044A" w:rsidRDefault="00CC09A1" w:rsidP="005D2FE5">
            <w:pPr>
              <w:spacing w:after="0"/>
            </w:pPr>
            <w:r w:rsidRPr="00C1044A">
              <w:t>Dolgotrajnemu stoječemu delu</w:t>
            </w:r>
          </w:p>
        </w:tc>
        <w:tc>
          <w:tcPr>
            <w:tcW w:w="1417" w:type="dxa"/>
            <w:vAlign w:val="center"/>
          </w:tcPr>
          <w:p w14:paraId="600E696A" w14:textId="77777777" w:rsidR="00CC09A1" w:rsidRPr="00C1044A" w:rsidRDefault="00CC09A1">
            <w:pPr>
              <w:spacing w:after="0"/>
            </w:pPr>
          </w:p>
        </w:tc>
        <w:tc>
          <w:tcPr>
            <w:tcW w:w="1417" w:type="dxa"/>
            <w:vAlign w:val="center"/>
          </w:tcPr>
          <w:p w14:paraId="23EF0278" w14:textId="77777777" w:rsidR="00CC09A1" w:rsidRPr="00C1044A" w:rsidRDefault="00CC09A1">
            <w:pPr>
              <w:spacing w:after="0"/>
            </w:pPr>
          </w:p>
        </w:tc>
        <w:tc>
          <w:tcPr>
            <w:tcW w:w="1417" w:type="dxa"/>
          </w:tcPr>
          <w:p w14:paraId="4581997B" w14:textId="77777777" w:rsidR="00CC09A1" w:rsidRPr="00C1044A" w:rsidRDefault="00CC09A1">
            <w:pPr>
              <w:spacing w:after="0"/>
            </w:pPr>
          </w:p>
        </w:tc>
      </w:tr>
      <w:tr w:rsidR="00CC09A1" w:rsidRPr="00C1044A" w14:paraId="1D7C8F5B" w14:textId="33BA179E" w:rsidTr="008B09D2">
        <w:trPr>
          <w:jc w:val="center"/>
        </w:trPr>
        <w:tc>
          <w:tcPr>
            <w:tcW w:w="5679" w:type="dxa"/>
          </w:tcPr>
          <w:p w14:paraId="0F7D4AF1" w14:textId="77A90309" w:rsidR="00CC09A1" w:rsidRPr="00C1044A" w:rsidRDefault="00CC09A1" w:rsidP="005D2FE5">
            <w:pPr>
              <w:spacing w:after="0"/>
            </w:pPr>
            <w:r w:rsidRPr="00C1044A">
              <w:t>Delu v telesnem položaju, ki vam povzroča bolečino ali utrujenost</w:t>
            </w:r>
          </w:p>
        </w:tc>
        <w:tc>
          <w:tcPr>
            <w:tcW w:w="1417" w:type="dxa"/>
          </w:tcPr>
          <w:p w14:paraId="54B0B25A" w14:textId="5E623CDF" w:rsidR="00CC09A1" w:rsidRPr="00C1044A" w:rsidRDefault="00CC09A1" w:rsidP="00502B6B">
            <w:pPr>
              <w:spacing w:after="0"/>
            </w:pPr>
          </w:p>
        </w:tc>
        <w:tc>
          <w:tcPr>
            <w:tcW w:w="1417" w:type="dxa"/>
          </w:tcPr>
          <w:p w14:paraId="19B70662" w14:textId="329C38A4" w:rsidR="00CC09A1" w:rsidRPr="00C1044A" w:rsidRDefault="00CC09A1" w:rsidP="00502B6B">
            <w:pPr>
              <w:spacing w:after="0"/>
            </w:pPr>
          </w:p>
        </w:tc>
        <w:tc>
          <w:tcPr>
            <w:tcW w:w="1417" w:type="dxa"/>
          </w:tcPr>
          <w:p w14:paraId="0528E95D" w14:textId="77777777" w:rsidR="00CC09A1" w:rsidRPr="00C1044A" w:rsidRDefault="00CC09A1" w:rsidP="00502B6B">
            <w:pPr>
              <w:spacing w:after="0"/>
            </w:pPr>
          </w:p>
        </w:tc>
      </w:tr>
      <w:tr w:rsidR="00CC09A1" w:rsidRPr="00C1044A" w14:paraId="24146FA8" w14:textId="2CC30E7D" w:rsidTr="008B09D2">
        <w:trPr>
          <w:jc w:val="center"/>
        </w:trPr>
        <w:tc>
          <w:tcPr>
            <w:tcW w:w="5679" w:type="dxa"/>
            <w:vAlign w:val="center"/>
          </w:tcPr>
          <w:p w14:paraId="47536B66" w14:textId="764733FD" w:rsidR="00CC09A1" w:rsidRPr="00C1044A" w:rsidRDefault="00CC09A1">
            <w:pPr>
              <w:spacing w:after="0"/>
            </w:pPr>
            <w:r w:rsidRPr="00C1044A">
              <w:t>Hrupu</w:t>
            </w:r>
            <w:r w:rsidR="00070FDA">
              <w:t>,</w:t>
            </w:r>
            <w:r w:rsidRPr="00C1044A">
              <w:t xml:space="preserve"> zaradi katerega morate pri pogovoru govoriti glasneje</w:t>
            </w:r>
          </w:p>
        </w:tc>
        <w:tc>
          <w:tcPr>
            <w:tcW w:w="1417" w:type="dxa"/>
            <w:vAlign w:val="center"/>
          </w:tcPr>
          <w:p w14:paraId="664BF7A0" w14:textId="77777777" w:rsidR="00CC09A1" w:rsidRPr="00C1044A" w:rsidRDefault="00CC09A1">
            <w:pPr>
              <w:spacing w:after="0"/>
            </w:pPr>
          </w:p>
        </w:tc>
        <w:tc>
          <w:tcPr>
            <w:tcW w:w="1417" w:type="dxa"/>
            <w:vAlign w:val="center"/>
          </w:tcPr>
          <w:p w14:paraId="0B67B196" w14:textId="77777777" w:rsidR="00CC09A1" w:rsidRPr="00C1044A" w:rsidRDefault="00CC09A1">
            <w:pPr>
              <w:spacing w:after="0"/>
            </w:pPr>
          </w:p>
        </w:tc>
        <w:tc>
          <w:tcPr>
            <w:tcW w:w="1417" w:type="dxa"/>
          </w:tcPr>
          <w:p w14:paraId="520FA7CD" w14:textId="77777777" w:rsidR="00CC09A1" w:rsidRPr="00C1044A" w:rsidRDefault="00CC09A1">
            <w:pPr>
              <w:spacing w:after="0"/>
            </w:pPr>
          </w:p>
        </w:tc>
      </w:tr>
      <w:tr w:rsidR="00CC09A1" w:rsidRPr="00C1044A" w14:paraId="59750BD0" w14:textId="3C4F2A86" w:rsidTr="008B09D2">
        <w:trPr>
          <w:jc w:val="center"/>
        </w:trPr>
        <w:tc>
          <w:tcPr>
            <w:tcW w:w="5679" w:type="dxa"/>
            <w:vAlign w:val="center"/>
          </w:tcPr>
          <w:p w14:paraId="3B0F3E7C" w14:textId="2102EDF5" w:rsidR="00CC09A1" w:rsidRPr="00C1044A" w:rsidRDefault="00CC09A1" w:rsidP="005D2FE5">
            <w:pPr>
              <w:spacing w:after="0"/>
            </w:pPr>
            <w:r w:rsidRPr="00C1044A">
              <w:t>Tako glasnemu hrupu, da morate uporabljati osebno varovalno opremo za varovanje sluha</w:t>
            </w:r>
          </w:p>
        </w:tc>
        <w:tc>
          <w:tcPr>
            <w:tcW w:w="1417" w:type="dxa"/>
            <w:vAlign w:val="center"/>
          </w:tcPr>
          <w:p w14:paraId="52DD000D" w14:textId="77777777" w:rsidR="00CC09A1" w:rsidRPr="00C1044A" w:rsidRDefault="00CC09A1">
            <w:pPr>
              <w:spacing w:after="0"/>
            </w:pPr>
          </w:p>
        </w:tc>
        <w:tc>
          <w:tcPr>
            <w:tcW w:w="1417" w:type="dxa"/>
            <w:vAlign w:val="center"/>
          </w:tcPr>
          <w:p w14:paraId="0357C6DF" w14:textId="77777777" w:rsidR="00CC09A1" w:rsidRPr="00C1044A" w:rsidRDefault="00CC09A1">
            <w:pPr>
              <w:spacing w:after="0"/>
            </w:pPr>
          </w:p>
        </w:tc>
        <w:tc>
          <w:tcPr>
            <w:tcW w:w="1417" w:type="dxa"/>
          </w:tcPr>
          <w:p w14:paraId="441F2AF9" w14:textId="77777777" w:rsidR="00CC09A1" w:rsidRPr="00C1044A" w:rsidRDefault="00CC09A1">
            <w:pPr>
              <w:spacing w:after="0"/>
            </w:pPr>
          </w:p>
        </w:tc>
      </w:tr>
      <w:tr w:rsidR="00CC09A1" w:rsidRPr="00C1044A" w14:paraId="5019CEEC" w14:textId="4E40E744" w:rsidTr="008B09D2">
        <w:trPr>
          <w:jc w:val="center"/>
        </w:trPr>
        <w:tc>
          <w:tcPr>
            <w:tcW w:w="5679" w:type="dxa"/>
            <w:vAlign w:val="center"/>
          </w:tcPr>
          <w:p w14:paraId="26DE75BA" w14:textId="60EB2EAF" w:rsidR="00CC09A1" w:rsidRPr="00C1044A" w:rsidRDefault="00CC09A1" w:rsidP="005D2FE5">
            <w:pPr>
              <w:spacing w:after="0"/>
            </w:pPr>
            <w:r w:rsidRPr="00C1044A">
              <w:t>Visokim temperaturam oz. vročini</w:t>
            </w:r>
          </w:p>
        </w:tc>
        <w:tc>
          <w:tcPr>
            <w:tcW w:w="1417" w:type="dxa"/>
            <w:vAlign w:val="center"/>
          </w:tcPr>
          <w:p w14:paraId="3F573324" w14:textId="77777777" w:rsidR="00CC09A1" w:rsidRPr="00C1044A" w:rsidRDefault="00CC09A1">
            <w:pPr>
              <w:spacing w:after="0"/>
            </w:pPr>
          </w:p>
        </w:tc>
        <w:tc>
          <w:tcPr>
            <w:tcW w:w="1417" w:type="dxa"/>
            <w:vAlign w:val="center"/>
          </w:tcPr>
          <w:p w14:paraId="0F51CC5D" w14:textId="77777777" w:rsidR="00CC09A1" w:rsidRPr="00C1044A" w:rsidRDefault="00CC09A1">
            <w:pPr>
              <w:spacing w:after="0"/>
            </w:pPr>
          </w:p>
        </w:tc>
        <w:tc>
          <w:tcPr>
            <w:tcW w:w="1417" w:type="dxa"/>
          </w:tcPr>
          <w:p w14:paraId="2AF50CD9" w14:textId="77777777" w:rsidR="00CC09A1" w:rsidRPr="00C1044A" w:rsidRDefault="00CC09A1">
            <w:pPr>
              <w:spacing w:after="0"/>
            </w:pPr>
          </w:p>
        </w:tc>
      </w:tr>
      <w:tr w:rsidR="00CC09A1" w:rsidRPr="00C1044A" w14:paraId="1C7D3D85" w14:textId="74110E5F" w:rsidTr="008B09D2">
        <w:trPr>
          <w:jc w:val="center"/>
        </w:trPr>
        <w:tc>
          <w:tcPr>
            <w:tcW w:w="5679" w:type="dxa"/>
            <w:vAlign w:val="center"/>
          </w:tcPr>
          <w:p w14:paraId="092403FC" w14:textId="7050A06B" w:rsidR="00CC09A1" w:rsidRPr="00C1044A" w:rsidRDefault="00CC09A1" w:rsidP="005D2FE5">
            <w:pPr>
              <w:spacing w:after="0"/>
            </w:pPr>
            <w:r w:rsidRPr="00C1044A">
              <w:t>Nizkim temperaturam oz. mrazu</w:t>
            </w:r>
          </w:p>
        </w:tc>
        <w:tc>
          <w:tcPr>
            <w:tcW w:w="1417" w:type="dxa"/>
            <w:vAlign w:val="center"/>
          </w:tcPr>
          <w:p w14:paraId="45B9A2A1" w14:textId="77777777" w:rsidR="00CC09A1" w:rsidRPr="00C1044A" w:rsidRDefault="00CC09A1">
            <w:pPr>
              <w:spacing w:after="0"/>
            </w:pPr>
          </w:p>
        </w:tc>
        <w:tc>
          <w:tcPr>
            <w:tcW w:w="1417" w:type="dxa"/>
            <w:vAlign w:val="center"/>
          </w:tcPr>
          <w:p w14:paraId="7DA0CA49" w14:textId="77777777" w:rsidR="00CC09A1" w:rsidRPr="00C1044A" w:rsidRDefault="00CC09A1">
            <w:pPr>
              <w:spacing w:after="0"/>
            </w:pPr>
          </w:p>
        </w:tc>
        <w:tc>
          <w:tcPr>
            <w:tcW w:w="1417" w:type="dxa"/>
          </w:tcPr>
          <w:p w14:paraId="4D6155EF" w14:textId="77777777" w:rsidR="00CC09A1" w:rsidRPr="00C1044A" w:rsidRDefault="00CC09A1">
            <w:pPr>
              <w:spacing w:after="0"/>
            </w:pPr>
          </w:p>
        </w:tc>
      </w:tr>
      <w:tr w:rsidR="00CC09A1" w:rsidRPr="00C1044A" w14:paraId="53A5C618" w14:textId="305949E5" w:rsidTr="008B09D2">
        <w:trPr>
          <w:jc w:val="center"/>
        </w:trPr>
        <w:tc>
          <w:tcPr>
            <w:tcW w:w="5679" w:type="dxa"/>
            <w:vAlign w:val="center"/>
          </w:tcPr>
          <w:p w14:paraId="36A32282" w14:textId="1964B93C" w:rsidR="00CC09A1" w:rsidRPr="00C1044A" w:rsidRDefault="00CC09A1" w:rsidP="007F5920">
            <w:pPr>
              <w:spacing w:after="0"/>
            </w:pPr>
            <w:r w:rsidRPr="00C1044A">
              <w:t>Prepihu</w:t>
            </w:r>
          </w:p>
        </w:tc>
        <w:tc>
          <w:tcPr>
            <w:tcW w:w="1417" w:type="dxa"/>
            <w:vAlign w:val="center"/>
          </w:tcPr>
          <w:p w14:paraId="2B6FA9AC" w14:textId="77777777" w:rsidR="00CC09A1" w:rsidRPr="00C1044A" w:rsidRDefault="00CC09A1" w:rsidP="007F5920">
            <w:pPr>
              <w:spacing w:after="0"/>
            </w:pPr>
          </w:p>
        </w:tc>
        <w:tc>
          <w:tcPr>
            <w:tcW w:w="1417" w:type="dxa"/>
            <w:vAlign w:val="center"/>
          </w:tcPr>
          <w:p w14:paraId="75CCFA28" w14:textId="77777777" w:rsidR="00CC09A1" w:rsidRPr="00C1044A" w:rsidRDefault="00CC09A1" w:rsidP="007F5920">
            <w:pPr>
              <w:spacing w:after="0"/>
            </w:pPr>
          </w:p>
        </w:tc>
        <w:tc>
          <w:tcPr>
            <w:tcW w:w="1417" w:type="dxa"/>
          </w:tcPr>
          <w:p w14:paraId="6C74A3F7" w14:textId="77777777" w:rsidR="00CC09A1" w:rsidRPr="00C1044A" w:rsidRDefault="00CC09A1" w:rsidP="007F5920">
            <w:pPr>
              <w:spacing w:after="0"/>
            </w:pPr>
          </w:p>
        </w:tc>
      </w:tr>
      <w:tr w:rsidR="00CC09A1" w:rsidRPr="00C1044A" w14:paraId="7485EB77" w14:textId="01975AFC" w:rsidTr="008B09D2">
        <w:trPr>
          <w:jc w:val="center"/>
        </w:trPr>
        <w:tc>
          <w:tcPr>
            <w:tcW w:w="5679" w:type="dxa"/>
            <w:vAlign w:val="center"/>
          </w:tcPr>
          <w:p w14:paraId="6F4FE2E9" w14:textId="0C0460C5" w:rsidR="00CC09A1" w:rsidRPr="00C1044A" w:rsidRDefault="00CC09A1" w:rsidP="005D2FE5">
            <w:pPr>
              <w:spacing w:after="0"/>
            </w:pPr>
            <w:r w:rsidRPr="00C1044A">
              <w:t>Presuhemu, prevlažnemu zraku</w:t>
            </w:r>
          </w:p>
        </w:tc>
        <w:tc>
          <w:tcPr>
            <w:tcW w:w="1417" w:type="dxa"/>
            <w:vAlign w:val="center"/>
          </w:tcPr>
          <w:p w14:paraId="66C1054B" w14:textId="77777777" w:rsidR="00CC09A1" w:rsidRPr="00C1044A" w:rsidRDefault="00CC09A1" w:rsidP="007F5920">
            <w:pPr>
              <w:spacing w:after="0"/>
            </w:pPr>
          </w:p>
        </w:tc>
        <w:tc>
          <w:tcPr>
            <w:tcW w:w="1417" w:type="dxa"/>
            <w:vAlign w:val="center"/>
          </w:tcPr>
          <w:p w14:paraId="15F509CE" w14:textId="77777777" w:rsidR="00CC09A1" w:rsidRPr="00C1044A" w:rsidRDefault="00CC09A1" w:rsidP="007F5920">
            <w:pPr>
              <w:spacing w:after="0"/>
            </w:pPr>
          </w:p>
        </w:tc>
        <w:tc>
          <w:tcPr>
            <w:tcW w:w="1417" w:type="dxa"/>
          </w:tcPr>
          <w:p w14:paraId="268A34B7" w14:textId="77777777" w:rsidR="00CC09A1" w:rsidRPr="00C1044A" w:rsidRDefault="00CC09A1" w:rsidP="007F5920">
            <w:pPr>
              <w:spacing w:after="0"/>
            </w:pPr>
          </w:p>
        </w:tc>
      </w:tr>
      <w:tr w:rsidR="00CC09A1" w:rsidRPr="00C1044A" w14:paraId="06BF3150" w14:textId="2318D480" w:rsidTr="008B09D2">
        <w:trPr>
          <w:jc w:val="center"/>
        </w:trPr>
        <w:tc>
          <w:tcPr>
            <w:tcW w:w="5679" w:type="dxa"/>
            <w:vAlign w:val="center"/>
          </w:tcPr>
          <w:p w14:paraId="3D73BA31" w14:textId="172C338D" w:rsidR="00CC09A1" w:rsidRPr="00C1044A" w:rsidRDefault="00CC09A1" w:rsidP="00BC54C2">
            <w:pPr>
              <w:spacing w:after="0"/>
            </w:pPr>
            <w:r w:rsidRPr="00C1044A">
              <w:t>Vdihavanju prahu, dima ali plinov</w:t>
            </w:r>
          </w:p>
          <w:p w14:paraId="0BADD97B" w14:textId="7B63E2E4" w:rsidR="00CC09A1" w:rsidRPr="00C1044A" w:rsidRDefault="00CC09A1" w:rsidP="00712020">
            <w:pPr>
              <w:spacing w:after="0"/>
            </w:pPr>
            <w:r w:rsidRPr="00C1044A">
              <w:rPr>
                <w:sz w:val="20"/>
                <w:szCs w:val="20"/>
                <w:highlight w:val="yellow"/>
              </w:rPr>
              <w:t xml:space="preserve">Če da, </w:t>
            </w:r>
            <w:r w:rsidR="00BE615E" w:rsidRPr="00C1044A">
              <w:rPr>
                <w:sz w:val="20"/>
                <w:szCs w:val="20"/>
                <w:highlight w:val="yellow"/>
              </w:rPr>
              <w:t>se odpre vprašanje 3.2.1.</w:t>
            </w:r>
            <w:r w:rsidRPr="00C1044A">
              <w:rPr>
                <w:sz w:val="20"/>
                <w:szCs w:val="20"/>
                <w:highlight w:val="yellow"/>
              </w:rPr>
              <w:t xml:space="preserve"> (vedno, </w:t>
            </w:r>
            <w:r w:rsidR="0008627B" w:rsidRPr="00C1044A">
              <w:rPr>
                <w:sz w:val="20"/>
                <w:szCs w:val="20"/>
                <w:highlight w:val="yellow"/>
              </w:rPr>
              <w:t>včasih</w:t>
            </w:r>
            <w:r w:rsidRPr="00C1044A">
              <w:rPr>
                <w:sz w:val="20"/>
                <w:szCs w:val="20"/>
                <w:highlight w:val="yellow"/>
              </w:rPr>
              <w:t>, nikoli</w:t>
            </w:r>
            <w:r w:rsidR="00BE615E" w:rsidRPr="00C1044A">
              <w:rPr>
                <w:sz w:val="20"/>
                <w:szCs w:val="20"/>
                <w:highlight w:val="yellow"/>
              </w:rPr>
              <w:t>, ne vem</w:t>
            </w:r>
            <w:r w:rsidRPr="00C1044A">
              <w:rPr>
                <w:sz w:val="20"/>
                <w:szCs w:val="20"/>
                <w:highlight w:val="yellow"/>
              </w:rPr>
              <w:t>)</w:t>
            </w:r>
          </w:p>
        </w:tc>
        <w:tc>
          <w:tcPr>
            <w:tcW w:w="1417" w:type="dxa"/>
            <w:vAlign w:val="center"/>
          </w:tcPr>
          <w:p w14:paraId="277D0612" w14:textId="551C70F4" w:rsidR="00CC09A1" w:rsidRPr="00C1044A" w:rsidRDefault="00CC09A1" w:rsidP="00650D8D">
            <w:pPr>
              <w:spacing w:after="0"/>
            </w:pPr>
          </w:p>
        </w:tc>
        <w:tc>
          <w:tcPr>
            <w:tcW w:w="1417" w:type="dxa"/>
            <w:vAlign w:val="center"/>
          </w:tcPr>
          <w:p w14:paraId="025EB7D6" w14:textId="77777777" w:rsidR="00CC09A1" w:rsidRPr="00C1044A" w:rsidRDefault="00CC09A1" w:rsidP="00BC54C2">
            <w:pPr>
              <w:spacing w:after="0"/>
            </w:pPr>
          </w:p>
        </w:tc>
        <w:tc>
          <w:tcPr>
            <w:tcW w:w="1417" w:type="dxa"/>
          </w:tcPr>
          <w:p w14:paraId="0A9CF261" w14:textId="77777777" w:rsidR="00CC09A1" w:rsidRPr="00C1044A" w:rsidRDefault="00CC09A1" w:rsidP="00BC54C2">
            <w:pPr>
              <w:spacing w:after="0"/>
            </w:pPr>
          </w:p>
        </w:tc>
      </w:tr>
      <w:tr w:rsidR="00CC09A1" w:rsidRPr="00C1044A" w14:paraId="50F4FF63" w14:textId="45CCE314" w:rsidTr="008B09D2">
        <w:trPr>
          <w:jc w:val="center"/>
        </w:trPr>
        <w:tc>
          <w:tcPr>
            <w:tcW w:w="5679" w:type="dxa"/>
            <w:vAlign w:val="center"/>
          </w:tcPr>
          <w:p w14:paraId="0F2C2CE0" w14:textId="782C9831" w:rsidR="00CC09A1" w:rsidRPr="00C1044A" w:rsidRDefault="00CC09A1" w:rsidP="005D2FE5">
            <w:pPr>
              <w:spacing w:after="0"/>
            </w:pPr>
            <w:r w:rsidRPr="00C1044A">
              <w:t>Cigaretnemu dimu drugih ljudi</w:t>
            </w:r>
          </w:p>
        </w:tc>
        <w:tc>
          <w:tcPr>
            <w:tcW w:w="1417" w:type="dxa"/>
            <w:vAlign w:val="center"/>
          </w:tcPr>
          <w:p w14:paraId="2CC24C78" w14:textId="77777777" w:rsidR="00CC09A1" w:rsidRPr="00C1044A" w:rsidRDefault="00CC09A1" w:rsidP="00BC54C2">
            <w:pPr>
              <w:spacing w:after="0"/>
            </w:pPr>
          </w:p>
        </w:tc>
        <w:tc>
          <w:tcPr>
            <w:tcW w:w="1417" w:type="dxa"/>
            <w:vAlign w:val="center"/>
          </w:tcPr>
          <w:p w14:paraId="34FC5FD3" w14:textId="77777777" w:rsidR="00CC09A1" w:rsidRPr="00C1044A" w:rsidRDefault="00CC09A1" w:rsidP="00BC54C2">
            <w:pPr>
              <w:spacing w:after="0"/>
            </w:pPr>
          </w:p>
        </w:tc>
        <w:tc>
          <w:tcPr>
            <w:tcW w:w="1417" w:type="dxa"/>
          </w:tcPr>
          <w:p w14:paraId="6030514D" w14:textId="77777777" w:rsidR="00CC09A1" w:rsidRPr="00C1044A" w:rsidRDefault="00CC09A1" w:rsidP="00BC54C2">
            <w:pPr>
              <w:spacing w:after="0"/>
            </w:pPr>
          </w:p>
        </w:tc>
      </w:tr>
      <w:tr w:rsidR="00CC09A1" w:rsidRPr="00C1044A" w14:paraId="20F111C1" w14:textId="74B9E75E" w:rsidTr="008B09D2">
        <w:trPr>
          <w:jc w:val="center"/>
        </w:trPr>
        <w:tc>
          <w:tcPr>
            <w:tcW w:w="5679" w:type="dxa"/>
            <w:vAlign w:val="center"/>
          </w:tcPr>
          <w:p w14:paraId="61F65BB8" w14:textId="57728A66" w:rsidR="00CC09A1" w:rsidRPr="00C1044A" w:rsidRDefault="00CC09A1" w:rsidP="005D2FE5">
            <w:pPr>
              <w:spacing w:after="0"/>
            </w:pPr>
            <w:r w:rsidRPr="00C1044A">
              <w:t>Neposrednemu stiku kože z dražilnimi ali drugimi škodljivimi kemičnimi snovmi (npr. čistila, razkužila, topila ...)</w:t>
            </w:r>
          </w:p>
        </w:tc>
        <w:tc>
          <w:tcPr>
            <w:tcW w:w="1417" w:type="dxa"/>
            <w:vAlign w:val="center"/>
          </w:tcPr>
          <w:p w14:paraId="43298B1E" w14:textId="77777777" w:rsidR="00CC09A1" w:rsidRPr="00C1044A" w:rsidRDefault="00CC09A1" w:rsidP="00BC54C2">
            <w:pPr>
              <w:spacing w:after="0"/>
            </w:pPr>
          </w:p>
        </w:tc>
        <w:tc>
          <w:tcPr>
            <w:tcW w:w="1417" w:type="dxa"/>
            <w:vAlign w:val="center"/>
          </w:tcPr>
          <w:p w14:paraId="2BCADF9B" w14:textId="77777777" w:rsidR="00CC09A1" w:rsidRPr="00C1044A" w:rsidRDefault="00CC09A1" w:rsidP="00BC54C2">
            <w:pPr>
              <w:spacing w:after="0"/>
            </w:pPr>
          </w:p>
        </w:tc>
        <w:tc>
          <w:tcPr>
            <w:tcW w:w="1417" w:type="dxa"/>
          </w:tcPr>
          <w:p w14:paraId="1AEE07A6" w14:textId="77777777" w:rsidR="00CC09A1" w:rsidRPr="00C1044A" w:rsidRDefault="00CC09A1" w:rsidP="00BC54C2">
            <w:pPr>
              <w:spacing w:after="0"/>
            </w:pPr>
          </w:p>
        </w:tc>
      </w:tr>
      <w:tr w:rsidR="00CC09A1" w:rsidRPr="00C1044A" w14:paraId="2FFBEC28" w14:textId="26604D48" w:rsidTr="008B09D2">
        <w:trPr>
          <w:jc w:val="center"/>
        </w:trPr>
        <w:tc>
          <w:tcPr>
            <w:tcW w:w="5679" w:type="dxa"/>
            <w:vAlign w:val="center"/>
          </w:tcPr>
          <w:p w14:paraId="5B42E7C9" w14:textId="5B19EF11" w:rsidR="00CC09A1" w:rsidRPr="00C1044A" w:rsidRDefault="00CC09A1" w:rsidP="005D2FE5">
            <w:pPr>
              <w:spacing w:after="0"/>
            </w:pPr>
            <w:r w:rsidRPr="00C1044A">
              <w:t>Ravnanju z ali neposrednemu stiku z materiali ali osebami, ki so lahko kužni</w:t>
            </w:r>
            <w:r w:rsidR="00D13C7C">
              <w:t>/e</w:t>
            </w:r>
            <w:r w:rsidRPr="00C1044A">
              <w:t xml:space="preserve"> (npr. biološki odpadki, telesne tekočine, izločki, laboratorijski materiali itd.)</w:t>
            </w:r>
          </w:p>
        </w:tc>
        <w:tc>
          <w:tcPr>
            <w:tcW w:w="1417" w:type="dxa"/>
            <w:vAlign w:val="center"/>
          </w:tcPr>
          <w:p w14:paraId="30C2FF95" w14:textId="77777777" w:rsidR="00CC09A1" w:rsidRPr="00C1044A" w:rsidRDefault="00CC09A1" w:rsidP="00BC54C2">
            <w:pPr>
              <w:spacing w:after="0"/>
            </w:pPr>
          </w:p>
        </w:tc>
        <w:tc>
          <w:tcPr>
            <w:tcW w:w="1417" w:type="dxa"/>
            <w:vAlign w:val="center"/>
          </w:tcPr>
          <w:p w14:paraId="43D3D0BE" w14:textId="77777777" w:rsidR="00CC09A1" w:rsidRPr="00C1044A" w:rsidRDefault="00CC09A1" w:rsidP="00BC54C2">
            <w:pPr>
              <w:spacing w:after="0"/>
            </w:pPr>
          </w:p>
        </w:tc>
        <w:tc>
          <w:tcPr>
            <w:tcW w:w="1417" w:type="dxa"/>
          </w:tcPr>
          <w:p w14:paraId="57819A5F" w14:textId="77777777" w:rsidR="00CC09A1" w:rsidRPr="00C1044A" w:rsidRDefault="00CC09A1" w:rsidP="00BC54C2">
            <w:pPr>
              <w:spacing w:after="0"/>
            </w:pPr>
          </w:p>
        </w:tc>
      </w:tr>
      <w:tr w:rsidR="00CC09A1" w:rsidRPr="00C1044A" w14:paraId="52C66116" w14:textId="351A8D7C" w:rsidTr="008B09D2">
        <w:trPr>
          <w:jc w:val="center"/>
        </w:trPr>
        <w:tc>
          <w:tcPr>
            <w:tcW w:w="5679" w:type="dxa"/>
            <w:vAlign w:val="center"/>
          </w:tcPr>
          <w:p w14:paraId="4574EEFF" w14:textId="3F7817D6" w:rsidR="00CC09A1" w:rsidRPr="00C1044A" w:rsidRDefault="00CC09A1" w:rsidP="0061751F">
            <w:pPr>
              <w:spacing w:after="0"/>
            </w:pPr>
            <w:r w:rsidRPr="00C1044A">
              <w:t>Rakotvornim snovem (</w:t>
            </w:r>
            <w:r w:rsidR="00C31149" w:rsidRPr="00C1044A">
              <w:t>npr.</w:t>
            </w:r>
            <w:r w:rsidRPr="00C1044A">
              <w:t xml:space="preserve"> kremenčev pesek, azbest, leseni prah, benzen, radon, PCB, nikelj, krom 6)</w:t>
            </w:r>
          </w:p>
          <w:p w14:paraId="0190FC62" w14:textId="3240CF77" w:rsidR="00CC09A1" w:rsidRPr="00C1044A" w:rsidRDefault="00CC09A1" w:rsidP="00712020">
            <w:pPr>
              <w:spacing w:after="0"/>
            </w:pPr>
            <w:r w:rsidRPr="00C1044A">
              <w:rPr>
                <w:sz w:val="20"/>
                <w:szCs w:val="20"/>
                <w:highlight w:val="yellow"/>
              </w:rPr>
              <w:t xml:space="preserve">Če da, </w:t>
            </w:r>
            <w:r w:rsidR="00BE615E" w:rsidRPr="00C1044A">
              <w:rPr>
                <w:sz w:val="20"/>
                <w:szCs w:val="20"/>
                <w:highlight w:val="yellow"/>
              </w:rPr>
              <w:t>se odpre vprašanje 3.2.2.</w:t>
            </w:r>
            <w:r w:rsidRPr="00C1044A">
              <w:rPr>
                <w:sz w:val="20"/>
                <w:szCs w:val="20"/>
                <w:highlight w:val="yellow"/>
              </w:rPr>
              <w:t xml:space="preserve">: (vedno, </w:t>
            </w:r>
            <w:r w:rsidR="0008627B" w:rsidRPr="00C1044A">
              <w:rPr>
                <w:sz w:val="20"/>
                <w:szCs w:val="20"/>
                <w:highlight w:val="yellow"/>
              </w:rPr>
              <w:t>včasih</w:t>
            </w:r>
            <w:r w:rsidRPr="00C1044A">
              <w:rPr>
                <w:sz w:val="20"/>
                <w:szCs w:val="20"/>
                <w:highlight w:val="yellow"/>
              </w:rPr>
              <w:t>, nikoli</w:t>
            </w:r>
            <w:r w:rsidR="00BE615E" w:rsidRPr="00C1044A">
              <w:rPr>
                <w:sz w:val="20"/>
                <w:szCs w:val="20"/>
                <w:highlight w:val="yellow"/>
              </w:rPr>
              <w:t>, ne vem</w:t>
            </w:r>
            <w:r w:rsidRPr="00C1044A">
              <w:rPr>
                <w:sz w:val="20"/>
                <w:szCs w:val="20"/>
              </w:rPr>
              <w:t>)</w:t>
            </w:r>
          </w:p>
        </w:tc>
        <w:tc>
          <w:tcPr>
            <w:tcW w:w="1417" w:type="dxa"/>
            <w:vAlign w:val="center"/>
          </w:tcPr>
          <w:p w14:paraId="322EE15E" w14:textId="77777777" w:rsidR="00CC09A1" w:rsidRPr="00C1044A" w:rsidRDefault="00CC09A1" w:rsidP="00BC54C2">
            <w:pPr>
              <w:spacing w:after="0"/>
            </w:pPr>
          </w:p>
        </w:tc>
        <w:tc>
          <w:tcPr>
            <w:tcW w:w="1417" w:type="dxa"/>
            <w:vAlign w:val="center"/>
          </w:tcPr>
          <w:p w14:paraId="4B889B9B" w14:textId="77777777" w:rsidR="00CC09A1" w:rsidRPr="00C1044A" w:rsidRDefault="00CC09A1" w:rsidP="00BC54C2">
            <w:pPr>
              <w:spacing w:after="0"/>
            </w:pPr>
          </w:p>
        </w:tc>
        <w:tc>
          <w:tcPr>
            <w:tcW w:w="1417" w:type="dxa"/>
          </w:tcPr>
          <w:p w14:paraId="56B2A1F7" w14:textId="77777777" w:rsidR="00CC09A1" w:rsidRPr="00C1044A" w:rsidRDefault="00CC09A1" w:rsidP="00BC54C2">
            <w:pPr>
              <w:spacing w:after="0"/>
            </w:pPr>
          </w:p>
        </w:tc>
      </w:tr>
      <w:tr w:rsidR="00CC09A1" w:rsidRPr="00C1044A" w14:paraId="194E902E" w14:textId="1A601B05" w:rsidTr="008B09D2">
        <w:trPr>
          <w:jc w:val="center"/>
        </w:trPr>
        <w:tc>
          <w:tcPr>
            <w:tcW w:w="5679" w:type="dxa"/>
            <w:vAlign w:val="center"/>
          </w:tcPr>
          <w:p w14:paraId="1F876E13" w14:textId="4ECFC015" w:rsidR="00CC09A1" w:rsidRPr="00C1044A" w:rsidRDefault="00CC09A1" w:rsidP="005D2FE5">
            <w:pPr>
              <w:spacing w:after="0"/>
            </w:pPr>
            <w:r w:rsidRPr="00C1044A">
              <w:t>Snovem, ki vplivajo na dedno strukturo ali plod</w:t>
            </w:r>
          </w:p>
        </w:tc>
        <w:tc>
          <w:tcPr>
            <w:tcW w:w="1417" w:type="dxa"/>
            <w:vAlign w:val="center"/>
          </w:tcPr>
          <w:p w14:paraId="299683A7" w14:textId="77777777" w:rsidR="00CC09A1" w:rsidRPr="00C1044A" w:rsidRDefault="00CC09A1" w:rsidP="00BC54C2">
            <w:pPr>
              <w:spacing w:after="0"/>
            </w:pPr>
          </w:p>
        </w:tc>
        <w:tc>
          <w:tcPr>
            <w:tcW w:w="1417" w:type="dxa"/>
            <w:vAlign w:val="center"/>
          </w:tcPr>
          <w:p w14:paraId="0E4572B7" w14:textId="77777777" w:rsidR="00CC09A1" w:rsidRPr="00C1044A" w:rsidRDefault="00CC09A1" w:rsidP="00BC54C2">
            <w:pPr>
              <w:spacing w:after="0"/>
            </w:pPr>
          </w:p>
        </w:tc>
        <w:tc>
          <w:tcPr>
            <w:tcW w:w="1417" w:type="dxa"/>
          </w:tcPr>
          <w:p w14:paraId="73F93DF2" w14:textId="77777777" w:rsidR="00CC09A1" w:rsidRPr="00C1044A" w:rsidRDefault="00CC09A1" w:rsidP="00BC54C2">
            <w:pPr>
              <w:spacing w:after="0"/>
            </w:pPr>
          </w:p>
        </w:tc>
      </w:tr>
      <w:tr w:rsidR="00CC09A1" w:rsidRPr="00C1044A" w14:paraId="3A3A5658" w14:textId="3E5CF34E" w:rsidTr="008B09D2">
        <w:trPr>
          <w:jc w:val="center"/>
        </w:trPr>
        <w:tc>
          <w:tcPr>
            <w:tcW w:w="5679" w:type="dxa"/>
            <w:vAlign w:val="center"/>
          </w:tcPr>
          <w:p w14:paraId="75FDE2F0" w14:textId="2A425058" w:rsidR="00CC09A1" w:rsidRPr="00C1044A" w:rsidRDefault="00CC09A1" w:rsidP="005D2FE5">
            <w:pPr>
              <w:spacing w:after="0"/>
            </w:pPr>
            <w:r w:rsidRPr="00C1044A">
              <w:t>Snovem, ki povzročajo alergijo (astma, kožne spremembe)</w:t>
            </w:r>
          </w:p>
        </w:tc>
        <w:tc>
          <w:tcPr>
            <w:tcW w:w="1417" w:type="dxa"/>
            <w:vAlign w:val="center"/>
          </w:tcPr>
          <w:p w14:paraId="27F8142A" w14:textId="77777777" w:rsidR="00CC09A1" w:rsidRPr="00C1044A" w:rsidRDefault="00CC09A1" w:rsidP="00BC54C2">
            <w:pPr>
              <w:spacing w:after="0"/>
            </w:pPr>
          </w:p>
        </w:tc>
        <w:tc>
          <w:tcPr>
            <w:tcW w:w="1417" w:type="dxa"/>
            <w:vAlign w:val="center"/>
          </w:tcPr>
          <w:p w14:paraId="732A5636" w14:textId="77777777" w:rsidR="00CC09A1" w:rsidRPr="00C1044A" w:rsidRDefault="00CC09A1" w:rsidP="00BC54C2">
            <w:pPr>
              <w:spacing w:after="0"/>
            </w:pPr>
          </w:p>
        </w:tc>
        <w:tc>
          <w:tcPr>
            <w:tcW w:w="1417" w:type="dxa"/>
          </w:tcPr>
          <w:p w14:paraId="0EEECF88" w14:textId="77777777" w:rsidR="00CC09A1" w:rsidRPr="00C1044A" w:rsidRDefault="00CC09A1" w:rsidP="00BC54C2">
            <w:pPr>
              <w:spacing w:after="0"/>
            </w:pPr>
          </w:p>
        </w:tc>
      </w:tr>
      <w:tr w:rsidR="00CC09A1" w:rsidRPr="00C1044A" w14:paraId="2421C0BA" w14:textId="6FCA9517" w:rsidTr="008B09D2">
        <w:trPr>
          <w:jc w:val="center"/>
        </w:trPr>
        <w:tc>
          <w:tcPr>
            <w:tcW w:w="5679" w:type="dxa"/>
            <w:vAlign w:val="center"/>
          </w:tcPr>
          <w:p w14:paraId="6B0F4A0E" w14:textId="7ECF99C6" w:rsidR="00CC09A1" w:rsidRPr="00C1044A" w:rsidRDefault="00CC09A1" w:rsidP="005D2FE5">
            <w:pPr>
              <w:spacing w:after="0"/>
            </w:pPr>
            <w:r w:rsidRPr="00C1044A">
              <w:lastRenderedPageBreak/>
              <w:t>Hormonskim motilcem</w:t>
            </w:r>
          </w:p>
        </w:tc>
        <w:tc>
          <w:tcPr>
            <w:tcW w:w="1417" w:type="dxa"/>
            <w:vAlign w:val="center"/>
          </w:tcPr>
          <w:p w14:paraId="4498DDFE" w14:textId="77777777" w:rsidR="00CC09A1" w:rsidRPr="00C1044A" w:rsidRDefault="00CC09A1" w:rsidP="00BC54C2">
            <w:pPr>
              <w:spacing w:after="0"/>
            </w:pPr>
          </w:p>
        </w:tc>
        <w:tc>
          <w:tcPr>
            <w:tcW w:w="1417" w:type="dxa"/>
            <w:vAlign w:val="center"/>
          </w:tcPr>
          <w:p w14:paraId="37892A1F" w14:textId="77777777" w:rsidR="00CC09A1" w:rsidRPr="00C1044A" w:rsidRDefault="00CC09A1" w:rsidP="00BC54C2">
            <w:pPr>
              <w:spacing w:after="0"/>
            </w:pPr>
          </w:p>
        </w:tc>
        <w:tc>
          <w:tcPr>
            <w:tcW w:w="1417" w:type="dxa"/>
          </w:tcPr>
          <w:p w14:paraId="49C68D30" w14:textId="77777777" w:rsidR="00CC09A1" w:rsidRPr="00C1044A" w:rsidRDefault="00CC09A1" w:rsidP="00BC54C2">
            <w:pPr>
              <w:spacing w:after="0"/>
            </w:pPr>
          </w:p>
        </w:tc>
      </w:tr>
      <w:tr w:rsidR="00CC09A1" w:rsidRPr="00C1044A" w14:paraId="33B03615" w14:textId="24DC3429" w:rsidTr="008B09D2">
        <w:trPr>
          <w:jc w:val="center"/>
        </w:trPr>
        <w:tc>
          <w:tcPr>
            <w:tcW w:w="5679" w:type="dxa"/>
            <w:vAlign w:val="center"/>
          </w:tcPr>
          <w:p w14:paraId="3DEB74C4" w14:textId="1C122376" w:rsidR="00CC09A1" w:rsidRPr="00C1044A" w:rsidRDefault="00CC09A1" w:rsidP="005D2FE5">
            <w:pPr>
              <w:spacing w:after="0"/>
            </w:pPr>
            <w:proofErr w:type="spellStart"/>
            <w:r w:rsidRPr="00C1044A">
              <w:t>Nanomaterialom</w:t>
            </w:r>
            <w:proofErr w:type="spellEnd"/>
            <w:r w:rsidRPr="00C1044A">
              <w:t xml:space="preserve"> ali naprednim materialom z neznanimi učinki</w:t>
            </w:r>
          </w:p>
        </w:tc>
        <w:tc>
          <w:tcPr>
            <w:tcW w:w="1417" w:type="dxa"/>
            <w:vAlign w:val="center"/>
          </w:tcPr>
          <w:p w14:paraId="0CEB4AD7" w14:textId="77777777" w:rsidR="00CC09A1" w:rsidRPr="00C1044A" w:rsidRDefault="00CC09A1" w:rsidP="00BC54C2">
            <w:pPr>
              <w:spacing w:after="0"/>
            </w:pPr>
          </w:p>
        </w:tc>
        <w:tc>
          <w:tcPr>
            <w:tcW w:w="1417" w:type="dxa"/>
            <w:vAlign w:val="center"/>
          </w:tcPr>
          <w:p w14:paraId="39A2C018" w14:textId="77777777" w:rsidR="00CC09A1" w:rsidRPr="00C1044A" w:rsidRDefault="00CC09A1" w:rsidP="00BC54C2">
            <w:pPr>
              <w:spacing w:after="0"/>
            </w:pPr>
          </w:p>
        </w:tc>
        <w:tc>
          <w:tcPr>
            <w:tcW w:w="1417" w:type="dxa"/>
          </w:tcPr>
          <w:p w14:paraId="2EC9CD15" w14:textId="77777777" w:rsidR="00CC09A1" w:rsidRPr="00C1044A" w:rsidRDefault="00CC09A1" w:rsidP="00BC54C2">
            <w:pPr>
              <w:spacing w:after="0"/>
            </w:pPr>
          </w:p>
        </w:tc>
      </w:tr>
      <w:tr w:rsidR="00CC09A1" w:rsidRPr="00C1044A" w14:paraId="7B5BAD65" w14:textId="710EFEAB" w:rsidTr="008B09D2">
        <w:trPr>
          <w:jc w:val="center"/>
        </w:trPr>
        <w:tc>
          <w:tcPr>
            <w:tcW w:w="5679" w:type="dxa"/>
            <w:vAlign w:val="center"/>
          </w:tcPr>
          <w:p w14:paraId="27312C15" w14:textId="5154C325" w:rsidR="00CC09A1" w:rsidRPr="00C1044A" w:rsidRDefault="00CC09A1" w:rsidP="005D2FE5">
            <w:pPr>
              <w:spacing w:after="0"/>
              <w:rPr>
                <w:strike/>
              </w:rPr>
            </w:pPr>
            <w:r w:rsidRPr="00C1044A">
              <w:t>Elektromagnetnemu polju</w:t>
            </w:r>
          </w:p>
        </w:tc>
        <w:tc>
          <w:tcPr>
            <w:tcW w:w="1417" w:type="dxa"/>
            <w:vAlign w:val="center"/>
          </w:tcPr>
          <w:p w14:paraId="2474F0FB" w14:textId="77777777" w:rsidR="00CC09A1" w:rsidRPr="00C1044A" w:rsidRDefault="00CC09A1" w:rsidP="00A14996">
            <w:pPr>
              <w:spacing w:after="0"/>
            </w:pPr>
          </w:p>
        </w:tc>
        <w:tc>
          <w:tcPr>
            <w:tcW w:w="1417" w:type="dxa"/>
            <w:vAlign w:val="center"/>
          </w:tcPr>
          <w:p w14:paraId="354D8E5F" w14:textId="77777777" w:rsidR="00CC09A1" w:rsidRPr="00C1044A" w:rsidRDefault="00CC09A1" w:rsidP="00A14996">
            <w:pPr>
              <w:spacing w:after="0"/>
            </w:pPr>
          </w:p>
        </w:tc>
        <w:tc>
          <w:tcPr>
            <w:tcW w:w="1417" w:type="dxa"/>
          </w:tcPr>
          <w:p w14:paraId="674CEC9E" w14:textId="77777777" w:rsidR="00CC09A1" w:rsidRPr="00C1044A" w:rsidRDefault="00CC09A1" w:rsidP="00A14996">
            <w:pPr>
              <w:spacing w:after="0"/>
            </w:pPr>
          </w:p>
        </w:tc>
      </w:tr>
      <w:tr w:rsidR="00CC09A1" w:rsidRPr="00C1044A" w14:paraId="33DE8736" w14:textId="2C584E25" w:rsidTr="008B09D2">
        <w:trPr>
          <w:jc w:val="center"/>
        </w:trPr>
        <w:tc>
          <w:tcPr>
            <w:tcW w:w="5679" w:type="dxa"/>
            <w:vAlign w:val="center"/>
          </w:tcPr>
          <w:p w14:paraId="79FDDDA6" w14:textId="00C97737" w:rsidR="00CC09A1" w:rsidRPr="00C1044A" w:rsidRDefault="00CC09A1" w:rsidP="00A14996">
            <w:pPr>
              <w:spacing w:after="0"/>
              <w:rPr>
                <w:strike/>
              </w:rPr>
            </w:pPr>
            <w:r w:rsidRPr="00C1044A">
              <w:t>Optičnim sevanjem (UV, IR, laser)</w:t>
            </w:r>
          </w:p>
        </w:tc>
        <w:tc>
          <w:tcPr>
            <w:tcW w:w="1417" w:type="dxa"/>
            <w:vAlign w:val="center"/>
          </w:tcPr>
          <w:p w14:paraId="1B2D0FE2" w14:textId="77777777" w:rsidR="00CC09A1" w:rsidRPr="00C1044A" w:rsidRDefault="00CC09A1" w:rsidP="00A14996">
            <w:pPr>
              <w:spacing w:after="0"/>
            </w:pPr>
          </w:p>
        </w:tc>
        <w:tc>
          <w:tcPr>
            <w:tcW w:w="1417" w:type="dxa"/>
            <w:vAlign w:val="center"/>
          </w:tcPr>
          <w:p w14:paraId="2AC71E34" w14:textId="77777777" w:rsidR="00CC09A1" w:rsidRPr="00C1044A" w:rsidRDefault="00CC09A1" w:rsidP="00A14996">
            <w:pPr>
              <w:spacing w:after="0"/>
            </w:pPr>
          </w:p>
        </w:tc>
        <w:tc>
          <w:tcPr>
            <w:tcW w:w="1417" w:type="dxa"/>
          </w:tcPr>
          <w:p w14:paraId="52BAB8A8" w14:textId="77777777" w:rsidR="00CC09A1" w:rsidRPr="00C1044A" w:rsidRDefault="00CC09A1" w:rsidP="00A14996">
            <w:pPr>
              <w:spacing w:after="0"/>
            </w:pPr>
          </w:p>
        </w:tc>
      </w:tr>
      <w:tr w:rsidR="00CC09A1" w:rsidRPr="00C1044A" w14:paraId="3E989078" w14:textId="1F0C2CE9" w:rsidTr="008B09D2">
        <w:trPr>
          <w:jc w:val="center"/>
        </w:trPr>
        <w:tc>
          <w:tcPr>
            <w:tcW w:w="5679" w:type="dxa"/>
            <w:vAlign w:val="center"/>
          </w:tcPr>
          <w:p w14:paraId="35BB7AE0" w14:textId="4BEF1F91" w:rsidR="00CC09A1" w:rsidRPr="00C1044A" w:rsidRDefault="00CC09A1" w:rsidP="00A14996">
            <w:pPr>
              <w:spacing w:after="0"/>
              <w:rPr>
                <w:strike/>
              </w:rPr>
            </w:pPr>
            <w:r w:rsidRPr="00C1044A">
              <w:t>Ionizirnemu sevanju</w:t>
            </w:r>
          </w:p>
        </w:tc>
        <w:tc>
          <w:tcPr>
            <w:tcW w:w="1417" w:type="dxa"/>
            <w:vAlign w:val="center"/>
          </w:tcPr>
          <w:p w14:paraId="7465C527" w14:textId="77777777" w:rsidR="00CC09A1" w:rsidRPr="00C1044A" w:rsidRDefault="00CC09A1" w:rsidP="00A14996">
            <w:pPr>
              <w:spacing w:after="0"/>
            </w:pPr>
          </w:p>
        </w:tc>
        <w:tc>
          <w:tcPr>
            <w:tcW w:w="1417" w:type="dxa"/>
            <w:vAlign w:val="center"/>
          </w:tcPr>
          <w:p w14:paraId="7F496AF1" w14:textId="77777777" w:rsidR="00CC09A1" w:rsidRPr="00C1044A" w:rsidRDefault="00CC09A1" w:rsidP="00A14996">
            <w:pPr>
              <w:spacing w:after="0"/>
            </w:pPr>
          </w:p>
        </w:tc>
        <w:tc>
          <w:tcPr>
            <w:tcW w:w="1417" w:type="dxa"/>
          </w:tcPr>
          <w:p w14:paraId="3123BA91" w14:textId="77777777" w:rsidR="00CC09A1" w:rsidRPr="00C1044A" w:rsidRDefault="00CC09A1" w:rsidP="00A14996">
            <w:pPr>
              <w:spacing w:after="0"/>
            </w:pPr>
          </w:p>
        </w:tc>
      </w:tr>
      <w:tr w:rsidR="00CC09A1" w:rsidRPr="00C1044A" w14:paraId="1441B268" w14:textId="2BE81E01" w:rsidTr="008B09D2">
        <w:trPr>
          <w:jc w:val="center"/>
        </w:trPr>
        <w:tc>
          <w:tcPr>
            <w:tcW w:w="5679" w:type="dxa"/>
            <w:vAlign w:val="center"/>
          </w:tcPr>
          <w:p w14:paraId="7C208A3E" w14:textId="2F9AEC6C" w:rsidR="00CC09A1" w:rsidRPr="00C1044A" w:rsidRDefault="00CC09A1" w:rsidP="00A14996">
            <w:pPr>
              <w:spacing w:after="0"/>
              <w:rPr>
                <w:strike/>
              </w:rPr>
            </w:pPr>
            <w:r w:rsidRPr="00C1044A">
              <w:t>Povečanemu ali znižanemu tlaku</w:t>
            </w:r>
          </w:p>
        </w:tc>
        <w:tc>
          <w:tcPr>
            <w:tcW w:w="1417" w:type="dxa"/>
            <w:vAlign w:val="center"/>
          </w:tcPr>
          <w:p w14:paraId="0764780B" w14:textId="77777777" w:rsidR="00CC09A1" w:rsidRPr="00C1044A" w:rsidRDefault="00CC09A1" w:rsidP="00A14996">
            <w:pPr>
              <w:spacing w:after="0"/>
            </w:pPr>
          </w:p>
        </w:tc>
        <w:tc>
          <w:tcPr>
            <w:tcW w:w="1417" w:type="dxa"/>
            <w:vAlign w:val="center"/>
          </w:tcPr>
          <w:p w14:paraId="345DF9B7" w14:textId="77777777" w:rsidR="00CC09A1" w:rsidRPr="00C1044A" w:rsidRDefault="00CC09A1" w:rsidP="00A14996">
            <w:pPr>
              <w:spacing w:after="0"/>
            </w:pPr>
          </w:p>
        </w:tc>
        <w:tc>
          <w:tcPr>
            <w:tcW w:w="1417" w:type="dxa"/>
          </w:tcPr>
          <w:p w14:paraId="02D3E1C9" w14:textId="77777777" w:rsidR="00CC09A1" w:rsidRPr="00C1044A" w:rsidRDefault="00CC09A1" w:rsidP="00A14996">
            <w:pPr>
              <w:spacing w:after="0"/>
            </w:pPr>
          </w:p>
        </w:tc>
      </w:tr>
      <w:tr w:rsidR="00CC09A1" w:rsidRPr="00C1044A" w14:paraId="5BB91062" w14:textId="5A6EF5A7" w:rsidTr="008B09D2">
        <w:trPr>
          <w:jc w:val="center"/>
        </w:trPr>
        <w:tc>
          <w:tcPr>
            <w:tcW w:w="5679" w:type="dxa"/>
            <w:vAlign w:val="center"/>
          </w:tcPr>
          <w:p w14:paraId="2C0E0A95" w14:textId="656CBC01" w:rsidR="00CC09A1" w:rsidRPr="00C1044A" w:rsidRDefault="00CC09A1" w:rsidP="00A14996">
            <w:pPr>
              <w:spacing w:after="0"/>
              <w:rPr>
                <w:strike/>
              </w:rPr>
            </w:pPr>
            <w:r w:rsidRPr="00C1044A">
              <w:t>Neustrezni razsvetljavi</w:t>
            </w:r>
          </w:p>
        </w:tc>
        <w:tc>
          <w:tcPr>
            <w:tcW w:w="1417" w:type="dxa"/>
            <w:vAlign w:val="center"/>
          </w:tcPr>
          <w:p w14:paraId="31B8C268" w14:textId="77777777" w:rsidR="00CC09A1" w:rsidRPr="00C1044A" w:rsidRDefault="00CC09A1" w:rsidP="00A14996">
            <w:pPr>
              <w:spacing w:after="0"/>
            </w:pPr>
          </w:p>
        </w:tc>
        <w:tc>
          <w:tcPr>
            <w:tcW w:w="1417" w:type="dxa"/>
            <w:vAlign w:val="center"/>
          </w:tcPr>
          <w:p w14:paraId="1806E62D" w14:textId="77777777" w:rsidR="00CC09A1" w:rsidRPr="00C1044A" w:rsidRDefault="00CC09A1" w:rsidP="00A14996">
            <w:pPr>
              <w:spacing w:after="0"/>
            </w:pPr>
          </w:p>
        </w:tc>
        <w:tc>
          <w:tcPr>
            <w:tcW w:w="1417" w:type="dxa"/>
          </w:tcPr>
          <w:p w14:paraId="6DD300AD" w14:textId="77777777" w:rsidR="00CC09A1" w:rsidRPr="00C1044A" w:rsidRDefault="00CC09A1" w:rsidP="00A14996">
            <w:pPr>
              <w:spacing w:after="0"/>
            </w:pPr>
          </w:p>
        </w:tc>
      </w:tr>
      <w:tr w:rsidR="00CC09A1" w:rsidRPr="00C1044A" w14:paraId="06F5FBF3" w14:textId="0DA1877E" w:rsidTr="008B09D2">
        <w:trPr>
          <w:jc w:val="center"/>
        </w:trPr>
        <w:tc>
          <w:tcPr>
            <w:tcW w:w="5679" w:type="dxa"/>
            <w:vAlign w:val="center"/>
          </w:tcPr>
          <w:p w14:paraId="7E70C837" w14:textId="17756B3A" w:rsidR="00CC09A1" w:rsidRPr="00C1044A" w:rsidRDefault="00CC09A1" w:rsidP="00A14996">
            <w:pPr>
              <w:spacing w:after="0"/>
              <w:rPr>
                <w:strike/>
              </w:rPr>
            </w:pPr>
            <w:r w:rsidRPr="00C1044A">
              <w:t>Nevarnostim električnega toka</w:t>
            </w:r>
          </w:p>
        </w:tc>
        <w:tc>
          <w:tcPr>
            <w:tcW w:w="1417" w:type="dxa"/>
            <w:vAlign w:val="center"/>
          </w:tcPr>
          <w:p w14:paraId="47BDE402" w14:textId="77777777" w:rsidR="00CC09A1" w:rsidRPr="00C1044A" w:rsidRDefault="00CC09A1" w:rsidP="00A14996">
            <w:pPr>
              <w:spacing w:after="0"/>
            </w:pPr>
          </w:p>
        </w:tc>
        <w:tc>
          <w:tcPr>
            <w:tcW w:w="1417" w:type="dxa"/>
            <w:vAlign w:val="center"/>
          </w:tcPr>
          <w:p w14:paraId="5AE10E7F" w14:textId="77777777" w:rsidR="00CC09A1" w:rsidRPr="00C1044A" w:rsidRDefault="00CC09A1" w:rsidP="00A14996">
            <w:pPr>
              <w:spacing w:after="0"/>
            </w:pPr>
          </w:p>
        </w:tc>
        <w:tc>
          <w:tcPr>
            <w:tcW w:w="1417" w:type="dxa"/>
          </w:tcPr>
          <w:p w14:paraId="08D7B156" w14:textId="77777777" w:rsidR="00CC09A1" w:rsidRPr="00C1044A" w:rsidRDefault="00CC09A1" w:rsidP="00A14996">
            <w:pPr>
              <w:spacing w:after="0"/>
            </w:pPr>
          </w:p>
        </w:tc>
      </w:tr>
      <w:tr w:rsidR="00CC09A1" w:rsidRPr="00C1044A" w14:paraId="09F1373E" w14:textId="7C4CCB14" w:rsidTr="008B09D2">
        <w:trPr>
          <w:jc w:val="center"/>
        </w:trPr>
        <w:tc>
          <w:tcPr>
            <w:tcW w:w="5679" w:type="dxa"/>
            <w:vAlign w:val="center"/>
          </w:tcPr>
          <w:p w14:paraId="1A52C63D" w14:textId="1ED6F591" w:rsidR="00CC09A1" w:rsidRPr="00C1044A" w:rsidRDefault="00CC09A1" w:rsidP="00BC54C2">
            <w:pPr>
              <w:spacing w:after="0"/>
            </w:pPr>
            <w:r w:rsidRPr="00C1044A">
              <w:t>Vibracijam ročnega orodja, strojev itd.</w:t>
            </w:r>
          </w:p>
        </w:tc>
        <w:tc>
          <w:tcPr>
            <w:tcW w:w="1417" w:type="dxa"/>
            <w:vAlign w:val="center"/>
          </w:tcPr>
          <w:p w14:paraId="748BE0D5" w14:textId="77777777" w:rsidR="00CC09A1" w:rsidRPr="00C1044A" w:rsidRDefault="00CC09A1" w:rsidP="00BC54C2">
            <w:pPr>
              <w:spacing w:after="0"/>
            </w:pPr>
          </w:p>
        </w:tc>
        <w:tc>
          <w:tcPr>
            <w:tcW w:w="1417" w:type="dxa"/>
            <w:vAlign w:val="center"/>
          </w:tcPr>
          <w:p w14:paraId="353D40F1" w14:textId="77777777" w:rsidR="00CC09A1" w:rsidRPr="00C1044A" w:rsidRDefault="00CC09A1" w:rsidP="00BC54C2">
            <w:pPr>
              <w:spacing w:after="0"/>
            </w:pPr>
          </w:p>
        </w:tc>
        <w:tc>
          <w:tcPr>
            <w:tcW w:w="1417" w:type="dxa"/>
          </w:tcPr>
          <w:p w14:paraId="2917B315" w14:textId="77777777" w:rsidR="00CC09A1" w:rsidRPr="00C1044A" w:rsidRDefault="00CC09A1" w:rsidP="00BC54C2">
            <w:pPr>
              <w:spacing w:after="0"/>
            </w:pPr>
          </w:p>
        </w:tc>
      </w:tr>
      <w:tr w:rsidR="00CC09A1" w:rsidRPr="00C1044A" w14:paraId="3CCA149A" w14:textId="46507F04" w:rsidTr="008B09D2">
        <w:trPr>
          <w:jc w:val="center"/>
        </w:trPr>
        <w:tc>
          <w:tcPr>
            <w:tcW w:w="5679" w:type="dxa"/>
            <w:vAlign w:val="center"/>
          </w:tcPr>
          <w:p w14:paraId="05E10943" w14:textId="141E42C7" w:rsidR="00CC09A1" w:rsidRPr="00C1044A" w:rsidRDefault="00CC09A1" w:rsidP="00BC54C2">
            <w:pPr>
              <w:spacing w:after="0"/>
            </w:pPr>
            <w:r w:rsidRPr="00C1044A">
              <w:t>Tveganju nezgod s stroji ali ročnim orodjem (vozila so izključena)</w:t>
            </w:r>
          </w:p>
        </w:tc>
        <w:tc>
          <w:tcPr>
            <w:tcW w:w="1417" w:type="dxa"/>
            <w:vAlign w:val="center"/>
          </w:tcPr>
          <w:p w14:paraId="252D0A9C" w14:textId="77777777" w:rsidR="00CC09A1" w:rsidRPr="00C1044A" w:rsidRDefault="00CC09A1" w:rsidP="00BC54C2">
            <w:pPr>
              <w:spacing w:after="0"/>
            </w:pPr>
          </w:p>
        </w:tc>
        <w:tc>
          <w:tcPr>
            <w:tcW w:w="1417" w:type="dxa"/>
            <w:vAlign w:val="center"/>
          </w:tcPr>
          <w:p w14:paraId="4BFCD026" w14:textId="77777777" w:rsidR="00CC09A1" w:rsidRPr="00C1044A" w:rsidRDefault="00CC09A1" w:rsidP="00BC54C2">
            <w:pPr>
              <w:spacing w:after="0"/>
            </w:pPr>
          </w:p>
        </w:tc>
        <w:tc>
          <w:tcPr>
            <w:tcW w:w="1417" w:type="dxa"/>
          </w:tcPr>
          <w:p w14:paraId="192586C9" w14:textId="77777777" w:rsidR="00CC09A1" w:rsidRPr="00C1044A" w:rsidRDefault="00CC09A1" w:rsidP="00BC54C2">
            <w:pPr>
              <w:spacing w:after="0"/>
            </w:pPr>
          </w:p>
        </w:tc>
      </w:tr>
      <w:tr w:rsidR="00CC09A1" w:rsidRPr="00C1044A" w14:paraId="62852EB8" w14:textId="6A6FE917" w:rsidTr="008B09D2">
        <w:trPr>
          <w:jc w:val="center"/>
        </w:trPr>
        <w:tc>
          <w:tcPr>
            <w:tcW w:w="5679" w:type="dxa"/>
            <w:vAlign w:val="center"/>
          </w:tcPr>
          <w:p w14:paraId="2F8526C5" w14:textId="2D854FD2" w:rsidR="00CC09A1" w:rsidRPr="00C1044A" w:rsidRDefault="00CC09A1" w:rsidP="00BC54C2">
            <w:pPr>
              <w:spacing w:after="0"/>
            </w:pPr>
            <w:r w:rsidRPr="00C1044A">
              <w:t>Tveganju nezgod z vozili med opravljanjem dela (ne na poti na delo ali z njega)</w:t>
            </w:r>
          </w:p>
        </w:tc>
        <w:tc>
          <w:tcPr>
            <w:tcW w:w="1417" w:type="dxa"/>
            <w:vAlign w:val="center"/>
          </w:tcPr>
          <w:p w14:paraId="222D30B4" w14:textId="77777777" w:rsidR="00CC09A1" w:rsidRPr="00C1044A" w:rsidRDefault="00CC09A1" w:rsidP="00BC54C2">
            <w:pPr>
              <w:spacing w:after="0"/>
            </w:pPr>
          </w:p>
        </w:tc>
        <w:tc>
          <w:tcPr>
            <w:tcW w:w="1417" w:type="dxa"/>
            <w:vAlign w:val="center"/>
          </w:tcPr>
          <w:p w14:paraId="3AB23AC3" w14:textId="77777777" w:rsidR="00CC09A1" w:rsidRPr="00C1044A" w:rsidRDefault="00CC09A1" w:rsidP="00BC54C2">
            <w:pPr>
              <w:spacing w:after="0"/>
            </w:pPr>
          </w:p>
        </w:tc>
        <w:tc>
          <w:tcPr>
            <w:tcW w:w="1417" w:type="dxa"/>
          </w:tcPr>
          <w:p w14:paraId="624E098B" w14:textId="77777777" w:rsidR="00CC09A1" w:rsidRPr="00C1044A" w:rsidRDefault="00CC09A1" w:rsidP="00BC54C2">
            <w:pPr>
              <w:spacing w:after="0"/>
            </w:pPr>
          </w:p>
        </w:tc>
      </w:tr>
    </w:tbl>
    <w:p w14:paraId="22FB8B65" w14:textId="77777777" w:rsidR="00E96959" w:rsidRPr="00C1044A" w:rsidRDefault="00E96959">
      <w:pPr>
        <w:spacing w:before="120" w:after="60"/>
        <w:rPr>
          <w:b/>
        </w:rPr>
      </w:pPr>
    </w:p>
    <w:p w14:paraId="482A7700" w14:textId="4053A9C8" w:rsidR="00BE615E" w:rsidRPr="00C1044A" w:rsidRDefault="00BE615E" w:rsidP="00BE615E">
      <w:r w:rsidRPr="00C1044A">
        <w:rPr>
          <w:b/>
          <w:bCs/>
        </w:rPr>
        <w:t xml:space="preserve">3.2.1 </w:t>
      </w:r>
      <w:r w:rsidR="00541A59" w:rsidRPr="00C1044A">
        <w:rPr>
          <w:b/>
          <w:bCs/>
        </w:rPr>
        <w:t>(Če 3.2. Vdihavanje prahu…</w:t>
      </w:r>
      <w:r w:rsidR="00622F1C">
        <w:rPr>
          <w:b/>
          <w:bCs/>
        </w:rPr>
        <w:t> </w:t>
      </w:r>
      <w:r w:rsidR="00541A59" w:rsidRPr="00C1044A">
        <w:rPr>
          <w:b/>
          <w:bCs/>
        </w:rPr>
        <w:t xml:space="preserve">= DA) </w:t>
      </w:r>
      <w:r w:rsidR="00712020" w:rsidRPr="00C1044A">
        <w:rPr>
          <w:b/>
          <w:bCs/>
        </w:rPr>
        <w:t>Kako pogosto ste</w:t>
      </w:r>
      <w:r w:rsidRPr="00C1044A">
        <w:rPr>
          <w:b/>
          <w:bCs/>
        </w:rPr>
        <w:t xml:space="preserve"> pri vdihavanju prahu, dima ali plinov</w:t>
      </w:r>
      <w:r w:rsidR="00712020" w:rsidRPr="00C1044A">
        <w:rPr>
          <w:b/>
          <w:bCs/>
        </w:rPr>
        <w:t xml:space="preserve"> izpostavljeni naslednjim snovem</w:t>
      </w:r>
      <w:r w:rsidRPr="00C1044A">
        <w:rPr>
          <w:b/>
          <w:bCs/>
        </w:rPr>
        <w:t xml:space="preserve">? Prosimo, označite en odgovor v vsaki vrstici. </w:t>
      </w:r>
      <w:r w:rsidRPr="00C1044A">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0"/>
        <w:gridCol w:w="1556"/>
        <w:gridCol w:w="1985"/>
        <w:gridCol w:w="2126"/>
        <w:gridCol w:w="2126"/>
      </w:tblGrid>
      <w:tr w:rsidR="00BE615E" w:rsidRPr="00C1044A" w14:paraId="30CE7145" w14:textId="63EEC286" w:rsidTr="00BE615E">
        <w:tc>
          <w:tcPr>
            <w:tcW w:w="2550" w:type="dxa"/>
          </w:tcPr>
          <w:p w14:paraId="20240C86" w14:textId="77777777" w:rsidR="00BE615E" w:rsidRPr="00C1044A" w:rsidRDefault="00BE615E" w:rsidP="00F251B5"/>
        </w:tc>
        <w:tc>
          <w:tcPr>
            <w:tcW w:w="1556" w:type="dxa"/>
          </w:tcPr>
          <w:p w14:paraId="22013C22" w14:textId="77777777" w:rsidR="00BE615E" w:rsidRPr="00C1044A" w:rsidRDefault="00BE615E" w:rsidP="00F251B5">
            <w:pPr>
              <w:jc w:val="center"/>
            </w:pPr>
            <w:r w:rsidRPr="00C1044A">
              <w:t>Vedno</w:t>
            </w:r>
          </w:p>
        </w:tc>
        <w:tc>
          <w:tcPr>
            <w:tcW w:w="1985" w:type="dxa"/>
          </w:tcPr>
          <w:p w14:paraId="246CBAD2" w14:textId="42441640" w:rsidR="00BE615E" w:rsidRPr="00C1044A" w:rsidRDefault="00BE615E" w:rsidP="00F251B5">
            <w:pPr>
              <w:jc w:val="center"/>
            </w:pPr>
            <w:r w:rsidRPr="00C1044A">
              <w:t>Včasih</w:t>
            </w:r>
          </w:p>
        </w:tc>
        <w:tc>
          <w:tcPr>
            <w:tcW w:w="2126" w:type="dxa"/>
          </w:tcPr>
          <w:p w14:paraId="7A47D54A" w14:textId="77777777" w:rsidR="00BE615E" w:rsidRPr="00C1044A" w:rsidRDefault="00BE615E" w:rsidP="00F251B5">
            <w:pPr>
              <w:jc w:val="center"/>
            </w:pPr>
            <w:r w:rsidRPr="00C1044A">
              <w:t>Nikoli </w:t>
            </w:r>
          </w:p>
        </w:tc>
        <w:tc>
          <w:tcPr>
            <w:tcW w:w="2126" w:type="dxa"/>
          </w:tcPr>
          <w:p w14:paraId="59A98D75" w14:textId="782ED2DC" w:rsidR="00BE615E" w:rsidRPr="00C1044A" w:rsidRDefault="00BE615E" w:rsidP="00F251B5">
            <w:pPr>
              <w:jc w:val="center"/>
            </w:pPr>
            <w:r w:rsidRPr="00C1044A">
              <w:t>Ne vem</w:t>
            </w:r>
          </w:p>
        </w:tc>
      </w:tr>
      <w:tr w:rsidR="00BE615E" w:rsidRPr="00C1044A" w14:paraId="01D854D2" w14:textId="58A4A83B" w:rsidTr="00BE615E">
        <w:tc>
          <w:tcPr>
            <w:tcW w:w="2550" w:type="dxa"/>
          </w:tcPr>
          <w:p w14:paraId="7ADC216E" w14:textId="7D3748C0" w:rsidR="00BE615E" w:rsidRPr="00C1044A" w:rsidRDefault="00622F1C" w:rsidP="00F251B5">
            <w:r>
              <w:t>D</w:t>
            </w:r>
            <w:r w:rsidR="00BE615E" w:rsidRPr="00C1044A">
              <w:t>roben pesek</w:t>
            </w:r>
          </w:p>
        </w:tc>
        <w:tc>
          <w:tcPr>
            <w:tcW w:w="1556" w:type="dxa"/>
          </w:tcPr>
          <w:p w14:paraId="69FB7018" w14:textId="71DC8493" w:rsidR="00BE615E" w:rsidRPr="00C1044A" w:rsidRDefault="00BE615E" w:rsidP="00F251B5">
            <w:pPr>
              <w:jc w:val="center"/>
            </w:pPr>
            <w:r w:rsidRPr="00C1044A">
              <w:rPr>
                <w:noProof/>
                <w:lang w:eastAsia="sl-SI"/>
              </w:rPr>
              <w:drawing>
                <wp:inline distT="0" distB="0" distL="0" distR="0" wp14:anchorId="6A7A0D38" wp14:editId="75C71779">
                  <wp:extent cx="104775" cy="104775"/>
                  <wp:effectExtent l="0" t="0" r="9525" b="9525"/>
                  <wp:docPr id="138784029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Pr>
          <w:p w14:paraId="6E0841BA" w14:textId="2C643C20" w:rsidR="00BE615E" w:rsidRPr="00C1044A" w:rsidRDefault="00BE615E" w:rsidP="00F251B5">
            <w:pPr>
              <w:jc w:val="center"/>
            </w:pPr>
            <w:r w:rsidRPr="00C1044A">
              <w:rPr>
                <w:noProof/>
                <w:lang w:eastAsia="sl-SI"/>
              </w:rPr>
              <w:drawing>
                <wp:inline distT="0" distB="0" distL="0" distR="0" wp14:anchorId="675A0950" wp14:editId="38B5AABF">
                  <wp:extent cx="104775" cy="104775"/>
                  <wp:effectExtent l="0" t="0" r="9525" b="9525"/>
                  <wp:docPr id="147311971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4DCE63D2" w14:textId="17CA310A" w:rsidR="00BE615E" w:rsidRPr="00C1044A" w:rsidRDefault="00BE615E" w:rsidP="00F251B5">
            <w:pPr>
              <w:jc w:val="center"/>
            </w:pPr>
            <w:r w:rsidRPr="00C1044A">
              <w:rPr>
                <w:noProof/>
                <w:lang w:eastAsia="sl-SI"/>
              </w:rPr>
              <w:drawing>
                <wp:inline distT="0" distB="0" distL="0" distR="0" wp14:anchorId="04243874" wp14:editId="0B13F5D2">
                  <wp:extent cx="104775" cy="104775"/>
                  <wp:effectExtent l="0" t="0" r="9525" b="9525"/>
                  <wp:docPr id="95475440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3FD6BA66" w14:textId="77777777" w:rsidR="00BE615E" w:rsidRPr="00C1044A" w:rsidRDefault="00BE615E" w:rsidP="00F251B5">
            <w:pPr>
              <w:jc w:val="center"/>
            </w:pPr>
          </w:p>
        </w:tc>
      </w:tr>
      <w:tr w:rsidR="00BE615E" w:rsidRPr="00C1044A" w14:paraId="5A7BA664" w14:textId="2BB9A22A" w:rsidTr="00BE615E">
        <w:tc>
          <w:tcPr>
            <w:tcW w:w="2550" w:type="dxa"/>
          </w:tcPr>
          <w:p w14:paraId="633AB47C" w14:textId="4CEEF00D" w:rsidR="00BE615E" w:rsidRPr="00C1044A" w:rsidRDefault="00622F1C" w:rsidP="00F251B5">
            <w:r>
              <w:t>H</w:t>
            </w:r>
            <w:r w:rsidR="00BE615E" w:rsidRPr="00C1044A">
              <w:t>lapi izpušnih plinov</w:t>
            </w:r>
          </w:p>
        </w:tc>
        <w:tc>
          <w:tcPr>
            <w:tcW w:w="1556" w:type="dxa"/>
          </w:tcPr>
          <w:p w14:paraId="5E2ADBBA" w14:textId="37640C1E" w:rsidR="00BE615E" w:rsidRPr="00C1044A" w:rsidRDefault="00BE615E" w:rsidP="00F251B5">
            <w:pPr>
              <w:jc w:val="center"/>
            </w:pPr>
            <w:r w:rsidRPr="00C1044A">
              <w:rPr>
                <w:noProof/>
                <w:lang w:eastAsia="sl-SI"/>
              </w:rPr>
              <w:drawing>
                <wp:inline distT="0" distB="0" distL="0" distR="0" wp14:anchorId="7C966D50" wp14:editId="5EB0957F">
                  <wp:extent cx="104775" cy="104775"/>
                  <wp:effectExtent l="0" t="0" r="9525" b="9525"/>
                  <wp:docPr id="80456477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Pr>
          <w:p w14:paraId="2D3C67E1" w14:textId="608F963A" w:rsidR="00BE615E" w:rsidRPr="00C1044A" w:rsidRDefault="00BE615E" w:rsidP="00F251B5">
            <w:pPr>
              <w:jc w:val="center"/>
            </w:pPr>
            <w:r w:rsidRPr="00C1044A">
              <w:rPr>
                <w:noProof/>
                <w:lang w:eastAsia="sl-SI"/>
              </w:rPr>
              <w:drawing>
                <wp:inline distT="0" distB="0" distL="0" distR="0" wp14:anchorId="31EC9897" wp14:editId="565A482C">
                  <wp:extent cx="104775" cy="104775"/>
                  <wp:effectExtent l="0" t="0" r="9525" b="9525"/>
                  <wp:docPr id="10762951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0169FF81" w14:textId="31446C63" w:rsidR="00BE615E" w:rsidRPr="00C1044A" w:rsidRDefault="00BE615E" w:rsidP="00F251B5">
            <w:pPr>
              <w:jc w:val="center"/>
            </w:pPr>
            <w:r w:rsidRPr="00C1044A">
              <w:rPr>
                <w:noProof/>
                <w:lang w:eastAsia="sl-SI"/>
              </w:rPr>
              <w:drawing>
                <wp:inline distT="0" distB="0" distL="0" distR="0" wp14:anchorId="5CA69C84" wp14:editId="1823D238">
                  <wp:extent cx="104775" cy="104775"/>
                  <wp:effectExtent l="0" t="0" r="9525" b="9525"/>
                  <wp:docPr id="150457727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0B8EE733" w14:textId="77777777" w:rsidR="00BE615E" w:rsidRPr="00C1044A" w:rsidRDefault="00BE615E" w:rsidP="00F251B5">
            <w:pPr>
              <w:jc w:val="center"/>
            </w:pPr>
          </w:p>
        </w:tc>
      </w:tr>
      <w:tr w:rsidR="00BE615E" w:rsidRPr="00C1044A" w14:paraId="4E0E27BF" w14:textId="04483D03" w:rsidTr="00BE615E">
        <w:tc>
          <w:tcPr>
            <w:tcW w:w="2550" w:type="dxa"/>
          </w:tcPr>
          <w:p w14:paraId="54AB42D0" w14:textId="057BF7C5" w:rsidR="00BE615E" w:rsidRPr="00C1044A" w:rsidRDefault="00622F1C" w:rsidP="00F251B5">
            <w:r>
              <w:t>H</w:t>
            </w:r>
            <w:r w:rsidR="00BE615E" w:rsidRPr="00C1044A">
              <w:t>lapi/dim kovin</w:t>
            </w:r>
          </w:p>
        </w:tc>
        <w:tc>
          <w:tcPr>
            <w:tcW w:w="1556" w:type="dxa"/>
          </w:tcPr>
          <w:p w14:paraId="492F0DDD" w14:textId="263A1E60" w:rsidR="00BE615E" w:rsidRPr="00C1044A" w:rsidRDefault="00BE615E" w:rsidP="00F251B5">
            <w:pPr>
              <w:jc w:val="center"/>
            </w:pPr>
            <w:r w:rsidRPr="00C1044A">
              <w:rPr>
                <w:noProof/>
                <w:lang w:eastAsia="sl-SI"/>
              </w:rPr>
              <w:drawing>
                <wp:inline distT="0" distB="0" distL="0" distR="0" wp14:anchorId="7ECF4E9D" wp14:editId="01B20A19">
                  <wp:extent cx="104775" cy="104775"/>
                  <wp:effectExtent l="0" t="0" r="9525" b="9525"/>
                  <wp:docPr id="121559748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Pr>
          <w:p w14:paraId="2D33AB22" w14:textId="510ADF71" w:rsidR="00BE615E" w:rsidRPr="00C1044A" w:rsidRDefault="00BE615E" w:rsidP="00F251B5">
            <w:pPr>
              <w:jc w:val="center"/>
            </w:pPr>
            <w:r w:rsidRPr="00C1044A">
              <w:rPr>
                <w:noProof/>
                <w:lang w:eastAsia="sl-SI"/>
              </w:rPr>
              <w:drawing>
                <wp:inline distT="0" distB="0" distL="0" distR="0" wp14:anchorId="7207D4FE" wp14:editId="599C0223">
                  <wp:extent cx="104775" cy="104775"/>
                  <wp:effectExtent l="0" t="0" r="9525" b="9525"/>
                  <wp:docPr id="27269992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3238F4A5" w14:textId="747DE42F" w:rsidR="00BE615E" w:rsidRPr="00C1044A" w:rsidRDefault="00BE615E" w:rsidP="00F251B5">
            <w:pPr>
              <w:jc w:val="center"/>
            </w:pPr>
            <w:r w:rsidRPr="00C1044A">
              <w:rPr>
                <w:noProof/>
                <w:lang w:eastAsia="sl-SI"/>
              </w:rPr>
              <w:drawing>
                <wp:inline distT="0" distB="0" distL="0" distR="0" wp14:anchorId="31830D22" wp14:editId="19BFF745">
                  <wp:extent cx="104775" cy="104775"/>
                  <wp:effectExtent l="0" t="0" r="9525" b="9525"/>
                  <wp:docPr id="116759799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62595961" w14:textId="77777777" w:rsidR="00BE615E" w:rsidRPr="00C1044A" w:rsidRDefault="00BE615E" w:rsidP="00F251B5">
            <w:pPr>
              <w:jc w:val="center"/>
            </w:pPr>
          </w:p>
        </w:tc>
      </w:tr>
      <w:tr w:rsidR="00BE615E" w:rsidRPr="00C1044A" w14:paraId="3DF64AED" w14:textId="18C6CE69" w:rsidTr="00BE615E">
        <w:tc>
          <w:tcPr>
            <w:tcW w:w="2550" w:type="dxa"/>
          </w:tcPr>
          <w:p w14:paraId="1017A102" w14:textId="7FDCFA42" w:rsidR="00BE615E" w:rsidRPr="00C1044A" w:rsidRDefault="00622F1C" w:rsidP="00F251B5">
            <w:r>
              <w:t>H</w:t>
            </w:r>
            <w:r w:rsidR="00BE615E" w:rsidRPr="00C1044A">
              <w:t>lapi/dim lakov, barv, topil</w:t>
            </w:r>
          </w:p>
        </w:tc>
        <w:tc>
          <w:tcPr>
            <w:tcW w:w="1556" w:type="dxa"/>
          </w:tcPr>
          <w:p w14:paraId="75887C4D" w14:textId="77A70D03" w:rsidR="00BE615E" w:rsidRPr="00C1044A" w:rsidRDefault="00BE615E" w:rsidP="00F251B5">
            <w:pPr>
              <w:jc w:val="center"/>
            </w:pPr>
            <w:r w:rsidRPr="00C1044A">
              <w:rPr>
                <w:noProof/>
                <w:lang w:eastAsia="sl-SI"/>
              </w:rPr>
              <w:drawing>
                <wp:inline distT="0" distB="0" distL="0" distR="0" wp14:anchorId="0B9BAABF" wp14:editId="1B53C486">
                  <wp:extent cx="104775" cy="104775"/>
                  <wp:effectExtent l="0" t="0" r="9525" b="9525"/>
                  <wp:docPr id="17341156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Pr>
          <w:p w14:paraId="1015871E" w14:textId="53E137B5" w:rsidR="00BE615E" w:rsidRPr="00C1044A" w:rsidRDefault="00BE615E" w:rsidP="00F251B5">
            <w:pPr>
              <w:jc w:val="center"/>
            </w:pPr>
            <w:r w:rsidRPr="00C1044A">
              <w:rPr>
                <w:noProof/>
                <w:lang w:eastAsia="sl-SI"/>
              </w:rPr>
              <w:drawing>
                <wp:inline distT="0" distB="0" distL="0" distR="0" wp14:anchorId="6DF2093F" wp14:editId="1618E3A0">
                  <wp:extent cx="104775" cy="104775"/>
                  <wp:effectExtent l="0" t="0" r="9525" b="9525"/>
                  <wp:docPr id="187425264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24ED482A" w14:textId="6985C52D" w:rsidR="00BE615E" w:rsidRPr="00C1044A" w:rsidRDefault="00BE615E" w:rsidP="00F251B5">
            <w:pPr>
              <w:jc w:val="center"/>
            </w:pPr>
            <w:r w:rsidRPr="00C1044A">
              <w:rPr>
                <w:noProof/>
                <w:lang w:eastAsia="sl-SI"/>
              </w:rPr>
              <w:drawing>
                <wp:inline distT="0" distB="0" distL="0" distR="0" wp14:anchorId="7959A800" wp14:editId="695B2ACC">
                  <wp:extent cx="104775" cy="104775"/>
                  <wp:effectExtent l="0" t="0" r="9525" b="9525"/>
                  <wp:docPr id="143852115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1DE94267" w14:textId="77777777" w:rsidR="00BE615E" w:rsidRPr="00C1044A" w:rsidRDefault="00BE615E" w:rsidP="00F251B5">
            <w:pPr>
              <w:jc w:val="center"/>
            </w:pPr>
          </w:p>
        </w:tc>
      </w:tr>
      <w:tr w:rsidR="00BE615E" w:rsidRPr="00C1044A" w14:paraId="27681CDD" w14:textId="18A51BFF" w:rsidTr="00BE615E">
        <w:tc>
          <w:tcPr>
            <w:tcW w:w="2550" w:type="dxa"/>
          </w:tcPr>
          <w:p w14:paraId="2CA52D81" w14:textId="5B79B0EF" w:rsidR="00BE615E" w:rsidRPr="00C1044A" w:rsidRDefault="00622F1C" w:rsidP="00F251B5">
            <w:r>
              <w:t>H</w:t>
            </w:r>
            <w:r w:rsidR="00BE615E" w:rsidRPr="00C1044A">
              <w:t>lapi/dim drugih kemikalij</w:t>
            </w:r>
          </w:p>
        </w:tc>
        <w:tc>
          <w:tcPr>
            <w:tcW w:w="1556" w:type="dxa"/>
          </w:tcPr>
          <w:p w14:paraId="57CF8BAC" w14:textId="1FB9BEC8" w:rsidR="00BE615E" w:rsidRPr="00C1044A" w:rsidRDefault="00BE615E" w:rsidP="00F251B5">
            <w:pPr>
              <w:jc w:val="center"/>
            </w:pPr>
            <w:r w:rsidRPr="00C1044A">
              <w:rPr>
                <w:noProof/>
                <w:lang w:eastAsia="sl-SI"/>
              </w:rPr>
              <w:drawing>
                <wp:inline distT="0" distB="0" distL="0" distR="0" wp14:anchorId="7F8EFA69" wp14:editId="2845FAF8">
                  <wp:extent cx="104775" cy="104775"/>
                  <wp:effectExtent l="0" t="0" r="9525" b="9525"/>
                  <wp:docPr id="18164470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Pr>
          <w:p w14:paraId="502E2F35" w14:textId="3C77BEC6" w:rsidR="00BE615E" w:rsidRPr="00C1044A" w:rsidRDefault="00BE615E" w:rsidP="00F251B5">
            <w:pPr>
              <w:jc w:val="center"/>
            </w:pPr>
            <w:r w:rsidRPr="00C1044A">
              <w:rPr>
                <w:noProof/>
                <w:lang w:eastAsia="sl-SI"/>
              </w:rPr>
              <w:drawing>
                <wp:inline distT="0" distB="0" distL="0" distR="0" wp14:anchorId="2B299C6F" wp14:editId="4FD86A6D">
                  <wp:extent cx="104775" cy="104775"/>
                  <wp:effectExtent l="0" t="0" r="9525" b="9525"/>
                  <wp:docPr id="7621474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16D5E969" w14:textId="4C7502AA" w:rsidR="00BE615E" w:rsidRPr="00C1044A" w:rsidRDefault="00BE615E" w:rsidP="00F251B5">
            <w:pPr>
              <w:jc w:val="center"/>
            </w:pPr>
            <w:r w:rsidRPr="00C1044A">
              <w:rPr>
                <w:noProof/>
                <w:lang w:eastAsia="sl-SI"/>
              </w:rPr>
              <w:drawing>
                <wp:inline distT="0" distB="0" distL="0" distR="0" wp14:anchorId="766325C3" wp14:editId="5F75FCED">
                  <wp:extent cx="104775" cy="104775"/>
                  <wp:effectExtent l="0" t="0" r="9525" b="9525"/>
                  <wp:docPr id="27940064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112FD06B" w14:textId="77777777" w:rsidR="00BE615E" w:rsidRPr="00C1044A" w:rsidRDefault="00BE615E" w:rsidP="00F251B5">
            <w:pPr>
              <w:jc w:val="center"/>
            </w:pPr>
          </w:p>
        </w:tc>
      </w:tr>
      <w:tr w:rsidR="00BE615E" w:rsidRPr="00C1044A" w14:paraId="46E44FA7" w14:textId="725B56FC" w:rsidTr="00BE615E">
        <w:tc>
          <w:tcPr>
            <w:tcW w:w="2550" w:type="dxa"/>
          </w:tcPr>
          <w:p w14:paraId="60281B35" w14:textId="66859D82" w:rsidR="00BE615E" w:rsidRPr="00C1044A" w:rsidRDefault="00622F1C" w:rsidP="00F251B5">
            <w:r>
              <w:t>D</w:t>
            </w:r>
            <w:r w:rsidR="00BE615E" w:rsidRPr="00C1044A">
              <w:t>rugo (napišite):</w:t>
            </w:r>
          </w:p>
        </w:tc>
        <w:tc>
          <w:tcPr>
            <w:tcW w:w="1556" w:type="dxa"/>
          </w:tcPr>
          <w:p w14:paraId="7DA8A0AF" w14:textId="48C58945" w:rsidR="00BE615E" w:rsidRPr="00C1044A" w:rsidRDefault="00BE615E" w:rsidP="00F251B5">
            <w:pPr>
              <w:jc w:val="center"/>
            </w:pPr>
            <w:r w:rsidRPr="00C1044A">
              <w:rPr>
                <w:noProof/>
                <w:lang w:eastAsia="sl-SI"/>
              </w:rPr>
              <w:drawing>
                <wp:inline distT="0" distB="0" distL="0" distR="0" wp14:anchorId="54ACA911" wp14:editId="12044486">
                  <wp:extent cx="104775" cy="104775"/>
                  <wp:effectExtent l="0" t="0" r="9525" b="9525"/>
                  <wp:docPr id="105629745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Pr>
          <w:p w14:paraId="49295102" w14:textId="37A1D448" w:rsidR="00BE615E" w:rsidRPr="00C1044A" w:rsidRDefault="00BE615E" w:rsidP="00F251B5">
            <w:pPr>
              <w:jc w:val="center"/>
            </w:pPr>
            <w:r w:rsidRPr="00C1044A">
              <w:rPr>
                <w:noProof/>
                <w:lang w:eastAsia="sl-SI"/>
              </w:rPr>
              <w:drawing>
                <wp:inline distT="0" distB="0" distL="0" distR="0" wp14:anchorId="7EDEDB7F" wp14:editId="151A93B9">
                  <wp:extent cx="104775" cy="104775"/>
                  <wp:effectExtent l="0" t="0" r="9525" b="9525"/>
                  <wp:docPr id="20670562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5115A83F" w14:textId="36BA8B10" w:rsidR="00BE615E" w:rsidRPr="00C1044A" w:rsidRDefault="00BE615E" w:rsidP="00F251B5">
            <w:pPr>
              <w:jc w:val="center"/>
            </w:pPr>
            <w:r w:rsidRPr="00C1044A">
              <w:rPr>
                <w:noProof/>
                <w:lang w:eastAsia="sl-SI"/>
              </w:rPr>
              <w:drawing>
                <wp:inline distT="0" distB="0" distL="0" distR="0" wp14:anchorId="46978DAC" wp14:editId="1DDCB28D">
                  <wp:extent cx="104775" cy="104775"/>
                  <wp:effectExtent l="0" t="0" r="9525" b="9525"/>
                  <wp:docPr id="111789421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Pr>
          <w:p w14:paraId="3524F1A4" w14:textId="77777777" w:rsidR="00BE615E" w:rsidRPr="00C1044A" w:rsidRDefault="00BE615E" w:rsidP="00F251B5">
            <w:pPr>
              <w:jc w:val="center"/>
            </w:pPr>
          </w:p>
        </w:tc>
      </w:tr>
    </w:tbl>
    <w:p w14:paraId="3FD0A08B" w14:textId="77777777" w:rsidR="00BE615E" w:rsidRPr="00C1044A" w:rsidRDefault="00BE615E" w:rsidP="00BE615E"/>
    <w:p w14:paraId="0017F7FE" w14:textId="4D9C63D4" w:rsidR="00BE615E" w:rsidRPr="00C1044A" w:rsidRDefault="00BE615E" w:rsidP="00BE615E">
      <w:r w:rsidRPr="00C1044A">
        <w:rPr>
          <w:b/>
          <w:bCs/>
        </w:rPr>
        <w:t xml:space="preserve">3.2.2 </w:t>
      </w:r>
      <w:r w:rsidR="00541A59" w:rsidRPr="00C1044A">
        <w:rPr>
          <w:b/>
          <w:bCs/>
        </w:rPr>
        <w:t>(Če 3.2. Rakotvorne snovi</w:t>
      </w:r>
      <w:r w:rsidR="002B18C7">
        <w:rPr>
          <w:b/>
          <w:bCs/>
        </w:rPr>
        <w:t> </w:t>
      </w:r>
      <w:r w:rsidR="00541A59" w:rsidRPr="00C1044A">
        <w:rPr>
          <w:b/>
          <w:bCs/>
        </w:rPr>
        <w:t xml:space="preserve">= DA) </w:t>
      </w:r>
      <w:r w:rsidR="00712020" w:rsidRPr="00C1044A">
        <w:rPr>
          <w:b/>
          <w:bCs/>
        </w:rPr>
        <w:t>Kako pogosto ste izpostavljeni naslednjim rakotvornim snovem</w:t>
      </w:r>
      <w:r w:rsidRPr="00C1044A">
        <w:rPr>
          <w:b/>
          <w:bCs/>
        </w:rPr>
        <w:t xml:space="preserve">? Prosimo, označite en odgovor v vsaki vrstici. </w:t>
      </w:r>
      <w:r w:rsidRPr="00C1044A">
        <w:t xml:space="preserve"> </w:t>
      </w:r>
    </w:p>
    <w:tbl>
      <w:tblPr>
        <w:tblW w:w="10343" w:type="dxa"/>
        <w:tblLayout w:type="fixed"/>
        <w:tblCellMar>
          <w:left w:w="0" w:type="dxa"/>
          <w:right w:w="0" w:type="dxa"/>
        </w:tblCellMar>
        <w:tblLook w:val="0000" w:firstRow="0" w:lastRow="0" w:firstColumn="0" w:lastColumn="0" w:noHBand="0" w:noVBand="0"/>
      </w:tblPr>
      <w:tblGrid>
        <w:gridCol w:w="2550"/>
        <w:gridCol w:w="1556"/>
        <w:gridCol w:w="1985"/>
        <w:gridCol w:w="2126"/>
        <w:gridCol w:w="2126"/>
      </w:tblGrid>
      <w:tr w:rsidR="00BE615E" w:rsidRPr="00C1044A" w14:paraId="08568140" w14:textId="59A433EC" w:rsidTr="00BE615E">
        <w:tc>
          <w:tcPr>
            <w:tcW w:w="2550" w:type="dxa"/>
            <w:tcBorders>
              <w:top w:val="single" w:sz="4" w:space="0" w:color="auto"/>
              <w:left w:val="single" w:sz="4" w:space="0" w:color="auto"/>
              <w:bottom w:val="single" w:sz="4" w:space="0" w:color="auto"/>
              <w:right w:val="single" w:sz="4" w:space="0" w:color="auto"/>
            </w:tcBorders>
          </w:tcPr>
          <w:p w14:paraId="329168F2" w14:textId="77777777" w:rsidR="00BE615E" w:rsidRPr="00C1044A" w:rsidRDefault="00BE615E" w:rsidP="00F251B5"/>
        </w:tc>
        <w:tc>
          <w:tcPr>
            <w:tcW w:w="1556" w:type="dxa"/>
            <w:tcBorders>
              <w:top w:val="single" w:sz="4" w:space="0" w:color="auto"/>
              <w:left w:val="single" w:sz="4" w:space="0" w:color="auto"/>
              <w:bottom w:val="single" w:sz="4" w:space="0" w:color="auto"/>
              <w:right w:val="single" w:sz="4" w:space="0" w:color="auto"/>
            </w:tcBorders>
          </w:tcPr>
          <w:p w14:paraId="0F73E30F" w14:textId="77777777" w:rsidR="00BE615E" w:rsidRPr="00C1044A" w:rsidRDefault="00BE615E" w:rsidP="00F251B5">
            <w:pPr>
              <w:jc w:val="center"/>
            </w:pPr>
            <w:r w:rsidRPr="00C1044A">
              <w:t>Vedno</w:t>
            </w:r>
          </w:p>
        </w:tc>
        <w:tc>
          <w:tcPr>
            <w:tcW w:w="1985" w:type="dxa"/>
            <w:tcBorders>
              <w:top w:val="single" w:sz="4" w:space="0" w:color="auto"/>
              <w:left w:val="single" w:sz="4" w:space="0" w:color="auto"/>
              <w:bottom w:val="single" w:sz="4" w:space="0" w:color="auto"/>
              <w:right w:val="single" w:sz="4" w:space="0" w:color="auto"/>
            </w:tcBorders>
          </w:tcPr>
          <w:p w14:paraId="6BDA8113" w14:textId="3A17090F" w:rsidR="00BE615E" w:rsidRPr="00C1044A" w:rsidRDefault="00BE615E" w:rsidP="00F251B5">
            <w:pPr>
              <w:jc w:val="center"/>
            </w:pPr>
            <w:r w:rsidRPr="00C1044A">
              <w:t>Včasih</w:t>
            </w:r>
          </w:p>
        </w:tc>
        <w:tc>
          <w:tcPr>
            <w:tcW w:w="2126" w:type="dxa"/>
            <w:tcBorders>
              <w:top w:val="single" w:sz="4" w:space="0" w:color="auto"/>
              <w:left w:val="single" w:sz="4" w:space="0" w:color="auto"/>
              <w:bottom w:val="single" w:sz="4" w:space="0" w:color="auto"/>
              <w:right w:val="single" w:sz="4" w:space="0" w:color="auto"/>
            </w:tcBorders>
          </w:tcPr>
          <w:p w14:paraId="3896B2CF" w14:textId="77777777" w:rsidR="00BE615E" w:rsidRPr="00C1044A" w:rsidRDefault="00BE615E" w:rsidP="00F251B5">
            <w:pPr>
              <w:jc w:val="center"/>
            </w:pPr>
            <w:r w:rsidRPr="00C1044A">
              <w:t>Nikoli </w:t>
            </w:r>
          </w:p>
        </w:tc>
        <w:tc>
          <w:tcPr>
            <w:tcW w:w="2126" w:type="dxa"/>
            <w:tcBorders>
              <w:top w:val="single" w:sz="4" w:space="0" w:color="auto"/>
              <w:left w:val="single" w:sz="4" w:space="0" w:color="auto"/>
              <w:bottom w:val="single" w:sz="4" w:space="0" w:color="auto"/>
              <w:right w:val="single" w:sz="4" w:space="0" w:color="auto"/>
            </w:tcBorders>
          </w:tcPr>
          <w:p w14:paraId="0B68C64B" w14:textId="1EAF7BE0" w:rsidR="00BE615E" w:rsidRPr="00C1044A" w:rsidRDefault="00BE615E" w:rsidP="00F251B5">
            <w:pPr>
              <w:jc w:val="center"/>
            </w:pPr>
            <w:r w:rsidRPr="00C1044A">
              <w:t>Ne vem</w:t>
            </w:r>
          </w:p>
        </w:tc>
      </w:tr>
      <w:tr w:rsidR="00BE615E" w:rsidRPr="00C1044A" w14:paraId="55A366E2" w14:textId="4D8BF1C1" w:rsidTr="00BE615E">
        <w:tc>
          <w:tcPr>
            <w:tcW w:w="2550" w:type="dxa"/>
            <w:tcBorders>
              <w:top w:val="single" w:sz="4" w:space="0" w:color="auto"/>
              <w:left w:val="single" w:sz="4" w:space="0" w:color="auto"/>
              <w:bottom w:val="single" w:sz="4" w:space="0" w:color="auto"/>
              <w:right w:val="single" w:sz="4" w:space="0" w:color="auto"/>
            </w:tcBorders>
          </w:tcPr>
          <w:p w14:paraId="79A923C0" w14:textId="2EF87884" w:rsidR="00BE615E" w:rsidRPr="00C1044A" w:rsidRDefault="002B18C7" w:rsidP="00F251B5">
            <w:r>
              <w:t>K</w:t>
            </w:r>
            <w:r w:rsidR="00BE615E" w:rsidRPr="00C1044A">
              <w:t>remenčevemu pesku</w:t>
            </w:r>
          </w:p>
        </w:tc>
        <w:tc>
          <w:tcPr>
            <w:tcW w:w="1556" w:type="dxa"/>
            <w:tcBorders>
              <w:top w:val="single" w:sz="4" w:space="0" w:color="auto"/>
              <w:left w:val="single" w:sz="4" w:space="0" w:color="auto"/>
              <w:bottom w:val="single" w:sz="4" w:space="0" w:color="auto"/>
              <w:right w:val="single" w:sz="4" w:space="0" w:color="auto"/>
            </w:tcBorders>
          </w:tcPr>
          <w:p w14:paraId="68CD8318" w14:textId="0AEF0A0A" w:rsidR="00BE615E" w:rsidRPr="00C1044A" w:rsidRDefault="00BE615E" w:rsidP="00F251B5">
            <w:pPr>
              <w:jc w:val="center"/>
            </w:pPr>
            <w:r w:rsidRPr="00C1044A">
              <w:rPr>
                <w:noProof/>
                <w:lang w:eastAsia="sl-SI"/>
              </w:rPr>
              <w:drawing>
                <wp:inline distT="0" distB="0" distL="0" distR="0" wp14:anchorId="3F22E71C" wp14:editId="4CA256F6">
                  <wp:extent cx="104775" cy="104775"/>
                  <wp:effectExtent l="0" t="0" r="9525" b="9525"/>
                  <wp:docPr id="23921914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2F2B23C9" w14:textId="12F92CD3" w:rsidR="00BE615E" w:rsidRPr="00C1044A" w:rsidRDefault="00BE615E" w:rsidP="00F251B5">
            <w:pPr>
              <w:jc w:val="center"/>
            </w:pPr>
            <w:r w:rsidRPr="00C1044A">
              <w:rPr>
                <w:noProof/>
                <w:lang w:eastAsia="sl-SI"/>
              </w:rPr>
              <w:drawing>
                <wp:inline distT="0" distB="0" distL="0" distR="0" wp14:anchorId="3908FF07" wp14:editId="5BC0EAB6">
                  <wp:extent cx="104775" cy="104775"/>
                  <wp:effectExtent l="0" t="0" r="9525" b="9525"/>
                  <wp:docPr id="158478883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2508975C" w14:textId="71D6F2E7" w:rsidR="00BE615E" w:rsidRPr="00C1044A" w:rsidRDefault="00BE615E" w:rsidP="00F251B5">
            <w:pPr>
              <w:jc w:val="center"/>
            </w:pPr>
            <w:r w:rsidRPr="00C1044A">
              <w:rPr>
                <w:noProof/>
                <w:lang w:eastAsia="sl-SI"/>
              </w:rPr>
              <w:drawing>
                <wp:inline distT="0" distB="0" distL="0" distR="0" wp14:anchorId="292C91ED" wp14:editId="2CEF4280">
                  <wp:extent cx="104775" cy="104775"/>
                  <wp:effectExtent l="0" t="0" r="9525" b="9525"/>
                  <wp:docPr id="1466771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0CC65009" w14:textId="77777777" w:rsidR="00BE615E" w:rsidRPr="00C1044A" w:rsidRDefault="00BE615E" w:rsidP="00F251B5">
            <w:pPr>
              <w:jc w:val="center"/>
            </w:pPr>
          </w:p>
        </w:tc>
      </w:tr>
      <w:tr w:rsidR="00BE615E" w:rsidRPr="00C1044A" w14:paraId="3C9FEC1D" w14:textId="2EF9115C" w:rsidTr="00BE615E">
        <w:tc>
          <w:tcPr>
            <w:tcW w:w="2550" w:type="dxa"/>
            <w:tcBorders>
              <w:top w:val="single" w:sz="4" w:space="0" w:color="auto"/>
              <w:left w:val="single" w:sz="4" w:space="0" w:color="auto"/>
              <w:bottom w:val="single" w:sz="4" w:space="0" w:color="auto"/>
              <w:right w:val="single" w:sz="4" w:space="0" w:color="auto"/>
            </w:tcBorders>
          </w:tcPr>
          <w:p w14:paraId="78AECA5C" w14:textId="0D343633" w:rsidR="00BE615E" w:rsidRPr="00C1044A" w:rsidRDefault="002B18C7" w:rsidP="00F251B5">
            <w:r>
              <w:t>A</w:t>
            </w:r>
            <w:r w:rsidR="00BE615E" w:rsidRPr="00C1044A">
              <w:t>zbestu</w:t>
            </w:r>
          </w:p>
        </w:tc>
        <w:tc>
          <w:tcPr>
            <w:tcW w:w="1556" w:type="dxa"/>
            <w:tcBorders>
              <w:top w:val="single" w:sz="4" w:space="0" w:color="auto"/>
              <w:left w:val="single" w:sz="4" w:space="0" w:color="auto"/>
              <w:bottom w:val="single" w:sz="4" w:space="0" w:color="auto"/>
              <w:right w:val="single" w:sz="4" w:space="0" w:color="auto"/>
            </w:tcBorders>
          </w:tcPr>
          <w:p w14:paraId="64961897" w14:textId="771B6602" w:rsidR="00BE615E" w:rsidRPr="00C1044A" w:rsidRDefault="00BE615E" w:rsidP="00F251B5">
            <w:pPr>
              <w:jc w:val="center"/>
            </w:pPr>
            <w:r w:rsidRPr="00C1044A">
              <w:rPr>
                <w:noProof/>
                <w:lang w:eastAsia="sl-SI"/>
              </w:rPr>
              <w:drawing>
                <wp:inline distT="0" distB="0" distL="0" distR="0" wp14:anchorId="2DE6F788" wp14:editId="6C1EDD44">
                  <wp:extent cx="104775" cy="104775"/>
                  <wp:effectExtent l="0" t="0" r="9525" b="9525"/>
                  <wp:docPr id="31192949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6D3A4BB8" w14:textId="25DF3DB8" w:rsidR="00BE615E" w:rsidRPr="00C1044A" w:rsidRDefault="00BE615E" w:rsidP="00F251B5">
            <w:pPr>
              <w:jc w:val="center"/>
            </w:pPr>
            <w:r w:rsidRPr="00C1044A">
              <w:rPr>
                <w:noProof/>
                <w:lang w:eastAsia="sl-SI"/>
              </w:rPr>
              <w:drawing>
                <wp:inline distT="0" distB="0" distL="0" distR="0" wp14:anchorId="10B2EC5C" wp14:editId="64B599EE">
                  <wp:extent cx="104775" cy="104775"/>
                  <wp:effectExtent l="0" t="0" r="9525" b="9525"/>
                  <wp:docPr id="19695302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7077BD23" w14:textId="302ACF46" w:rsidR="00BE615E" w:rsidRPr="00C1044A" w:rsidRDefault="00BE615E" w:rsidP="00F251B5">
            <w:pPr>
              <w:jc w:val="center"/>
            </w:pPr>
            <w:r w:rsidRPr="00C1044A">
              <w:rPr>
                <w:noProof/>
                <w:lang w:eastAsia="sl-SI"/>
              </w:rPr>
              <w:drawing>
                <wp:inline distT="0" distB="0" distL="0" distR="0" wp14:anchorId="3B2231A1" wp14:editId="71965AEB">
                  <wp:extent cx="104775" cy="104775"/>
                  <wp:effectExtent l="0" t="0" r="9525" b="9525"/>
                  <wp:docPr id="148646948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241BB0B8" w14:textId="77777777" w:rsidR="00BE615E" w:rsidRPr="00C1044A" w:rsidRDefault="00BE615E" w:rsidP="00F251B5">
            <w:pPr>
              <w:jc w:val="center"/>
            </w:pPr>
          </w:p>
        </w:tc>
      </w:tr>
      <w:tr w:rsidR="00BE615E" w:rsidRPr="00C1044A" w14:paraId="156FB7B2" w14:textId="55574275" w:rsidTr="00BE615E">
        <w:tc>
          <w:tcPr>
            <w:tcW w:w="2550" w:type="dxa"/>
            <w:tcBorders>
              <w:top w:val="single" w:sz="4" w:space="0" w:color="auto"/>
              <w:left w:val="single" w:sz="4" w:space="0" w:color="auto"/>
              <w:bottom w:val="single" w:sz="4" w:space="0" w:color="auto"/>
              <w:right w:val="single" w:sz="4" w:space="0" w:color="auto"/>
            </w:tcBorders>
          </w:tcPr>
          <w:p w14:paraId="5E31ECE0" w14:textId="270FF8A1" w:rsidR="00BE615E" w:rsidRPr="00C1044A" w:rsidRDefault="002B18C7" w:rsidP="00F251B5">
            <w:r>
              <w:t>L</w:t>
            </w:r>
            <w:r w:rsidR="00BE615E" w:rsidRPr="00C1044A">
              <w:t>esnemu prahu</w:t>
            </w:r>
          </w:p>
        </w:tc>
        <w:tc>
          <w:tcPr>
            <w:tcW w:w="1556" w:type="dxa"/>
            <w:tcBorders>
              <w:top w:val="single" w:sz="4" w:space="0" w:color="auto"/>
              <w:left w:val="single" w:sz="4" w:space="0" w:color="auto"/>
              <w:bottom w:val="single" w:sz="4" w:space="0" w:color="auto"/>
              <w:right w:val="single" w:sz="4" w:space="0" w:color="auto"/>
            </w:tcBorders>
          </w:tcPr>
          <w:p w14:paraId="3C592D22" w14:textId="75D94C95" w:rsidR="00BE615E" w:rsidRPr="00C1044A" w:rsidRDefault="00BE615E" w:rsidP="00F251B5">
            <w:pPr>
              <w:jc w:val="center"/>
            </w:pPr>
            <w:r w:rsidRPr="00C1044A">
              <w:rPr>
                <w:noProof/>
                <w:lang w:eastAsia="sl-SI"/>
              </w:rPr>
              <w:drawing>
                <wp:inline distT="0" distB="0" distL="0" distR="0" wp14:anchorId="29D6CDC6" wp14:editId="231849F0">
                  <wp:extent cx="104775" cy="104775"/>
                  <wp:effectExtent l="0" t="0" r="9525" b="9525"/>
                  <wp:docPr id="106014503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44255070" w14:textId="21F2B812" w:rsidR="00BE615E" w:rsidRPr="00C1044A" w:rsidRDefault="00BE615E" w:rsidP="00F251B5">
            <w:pPr>
              <w:jc w:val="center"/>
            </w:pPr>
            <w:r w:rsidRPr="00C1044A">
              <w:rPr>
                <w:noProof/>
                <w:lang w:eastAsia="sl-SI"/>
              </w:rPr>
              <w:drawing>
                <wp:inline distT="0" distB="0" distL="0" distR="0" wp14:anchorId="30A0E811" wp14:editId="2C285286">
                  <wp:extent cx="104775" cy="104775"/>
                  <wp:effectExtent l="0" t="0" r="9525" b="9525"/>
                  <wp:docPr id="169643561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668B9F6B" w14:textId="019E9B9C" w:rsidR="00BE615E" w:rsidRPr="00C1044A" w:rsidRDefault="00BE615E" w:rsidP="00F251B5">
            <w:pPr>
              <w:jc w:val="center"/>
            </w:pPr>
            <w:r w:rsidRPr="00C1044A">
              <w:rPr>
                <w:noProof/>
                <w:lang w:eastAsia="sl-SI"/>
              </w:rPr>
              <w:drawing>
                <wp:inline distT="0" distB="0" distL="0" distR="0" wp14:anchorId="27F3A46D" wp14:editId="14AE667E">
                  <wp:extent cx="104775" cy="104775"/>
                  <wp:effectExtent l="0" t="0" r="9525" b="9525"/>
                  <wp:docPr id="149045060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0F9D6483" w14:textId="77777777" w:rsidR="00BE615E" w:rsidRPr="00C1044A" w:rsidRDefault="00BE615E" w:rsidP="00F251B5">
            <w:pPr>
              <w:jc w:val="center"/>
            </w:pPr>
          </w:p>
        </w:tc>
      </w:tr>
      <w:tr w:rsidR="00BE615E" w:rsidRPr="00C1044A" w14:paraId="594329EF" w14:textId="2425BF8C" w:rsidTr="00BE615E">
        <w:tc>
          <w:tcPr>
            <w:tcW w:w="2550" w:type="dxa"/>
            <w:tcBorders>
              <w:top w:val="single" w:sz="4" w:space="0" w:color="auto"/>
              <w:left w:val="single" w:sz="4" w:space="0" w:color="auto"/>
              <w:bottom w:val="single" w:sz="4" w:space="0" w:color="auto"/>
              <w:right w:val="single" w:sz="4" w:space="0" w:color="auto"/>
            </w:tcBorders>
          </w:tcPr>
          <w:p w14:paraId="79E6E9BF" w14:textId="2AC1F183" w:rsidR="00BE615E" w:rsidRPr="00C1044A" w:rsidRDefault="002B18C7" w:rsidP="00F251B5">
            <w:r>
              <w:t>B</w:t>
            </w:r>
            <w:r w:rsidR="00BE615E" w:rsidRPr="00C1044A">
              <w:t>enzenu</w:t>
            </w:r>
          </w:p>
        </w:tc>
        <w:tc>
          <w:tcPr>
            <w:tcW w:w="1556" w:type="dxa"/>
            <w:tcBorders>
              <w:top w:val="single" w:sz="4" w:space="0" w:color="auto"/>
              <w:left w:val="single" w:sz="4" w:space="0" w:color="auto"/>
              <w:bottom w:val="single" w:sz="4" w:space="0" w:color="auto"/>
              <w:right w:val="single" w:sz="4" w:space="0" w:color="auto"/>
            </w:tcBorders>
          </w:tcPr>
          <w:p w14:paraId="2AA24C88" w14:textId="55066667" w:rsidR="00BE615E" w:rsidRPr="00C1044A" w:rsidRDefault="00BE615E" w:rsidP="00F251B5">
            <w:pPr>
              <w:jc w:val="center"/>
            </w:pPr>
            <w:r w:rsidRPr="00C1044A">
              <w:rPr>
                <w:noProof/>
                <w:lang w:eastAsia="sl-SI"/>
              </w:rPr>
              <w:drawing>
                <wp:inline distT="0" distB="0" distL="0" distR="0" wp14:anchorId="48F7B1AE" wp14:editId="1546B7D0">
                  <wp:extent cx="104775" cy="104775"/>
                  <wp:effectExtent l="0" t="0" r="9525" b="9525"/>
                  <wp:docPr id="161595833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2F5ED8E5" w14:textId="7E595CFD" w:rsidR="00BE615E" w:rsidRPr="00C1044A" w:rsidRDefault="00BE615E" w:rsidP="00F251B5">
            <w:pPr>
              <w:jc w:val="center"/>
            </w:pPr>
            <w:r w:rsidRPr="00C1044A">
              <w:rPr>
                <w:noProof/>
                <w:lang w:eastAsia="sl-SI"/>
              </w:rPr>
              <w:drawing>
                <wp:inline distT="0" distB="0" distL="0" distR="0" wp14:anchorId="61683002" wp14:editId="68F0F0F9">
                  <wp:extent cx="104775" cy="104775"/>
                  <wp:effectExtent l="0" t="0" r="9525" b="9525"/>
                  <wp:docPr id="162661836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64B39AB6" w14:textId="434D05B4" w:rsidR="00BE615E" w:rsidRPr="00C1044A" w:rsidRDefault="00BE615E" w:rsidP="00F251B5">
            <w:pPr>
              <w:jc w:val="center"/>
            </w:pPr>
            <w:r w:rsidRPr="00C1044A">
              <w:rPr>
                <w:noProof/>
                <w:lang w:eastAsia="sl-SI"/>
              </w:rPr>
              <w:drawing>
                <wp:inline distT="0" distB="0" distL="0" distR="0" wp14:anchorId="7506A7B9" wp14:editId="295F2CF9">
                  <wp:extent cx="104775" cy="104775"/>
                  <wp:effectExtent l="0" t="0" r="9525" b="9525"/>
                  <wp:docPr id="205870206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57321C0C" w14:textId="77777777" w:rsidR="00BE615E" w:rsidRPr="00C1044A" w:rsidRDefault="00BE615E" w:rsidP="00F251B5">
            <w:pPr>
              <w:jc w:val="center"/>
            </w:pPr>
          </w:p>
        </w:tc>
      </w:tr>
      <w:tr w:rsidR="00BE615E" w:rsidRPr="00C1044A" w14:paraId="2CB7CEF8" w14:textId="386AEF6C" w:rsidTr="00BE615E">
        <w:tc>
          <w:tcPr>
            <w:tcW w:w="2550" w:type="dxa"/>
            <w:tcBorders>
              <w:top w:val="single" w:sz="4" w:space="0" w:color="auto"/>
              <w:left w:val="single" w:sz="4" w:space="0" w:color="auto"/>
              <w:bottom w:val="single" w:sz="4" w:space="0" w:color="auto"/>
              <w:right w:val="single" w:sz="4" w:space="0" w:color="auto"/>
            </w:tcBorders>
          </w:tcPr>
          <w:p w14:paraId="00AC8C4C" w14:textId="6D5AEAD4" w:rsidR="00BE615E" w:rsidRPr="00C1044A" w:rsidRDefault="002B18C7" w:rsidP="00F251B5">
            <w:r>
              <w:t>R</w:t>
            </w:r>
            <w:r w:rsidR="00BE615E" w:rsidRPr="00C1044A">
              <w:t>adonu</w:t>
            </w:r>
          </w:p>
        </w:tc>
        <w:tc>
          <w:tcPr>
            <w:tcW w:w="1556" w:type="dxa"/>
            <w:tcBorders>
              <w:top w:val="single" w:sz="4" w:space="0" w:color="auto"/>
              <w:left w:val="single" w:sz="4" w:space="0" w:color="auto"/>
              <w:bottom w:val="single" w:sz="4" w:space="0" w:color="auto"/>
              <w:right w:val="single" w:sz="4" w:space="0" w:color="auto"/>
            </w:tcBorders>
          </w:tcPr>
          <w:p w14:paraId="768EE43F" w14:textId="739221D1" w:rsidR="00BE615E" w:rsidRPr="00C1044A" w:rsidRDefault="00BE615E" w:rsidP="00F251B5">
            <w:pPr>
              <w:jc w:val="center"/>
            </w:pPr>
            <w:r w:rsidRPr="00C1044A">
              <w:rPr>
                <w:noProof/>
                <w:lang w:eastAsia="sl-SI"/>
              </w:rPr>
              <w:drawing>
                <wp:inline distT="0" distB="0" distL="0" distR="0" wp14:anchorId="1B5D4CBC" wp14:editId="2653AFF5">
                  <wp:extent cx="104775" cy="104775"/>
                  <wp:effectExtent l="0" t="0" r="9525" b="9525"/>
                  <wp:docPr id="918163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62D73E45" w14:textId="50BD85B0" w:rsidR="00BE615E" w:rsidRPr="00C1044A" w:rsidRDefault="00BE615E" w:rsidP="00F251B5">
            <w:pPr>
              <w:jc w:val="center"/>
            </w:pPr>
            <w:r w:rsidRPr="00C1044A">
              <w:rPr>
                <w:noProof/>
                <w:lang w:eastAsia="sl-SI"/>
              </w:rPr>
              <w:drawing>
                <wp:inline distT="0" distB="0" distL="0" distR="0" wp14:anchorId="65558AC2" wp14:editId="4F50258E">
                  <wp:extent cx="104775" cy="104775"/>
                  <wp:effectExtent l="0" t="0" r="9525" b="9525"/>
                  <wp:docPr id="9953415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767CCC55" w14:textId="7BC78222" w:rsidR="00BE615E" w:rsidRPr="00C1044A" w:rsidRDefault="00BE615E" w:rsidP="00F251B5">
            <w:pPr>
              <w:jc w:val="center"/>
            </w:pPr>
            <w:r w:rsidRPr="00C1044A">
              <w:rPr>
                <w:noProof/>
                <w:lang w:eastAsia="sl-SI"/>
              </w:rPr>
              <w:drawing>
                <wp:inline distT="0" distB="0" distL="0" distR="0" wp14:anchorId="1DB912BD" wp14:editId="2B3A6F2B">
                  <wp:extent cx="104775" cy="104775"/>
                  <wp:effectExtent l="0" t="0" r="9525" b="9525"/>
                  <wp:docPr id="71376790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796FCDC2" w14:textId="77777777" w:rsidR="00BE615E" w:rsidRPr="00C1044A" w:rsidRDefault="00BE615E" w:rsidP="00F251B5">
            <w:pPr>
              <w:jc w:val="center"/>
            </w:pPr>
          </w:p>
        </w:tc>
      </w:tr>
      <w:tr w:rsidR="00BE615E" w:rsidRPr="00C1044A" w14:paraId="7A541113" w14:textId="51358F46" w:rsidTr="00BE615E">
        <w:tc>
          <w:tcPr>
            <w:tcW w:w="2550" w:type="dxa"/>
            <w:tcBorders>
              <w:top w:val="single" w:sz="4" w:space="0" w:color="auto"/>
              <w:left w:val="single" w:sz="4" w:space="0" w:color="auto"/>
              <w:bottom w:val="single" w:sz="4" w:space="0" w:color="auto"/>
              <w:right w:val="single" w:sz="4" w:space="0" w:color="auto"/>
            </w:tcBorders>
          </w:tcPr>
          <w:p w14:paraId="228BBDC3" w14:textId="77777777" w:rsidR="00BE615E" w:rsidRPr="00C1044A" w:rsidRDefault="00BE615E" w:rsidP="00F251B5">
            <w:r w:rsidRPr="00C1044A">
              <w:t>PCB</w:t>
            </w:r>
          </w:p>
        </w:tc>
        <w:tc>
          <w:tcPr>
            <w:tcW w:w="1556" w:type="dxa"/>
            <w:tcBorders>
              <w:top w:val="single" w:sz="4" w:space="0" w:color="auto"/>
              <w:left w:val="single" w:sz="4" w:space="0" w:color="auto"/>
              <w:bottom w:val="single" w:sz="4" w:space="0" w:color="auto"/>
              <w:right w:val="single" w:sz="4" w:space="0" w:color="auto"/>
            </w:tcBorders>
          </w:tcPr>
          <w:p w14:paraId="65FBA81F" w14:textId="478C8046" w:rsidR="00BE615E" w:rsidRPr="00C1044A" w:rsidRDefault="00BE615E" w:rsidP="00F251B5">
            <w:pPr>
              <w:jc w:val="center"/>
            </w:pPr>
            <w:r w:rsidRPr="00C1044A">
              <w:rPr>
                <w:noProof/>
                <w:lang w:eastAsia="sl-SI"/>
              </w:rPr>
              <w:drawing>
                <wp:inline distT="0" distB="0" distL="0" distR="0" wp14:anchorId="6010A377" wp14:editId="01D445F5">
                  <wp:extent cx="104775" cy="104775"/>
                  <wp:effectExtent l="0" t="0" r="9525" b="9525"/>
                  <wp:docPr id="1585363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026D95A4" w14:textId="567B016D" w:rsidR="00BE615E" w:rsidRPr="00C1044A" w:rsidRDefault="00BE615E" w:rsidP="00F251B5">
            <w:pPr>
              <w:jc w:val="center"/>
            </w:pPr>
            <w:r w:rsidRPr="00C1044A">
              <w:rPr>
                <w:noProof/>
                <w:lang w:eastAsia="sl-SI"/>
              </w:rPr>
              <w:drawing>
                <wp:inline distT="0" distB="0" distL="0" distR="0" wp14:anchorId="795BFF04" wp14:editId="78F47D62">
                  <wp:extent cx="104775" cy="104775"/>
                  <wp:effectExtent l="0" t="0" r="9525" b="9525"/>
                  <wp:docPr id="128080429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41126907" w14:textId="0DBE4D0D" w:rsidR="00BE615E" w:rsidRPr="00C1044A" w:rsidRDefault="00BE615E" w:rsidP="00F251B5">
            <w:pPr>
              <w:jc w:val="center"/>
            </w:pPr>
            <w:r w:rsidRPr="00C1044A">
              <w:rPr>
                <w:noProof/>
                <w:lang w:eastAsia="sl-SI"/>
              </w:rPr>
              <w:drawing>
                <wp:inline distT="0" distB="0" distL="0" distR="0" wp14:anchorId="59534725" wp14:editId="6E88B616">
                  <wp:extent cx="104775" cy="104775"/>
                  <wp:effectExtent l="0" t="0" r="9525" b="9525"/>
                  <wp:docPr id="6549536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0EC65DC1" w14:textId="77777777" w:rsidR="00BE615E" w:rsidRPr="00C1044A" w:rsidRDefault="00BE615E" w:rsidP="00F251B5">
            <w:pPr>
              <w:jc w:val="center"/>
            </w:pPr>
          </w:p>
        </w:tc>
      </w:tr>
      <w:tr w:rsidR="00BE615E" w:rsidRPr="00C1044A" w14:paraId="68ACEA1A" w14:textId="6B07691C" w:rsidTr="00BE615E">
        <w:tc>
          <w:tcPr>
            <w:tcW w:w="2550" w:type="dxa"/>
            <w:tcBorders>
              <w:top w:val="single" w:sz="4" w:space="0" w:color="auto"/>
              <w:left w:val="single" w:sz="4" w:space="0" w:color="auto"/>
              <w:bottom w:val="single" w:sz="4" w:space="0" w:color="auto"/>
              <w:right w:val="single" w:sz="4" w:space="0" w:color="auto"/>
            </w:tcBorders>
          </w:tcPr>
          <w:p w14:paraId="06200D74" w14:textId="53EFC8B7" w:rsidR="00BE615E" w:rsidRPr="00C1044A" w:rsidRDefault="002B18C7" w:rsidP="00F251B5">
            <w:r>
              <w:t>N</w:t>
            </w:r>
            <w:r w:rsidR="00BE615E" w:rsidRPr="00C1044A">
              <w:t>iklju</w:t>
            </w:r>
          </w:p>
        </w:tc>
        <w:tc>
          <w:tcPr>
            <w:tcW w:w="1556" w:type="dxa"/>
            <w:tcBorders>
              <w:top w:val="single" w:sz="4" w:space="0" w:color="auto"/>
              <w:left w:val="single" w:sz="4" w:space="0" w:color="auto"/>
              <w:bottom w:val="single" w:sz="4" w:space="0" w:color="auto"/>
              <w:right w:val="single" w:sz="4" w:space="0" w:color="auto"/>
            </w:tcBorders>
          </w:tcPr>
          <w:p w14:paraId="16B0BEE2" w14:textId="30831BCB" w:rsidR="00BE615E" w:rsidRPr="00C1044A" w:rsidRDefault="00BE615E" w:rsidP="00F251B5">
            <w:pPr>
              <w:jc w:val="center"/>
            </w:pPr>
            <w:r w:rsidRPr="00C1044A">
              <w:rPr>
                <w:noProof/>
                <w:lang w:eastAsia="sl-SI"/>
              </w:rPr>
              <w:drawing>
                <wp:inline distT="0" distB="0" distL="0" distR="0" wp14:anchorId="6ADD38AC" wp14:editId="64A88855">
                  <wp:extent cx="104775" cy="104775"/>
                  <wp:effectExtent l="0" t="0" r="9525" b="9525"/>
                  <wp:docPr id="10372961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1597B03B" w14:textId="64E3805F" w:rsidR="00BE615E" w:rsidRPr="00C1044A" w:rsidRDefault="00BE615E" w:rsidP="00F251B5">
            <w:pPr>
              <w:jc w:val="center"/>
            </w:pPr>
            <w:r w:rsidRPr="00C1044A">
              <w:rPr>
                <w:noProof/>
                <w:lang w:eastAsia="sl-SI"/>
              </w:rPr>
              <w:drawing>
                <wp:inline distT="0" distB="0" distL="0" distR="0" wp14:anchorId="43D3FD58" wp14:editId="311099A8">
                  <wp:extent cx="104775" cy="104775"/>
                  <wp:effectExtent l="0" t="0" r="9525" b="9525"/>
                  <wp:docPr id="6579433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77508FE3" w14:textId="7A44B008" w:rsidR="00BE615E" w:rsidRPr="00C1044A" w:rsidRDefault="00BE615E" w:rsidP="00F251B5">
            <w:pPr>
              <w:jc w:val="center"/>
            </w:pPr>
            <w:r w:rsidRPr="00C1044A">
              <w:rPr>
                <w:noProof/>
                <w:lang w:eastAsia="sl-SI"/>
              </w:rPr>
              <w:drawing>
                <wp:inline distT="0" distB="0" distL="0" distR="0" wp14:anchorId="36AAF14F" wp14:editId="673BC014">
                  <wp:extent cx="104775" cy="104775"/>
                  <wp:effectExtent l="0" t="0" r="9525" b="9525"/>
                  <wp:docPr id="17147405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165859A0" w14:textId="77777777" w:rsidR="00BE615E" w:rsidRPr="00C1044A" w:rsidRDefault="00BE615E" w:rsidP="00F251B5">
            <w:pPr>
              <w:jc w:val="center"/>
            </w:pPr>
          </w:p>
        </w:tc>
      </w:tr>
      <w:tr w:rsidR="00BE615E" w:rsidRPr="00C1044A" w14:paraId="698D32FC" w14:textId="56730BBE" w:rsidTr="00BE615E">
        <w:tc>
          <w:tcPr>
            <w:tcW w:w="2550" w:type="dxa"/>
            <w:tcBorders>
              <w:top w:val="single" w:sz="4" w:space="0" w:color="auto"/>
              <w:left w:val="single" w:sz="4" w:space="0" w:color="auto"/>
              <w:bottom w:val="single" w:sz="4" w:space="0" w:color="auto"/>
              <w:right w:val="single" w:sz="4" w:space="0" w:color="auto"/>
            </w:tcBorders>
          </w:tcPr>
          <w:p w14:paraId="4C9DE45A" w14:textId="30F3FE81" w:rsidR="00BE615E" w:rsidRPr="00C1044A" w:rsidRDefault="002B18C7" w:rsidP="00F251B5">
            <w:r>
              <w:t>K</w:t>
            </w:r>
            <w:r w:rsidR="00BE615E" w:rsidRPr="00C1044A">
              <w:t>romu 6</w:t>
            </w:r>
          </w:p>
        </w:tc>
        <w:tc>
          <w:tcPr>
            <w:tcW w:w="1556" w:type="dxa"/>
            <w:tcBorders>
              <w:top w:val="single" w:sz="4" w:space="0" w:color="auto"/>
              <w:left w:val="single" w:sz="4" w:space="0" w:color="auto"/>
              <w:bottom w:val="single" w:sz="4" w:space="0" w:color="auto"/>
              <w:right w:val="single" w:sz="4" w:space="0" w:color="auto"/>
            </w:tcBorders>
          </w:tcPr>
          <w:p w14:paraId="604E22AA" w14:textId="67EFF92D" w:rsidR="00BE615E" w:rsidRPr="00C1044A" w:rsidRDefault="00BE615E" w:rsidP="00F251B5">
            <w:pPr>
              <w:jc w:val="center"/>
            </w:pPr>
            <w:r w:rsidRPr="00C1044A">
              <w:rPr>
                <w:noProof/>
                <w:lang w:eastAsia="sl-SI"/>
              </w:rPr>
              <w:drawing>
                <wp:inline distT="0" distB="0" distL="0" distR="0" wp14:anchorId="56F84375" wp14:editId="018F0CF0">
                  <wp:extent cx="104775" cy="104775"/>
                  <wp:effectExtent l="0" t="0" r="9525" b="9525"/>
                  <wp:docPr id="2187686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3094C906" w14:textId="47A5EDC7" w:rsidR="00BE615E" w:rsidRPr="00C1044A" w:rsidRDefault="00BE615E" w:rsidP="00F251B5">
            <w:pPr>
              <w:jc w:val="center"/>
            </w:pPr>
            <w:r w:rsidRPr="00C1044A">
              <w:rPr>
                <w:noProof/>
                <w:lang w:eastAsia="sl-SI"/>
              </w:rPr>
              <w:drawing>
                <wp:inline distT="0" distB="0" distL="0" distR="0" wp14:anchorId="0D40BE97" wp14:editId="27D8EA6C">
                  <wp:extent cx="104775" cy="104775"/>
                  <wp:effectExtent l="0" t="0" r="9525" b="9525"/>
                  <wp:docPr id="16969603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26055AA5" w14:textId="77777777" w:rsidR="00BE615E" w:rsidRPr="00C1044A" w:rsidRDefault="00BE615E" w:rsidP="00F251B5">
            <w:pPr>
              <w:jc w:val="center"/>
            </w:pPr>
          </w:p>
        </w:tc>
        <w:tc>
          <w:tcPr>
            <w:tcW w:w="2126" w:type="dxa"/>
            <w:tcBorders>
              <w:top w:val="single" w:sz="4" w:space="0" w:color="auto"/>
              <w:left w:val="single" w:sz="4" w:space="0" w:color="auto"/>
              <w:bottom w:val="single" w:sz="4" w:space="0" w:color="auto"/>
              <w:right w:val="single" w:sz="4" w:space="0" w:color="auto"/>
            </w:tcBorders>
          </w:tcPr>
          <w:p w14:paraId="16964FD8" w14:textId="77777777" w:rsidR="00BE615E" w:rsidRPr="00C1044A" w:rsidRDefault="00BE615E" w:rsidP="00F251B5">
            <w:pPr>
              <w:jc w:val="center"/>
            </w:pPr>
          </w:p>
        </w:tc>
      </w:tr>
      <w:tr w:rsidR="00BE615E" w:rsidRPr="00C1044A" w14:paraId="559DDBD0" w14:textId="1F81C073" w:rsidTr="00BE615E">
        <w:tc>
          <w:tcPr>
            <w:tcW w:w="2550" w:type="dxa"/>
            <w:tcBorders>
              <w:top w:val="single" w:sz="4" w:space="0" w:color="auto"/>
              <w:left w:val="single" w:sz="4" w:space="0" w:color="auto"/>
              <w:bottom w:val="single" w:sz="4" w:space="0" w:color="auto"/>
              <w:right w:val="single" w:sz="4" w:space="0" w:color="auto"/>
            </w:tcBorders>
          </w:tcPr>
          <w:p w14:paraId="68E9D1CC" w14:textId="1B777587" w:rsidR="00BE615E" w:rsidRPr="00C1044A" w:rsidRDefault="002B18C7" w:rsidP="00F251B5">
            <w:r>
              <w:t>D</w:t>
            </w:r>
            <w:r w:rsidR="00BE615E" w:rsidRPr="00C1044A">
              <w:t>rugo (napišite):</w:t>
            </w:r>
          </w:p>
        </w:tc>
        <w:tc>
          <w:tcPr>
            <w:tcW w:w="1556" w:type="dxa"/>
            <w:tcBorders>
              <w:top w:val="single" w:sz="4" w:space="0" w:color="auto"/>
              <w:left w:val="single" w:sz="4" w:space="0" w:color="auto"/>
              <w:bottom w:val="single" w:sz="4" w:space="0" w:color="auto"/>
              <w:right w:val="single" w:sz="4" w:space="0" w:color="auto"/>
            </w:tcBorders>
          </w:tcPr>
          <w:p w14:paraId="6D2280A8" w14:textId="3B9F3C31" w:rsidR="00BE615E" w:rsidRPr="00C1044A" w:rsidRDefault="00BE615E" w:rsidP="00F251B5">
            <w:pPr>
              <w:jc w:val="center"/>
            </w:pPr>
            <w:r w:rsidRPr="00C1044A">
              <w:rPr>
                <w:noProof/>
                <w:lang w:eastAsia="sl-SI"/>
              </w:rPr>
              <w:drawing>
                <wp:inline distT="0" distB="0" distL="0" distR="0" wp14:anchorId="2E64FF51" wp14:editId="1BD0FDA4">
                  <wp:extent cx="104775" cy="104775"/>
                  <wp:effectExtent l="0" t="0" r="9525" b="9525"/>
                  <wp:docPr id="11378718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1985" w:type="dxa"/>
            <w:tcBorders>
              <w:top w:val="single" w:sz="4" w:space="0" w:color="auto"/>
              <w:left w:val="single" w:sz="4" w:space="0" w:color="auto"/>
              <w:bottom w:val="single" w:sz="4" w:space="0" w:color="auto"/>
              <w:right w:val="single" w:sz="4" w:space="0" w:color="auto"/>
            </w:tcBorders>
          </w:tcPr>
          <w:p w14:paraId="5FAEAF68" w14:textId="25372B77" w:rsidR="00BE615E" w:rsidRPr="00C1044A" w:rsidRDefault="00BE615E" w:rsidP="00F251B5">
            <w:pPr>
              <w:jc w:val="center"/>
            </w:pPr>
            <w:r w:rsidRPr="00C1044A">
              <w:rPr>
                <w:noProof/>
                <w:lang w:eastAsia="sl-SI"/>
              </w:rPr>
              <w:drawing>
                <wp:inline distT="0" distB="0" distL="0" distR="0" wp14:anchorId="73A38882" wp14:editId="692E0308">
                  <wp:extent cx="104775" cy="104775"/>
                  <wp:effectExtent l="0" t="0" r="9525" b="9525"/>
                  <wp:docPr id="6584792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p>
        </w:tc>
        <w:tc>
          <w:tcPr>
            <w:tcW w:w="2126" w:type="dxa"/>
            <w:tcBorders>
              <w:top w:val="single" w:sz="4" w:space="0" w:color="auto"/>
              <w:left w:val="single" w:sz="4" w:space="0" w:color="auto"/>
              <w:bottom w:val="single" w:sz="4" w:space="0" w:color="auto"/>
              <w:right w:val="single" w:sz="4" w:space="0" w:color="auto"/>
            </w:tcBorders>
          </w:tcPr>
          <w:p w14:paraId="7F379C1A" w14:textId="77777777" w:rsidR="00BE615E" w:rsidRPr="00C1044A" w:rsidRDefault="00BE615E" w:rsidP="00F251B5">
            <w:pPr>
              <w:jc w:val="center"/>
            </w:pPr>
          </w:p>
        </w:tc>
        <w:tc>
          <w:tcPr>
            <w:tcW w:w="2126" w:type="dxa"/>
            <w:tcBorders>
              <w:top w:val="single" w:sz="4" w:space="0" w:color="auto"/>
              <w:left w:val="single" w:sz="4" w:space="0" w:color="auto"/>
              <w:bottom w:val="single" w:sz="4" w:space="0" w:color="auto"/>
              <w:right w:val="single" w:sz="4" w:space="0" w:color="auto"/>
            </w:tcBorders>
          </w:tcPr>
          <w:p w14:paraId="4FC0D158" w14:textId="77777777" w:rsidR="00BE615E" w:rsidRPr="00C1044A" w:rsidRDefault="00BE615E" w:rsidP="00F251B5">
            <w:pPr>
              <w:jc w:val="center"/>
            </w:pPr>
          </w:p>
        </w:tc>
      </w:tr>
    </w:tbl>
    <w:p w14:paraId="3399C830" w14:textId="77777777" w:rsidR="0008627B" w:rsidRPr="00C1044A" w:rsidRDefault="0008627B" w:rsidP="008E4DA8">
      <w:pPr>
        <w:spacing w:before="120" w:after="60"/>
        <w:jc w:val="both"/>
        <w:rPr>
          <w:b/>
        </w:rPr>
      </w:pPr>
    </w:p>
    <w:p w14:paraId="160C3501" w14:textId="77777777" w:rsidR="007D050C" w:rsidRDefault="007D050C" w:rsidP="008E4DA8">
      <w:pPr>
        <w:spacing w:before="120" w:after="60"/>
        <w:jc w:val="both"/>
        <w:rPr>
          <w:b/>
        </w:rPr>
      </w:pPr>
    </w:p>
    <w:p w14:paraId="1149D57F" w14:textId="6C550E23" w:rsidR="00712020" w:rsidRPr="00C1044A" w:rsidRDefault="00712020" w:rsidP="008E4DA8">
      <w:pPr>
        <w:spacing w:before="120" w:after="60"/>
        <w:jc w:val="both"/>
        <w:rPr>
          <w:b/>
        </w:rPr>
      </w:pPr>
      <w:r w:rsidRPr="00C1044A">
        <w:rPr>
          <w:b/>
        </w:rPr>
        <w:lastRenderedPageBreak/>
        <w:t>3.3</w:t>
      </w:r>
      <w:r w:rsidR="00606322" w:rsidRPr="00C1044A">
        <w:rPr>
          <w:b/>
        </w:rPr>
        <w:t>.</w:t>
      </w:r>
      <w:r w:rsidRPr="00C1044A">
        <w:rPr>
          <w:b/>
        </w:rPr>
        <w:t xml:space="preserve"> Ali delate z nevarnimi snovmi?</w:t>
      </w:r>
    </w:p>
    <w:p w14:paraId="56FC914D" w14:textId="77777777" w:rsidR="00712020" w:rsidRPr="00C1044A" w:rsidRDefault="00712020" w:rsidP="00712020">
      <w:pPr>
        <w:spacing w:after="20"/>
        <w:ind w:left="142"/>
      </w:pPr>
      <w:r w:rsidRPr="00C1044A">
        <w:t xml:space="preserve">   1. Da</w:t>
      </w:r>
    </w:p>
    <w:p w14:paraId="325F0F9D" w14:textId="77777777" w:rsidR="00712020" w:rsidRPr="00C1044A" w:rsidRDefault="00712020" w:rsidP="00712020">
      <w:pPr>
        <w:spacing w:after="20"/>
        <w:ind w:left="142"/>
      </w:pPr>
      <w:r w:rsidRPr="00C1044A">
        <w:t xml:space="preserve">   2. Ne</w:t>
      </w:r>
    </w:p>
    <w:p w14:paraId="03E6CF4F" w14:textId="77777777" w:rsidR="00712020" w:rsidRPr="00C1044A" w:rsidRDefault="00712020" w:rsidP="00712020">
      <w:pPr>
        <w:spacing w:after="20"/>
        <w:ind w:left="142"/>
        <w:rPr>
          <w:b/>
        </w:rPr>
      </w:pPr>
      <w:r w:rsidRPr="00C1044A">
        <w:t xml:space="preserve">   3. Ne vem</w:t>
      </w:r>
    </w:p>
    <w:p w14:paraId="34CFFB43" w14:textId="77777777" w:rsidR="007D050C" w:rsidRDefault="007D050C" w:rsidP="008E4DA8">
      <w:pPr>
        <w:spacing w:before="120" w:after="60"/>
        <w:jc w:val="both"/>
        <w:rPr>
          <w:b/>
        </w:rPr>
      </w:pPr>
    </w:p>
    <w:p w14:paraId="6E157E00" w14:textId="6D5A1B23" w:rsidR="00806370" w:rsidRPr="00C1044A" w:rsidRDefault="00836BBF" w:rsidP="008E4DA8">
      <w:pPr>
        <w:spacing w:before="120" w:after="60"/>
        <w:jc w:val="both"/>
      </w:pPr>
      <w:r w:rsidRPr="00C1044A">
        <w:rPr>
          <w:b/>
        </w:rPr>
        <w:t>3.</w:t>
      </w:r>
      <w:r w:rsidR="00712020" w:rsidRPr="00C1044A">
        <w:rPr>
          <w:b/>
        </w:rPr>
        <w:t>4</w:t>
      </w:r>
      <w:r w:rsidRPr="00C1044A">
        <w:rPr>
          <w:b/>
        </w:rPr>
        <w:t xml:space="preserve">. </w:t>
      </w:r>
      <w:r w:rsidR="00944B83" w:rsidRPr="00C1044A">
        <w:rPr>
          <w:b/>
        </w:rPr>
        <w:t>(Č</w:t>
      </w:r>
      <w:r w:rsidR="008E4DA8" w:rsidRPr="00C1044A">
        <w:rPr>
          <w:b/>
        </w:rPr>
        <w:t>e</w:t>
      </w:r>
      <w:r w:rsidR="00944B83" w:rsidRPr="00C1044A">
        <w:rPr>
          <w:b/>
        </w:rPr>
        <w:t xml:space="preserve"> </w:t>
      </w:r>
      <w:r w:rsidR="00606322" w:rsidRPr="00C1044A">
        <w:rPr>
          <w:b/>
        </w:rPr>
        <w:t>3.3</w:t>
      </w:r>
      <w:r w:rsidR="00F920C9">
        <w:rPr>
          <w:b/>
        </w:rPr>
        <w:t>.</w:t>
      </w:r>
      <w:r w:rsidR="00EF7CEC">
        <w:rPr>
          <w:b/>
        </w:rPr>
        <w:t> </w:t>
      </w:r>
      <w:r w:rsidR="00606322" w:rsidRPr="00C1044A">
        <w:rPr>
          <w:b/>
        </w:rPr>
        <w:t>=</w:t>
      </w:r>
      <w:r w:rsidR="00EF7CEC">
        <w:rPr>
          <w:b/>
        </w:rPr>
        <w:t> </w:t>
      </w:r>
      <w:r w:rsidR="00606322" w:rsidRPr="00C1044A">
        <w:rPr>
          <w:b/>
        </w:rPr>
        <w:t>1</w:t>
      </w:r>
      <w:r w:rsidR="005A4FC3" w:rsidRPr="00C1044A">
        <w:rPr>
          <w:b/>
        </w:rPr>
        <w:t xml:space="preserve">) </w:t>
      </w:r>
      <w:r w:rsidRPr="00C1044A">
        <w:rPr>
          <w:b/>
        </w:rPr>
        <w:t>Ali poznate tveganja, povezana s temi dejavniki na vašem delovnem mestu?</w:t>
      </w:r>
    </w:p>
    <w:p w14:paraId="498FC17B" w14:textId="6D6F11B3" w:rsidR="00806370" w:rsidRPr="00C1044A" w:rsidRDefault="00836BBF">
      <w:pPr>
        <w:spacing w:after="20"/>
        <w:ind w:left="142"/>
      </w:pPr>
      <w:r w:rsidRPr="00C1044A">
        <w:t xml:space="preserve">   1. Da</w:t>
      </w:r>
    </w:p>
    <w:p w14:paraId="2AFE72B6" w14:textId="5906E3D5" w:rsidR="00806370" w:rsidRPr="00C1044A" w:rsidRDefault="00836BBF">
      <w:pPr>
        <w:spacing w:after="20"/>
        <w:ind w:left="142"/>
      </w:pPr>
      <w:r w:rsidRPr="00C1044A">
        <w:t xml:space="preserve">   2. Ne</w:t>
      </w:r>
    </w:p>
    <w:p w14:paraId="4D89ABCA" w14:textId="6F5AF09F" w:rsidR="00AF3419" w:rsidRPr="00C1044A" w:rsidRDefault="00836BBF" w:rsidP="008B09D2">
      <w:pPr>
        <w:spacing w:after="20"/>
        <w:ind w:left="142"/>
        <w:rPr>
          <w:b/>
        </w:rPr>
      </w:pPr>
      <w:r w:rsidRPr="00C1044A">
        <w:t xml:space="preserve">   3. Ne vem</w:t>
      </w:r>
    </w:p>
    <w:p w14:paraId="1E53BA5B" w14:textId="77777777" w:rsidR="007D050C" w:rsidRDefault="007D050C" w:rsidP="000E2529">
      <w:pPr>
        <w:spacing w:before="120" w:after="60"/>
        <w:rPr>
          <w:b/>
          <w:bCs/>
        </w:rPr>
      </w:pPr>
    </w:p>
    <w:p w14:paraId="10AAA312" w14:textId="29E70266" w:rsidR="000E2529" w:rsidRPr="00C1044A" w:rsidRDefault="000E2529" w:rsidP="000E2529">
      <w:pPr>
        <w:spacing w:before="120" w:after="60"/>
      </w:pPr>
      <w:r w:rsidRPr="00C1044A">
        <w:rPr>
          <w:b/>
          <w:bCs/>
        </w:rPr>
        <w:t>3.</w:t>
      </w:r>
      <w:r w:rsidR="00712020" w:rsidRPr="00C1044A">
        <w:rPr>
          <w:b/>
          <w:bCs/>
        </w:rPr>
        <w:t>5</w:t>
      </w:r>
      <w:r w:rsidRPr="00C1044A">
        <w:rPr>
          <w:b/>
          <w:bCs/>
        </w:rPr>
        <w:t>.</w:t>
      </w:r>
      <w:r w:rsidRPr="00C1044A">
        <w:t xml:space="preserve"> </w:t>
      </w:r>
      <w:r w:rsidRPr="00C1044A">
        <w:rPr>
          <w:b/>
          <w:bCs/>
        </w:rPr>
        <w:t>Odgovorite z DA/NE na naslednja vprašanja</w:t>
      </w:r>
      <w:r w:rsidR="00EF7CEC">
        <w:rPr>
          <w:b/>
          <w:bCs/>
        </w:rPr>
        <w:t>.</w:t>
      </w:r>
    </w:p>
    <w:tbl>
      <w:tblPr>
        <w:tblStyle w:val="Tabelamrea"/>
        <w:tblW w:w="9968" w:type="dxa"/>
        <w:jc w:val="center"/>
        <w:tblLook w:val="04A0" w:firstRow="1" w:lastRow="0" w:firstColumn="1" w:lastColumn="0" w:noHBand="0" w:noVBand="1"/>
      </w:tblPr>
      <w:tblGrid>
        <w:gridCol w:w="7134"/>
        <w:gridCol w:w="1417"/>
        <w:gridCol w:w="1417"/>
      </w:tblGrid>
      <w:tr w:rsidR="000E2529" w:rsidRPr="00C1044A" w14:paraId="6794B5A3" w14:textId="77777777" w:rsidTr="008B09D2">
        <w:trPr>
          <w:jc w:val="center"/>
        </w:trPr>
        <w:tc>
          <w:tcPr>
            <w:tcW w:w="7134" w:type="dxa"/>
            <w:shd w:val="clear" w:color="auto" w:fill="D9E1F2"/>
            <w:vAlign w:val="center"/>
          </w:tcPr>
          <w:p w14:paraId="7D3EAC26" w14:textId="33013949" w:rsidR="000E2529" w:rsidRPr="00C1044A" w:rsidRDefault="000E2529" w:rsidP="00F251B5">
            <w:pPr>
              <w:spacing w:after="0"/>
            </w:pPr>
          </w:p>
        </w:tc>
        <w:tc>
          <w:tcPr>
            <w:tcW w:w="1417" w:type="dxa"/>
            <w:shd w:val="clear" w:color="auto" w:fill="D9E1F2"/>
            <w:vAlign w:val="center"/>
          </w:tcPr>
          <w:p w14:paraId="685F1A00" w14:textId="53D882EF" w:rsidR="000E2529" w:rsidRPr="00C1044A" w:rsidRDefault="000E2529" w:rsidP="00F251B5">
            <w:pPr>
              <w:spacing w:after="0"/>
            </w:pPr>
            <w:r w:rsidRPr="00C1044A">
              <w:rPr>
                <w:b/>
              </w:rPr>
              <w:t xml:space="preserve">DA </w:t>
            </w:r>
          </w:p>
        </w:tc>
        <w:tc>
          <w:tcPr>
            <w:tcW w:w="1417" w:type="dxa"/>
            <w:shd w:val="clear" w:color="auto" w:fill="D9E1F2"/>
            <w:vAlign w:val="center"/>
          </w:tcPr>
          <w:p w14:paraId="237556EE" w14:textId="3423F4C6" w:rsidR="000E2529" w:rsidRPr="00C1044A" w:rsidRDefault="000E2529" w:rsidP="00F251B5">
            <w:pPr>
              <w:spacing w:after="0"/>
            </w:pPr>
            <w:r w:rsidRPr="00C1044A">
              <w:rPr>
                <w:b/>
              </w:rPr>
              <w:t xml:space="preserve">NE </w:t>
            </w:r>
          </w:p>
        </w:tc>
      </w:tr>
      <w:tr w:rsidR="000E2529" w:rsidRPr="00C1044A" w14:paraId="52E5BD33" w14:textId="77777777" w:rsidTr="008B09D2">
        <w:trPr>
          <w:jc w:val="center"/>
        </w:trPr>
        <w:tc>
          <w:tcPr>
            <w:tcW w:w="7134" w:type="dxa"/>
            <w:vAlign w:val="center"/>
          </w:tcPr>
          <w:p w14:paraId="4F090B80" w14:textId="77777777" w:rsidR="000E2529" w:rsidRPr="00C1044A" w:rsidRDefault="000E2529" w:rsidP="00F251B5">
            <w:pPr>
              <w:spacing w:after="0"/>
            </w:pPr>
            <w:r w:rsidRPr="00C1044A">
              <w:t>Ali imate na voljo navodila za varno delo z nevarnimi snovmi v vam razumljivem jeziku?</w:t>
            </w:r>
          </w:p>
        </w:tc>
        <w:tc>
          <w:tcPr>
            <w:tcW w:w="1417" w:type="dxa"/>
            <w:vAlign w:val="center"/>
          </w:tcPr>
          <w:p w14:paraId="290B0CCF" w14:textId="77777777" w:rsidR="000E2529" w:rsidRPr="00C1044A" w:rsidRDefault="000E2529" w:rsidP="00F251B5">
            <w:pPr>
              <w:spacing w:after="0"/>
            </w:pPr>
          </w:p>
        </w:tc>
        <w:tc>
          <w:tcPr>
            <w:tcW w:w="1417" w:type="dxa"/>
            <w:vAlign w:val="center"/>
          </w:tcPr>
          <w:p w14:paraId="27F73CD7" w14:textId="77777777" w:rsidR="000E2529" w:rsidRPr="00C1044A" w:rsidRDefault="000E2529" w:rsidP="00F251B5">
            <w:pPr>
              <w:spacing w:after="0"/>
            </w:pPr>
          </w:p>
        </w:tc>
      </w:tr>
      <w:tr w:rsidR="000E2529" w:rsidRPr="00C1044A" w14:paraId="60FB3B04" w14:textId="77777777" w:rsidTr="008B09D2">
        <w:trPr>
          <w:jc w:val="center"/>
        </w:trPr>
        <w:tc>
          <w:tcPr>
            <w:tcW w:w="7134" w:type="dxa"/>
            <w:vAlign w:val="center"/>
          </w:tcPr>
          <w:p w14:paraId="5298371A" w14:textId="77777777" w:rsidR="000E2529" w:rsidRPr="00C1044A" w:rsidRDefault="000E2529" w:rsidP="00F251B5">
            <w:pPr>
              <w:spacing w:after="0"/>
            </w:pPr>
            <w:r w:rsidRPr="00C1044A">
              <w:t>Ali veste, kako varno ravnati z nevarnimi snovmi pri delu?</w:t>
            </w:r>
          </w:p>
        </w:tc>
        <w:tc>
          <w:tcPr>
            <w:tcW w:w="1417" w:type="dxa"/>
            <w:vAlign w:val="center"/>
          </w:tcPr>
          <w:p w14:paraId="3486B7AA" w14:textId="77777777" w:rsidR="000E2529" w:rsidRPr="00C1044A" w:rsidRDefault="000E2529" w:rsidP="00F251B5">
            <w:pPr>
              <w:spacing w:after="0"/>
            </w:pPr>
          </w:p>
        </w:tc>
        <w:tc>
          <w:tcPr>
            <w:tcW w:w="1417" w:type="dxa"/>
            <w:vAlign w:val="center"/>
          </w:tcPr>
          <w:p w14:paraId="2F40B8B8" w14:textId="77777777" w:rsidR="000E2529" w:rsidRPr="00C1044A" w:rsidRDefault="000E2529" w:rsidP="00F251B5">
            <w:pPr>
              <w:spacing w:after="0"/>
            </w:pPr>
          </w:p>
        </w:tc>
      </w:tr>
      <w:tr w:rsidR="000E2529" w:rsidRPr="00C1044A" w14:paraId="646D43F7" w14:textId="77777777" w:rsidTr="008B09D2">
        <w:trPr>
          <w:jc w:val="center"/>
        </w:trPr>
        <w:tc>
          <w:tcPr>
            <w:tcW w:w="7134" w:type="dxa"/>
            <w:vAlign w:val="center"/>
          </w:tcPr>
          <w:p w14:paraId="2113EFEE" w14:textId="77777777" w:rsidR="000E2529" w:rsidRPr="00C1044A" w:rsidRDefault="000E2529" w:rsidP="00F251B5">
            <w:pPr>
              <w:spacing w:after="0"/>
            </w:pPr>
            <w:r w:rsidRPr="00C1044A">
              <w:t>Ali pri delu uporabljate varnostne liste in ste z njimi seznanjeni?</w:t>
            </w:r>
          </w:p>
        </w:tc>
        <w:tc>
          <w:tcPr>
            <w:tcW w:w="1417" w:type="dxa"/>
            <w:vAlign w:val="center"/>
          </w:tcPr>
          <w:p w14:paraId="14E85162" w14:textId="77777777" w:rsidR="000E2529" w:rsidRPr="00C1044A" w:rsidRDefault="000E2529" w:rsidP="00F251B5">
            <w:pPr>
              <w:spacing w:after="0"/>
            </w:pPr>
          </w:p>
        </w:tc>
        <w:tc>
          <w:tcPr>
            <w:tcW w:w="1417" w:type="dxa"/>
            <w:vAlign w:val="center"/>
          </w:tcPr>
          <w:p w14:paraId="2F86E0DD" w14:textId="77777777" w:rsidR="000E2529" w:rsidRPr="00C1044A" w:rsidRDefault="000E2529" w:rsidP="00F251B5">
            <w:pPr>
              <w:spacing w:after="0"/>
            </w:pPr>
          </w:p>
        </w:tc>
      </w:tr>
      <w:tr w:rsidR="000E2529" w:rsidRPr="00C1044A" w14:paraId="42ACB8EF" w14:textId="77777777" w:rsidTr="008B09D2">
        <w:trPr>
          <w:jc w:val="center"/>
        </w:trPr>
        <w:tc>
          <w:tcPr>
            <w:tcW w:w="7134" w:type="dxa"/>
            <w:vAlign w:val="center"/>
          </w:tcPr>
          <w:p w14:paraId="1599BCCD" w14:textId="434752F5" w:rsidR="000E2529" w:rsidRPr="00C1044A" w:rsidRDefault="000E2529" w:rsidP="00F251B5">
            <w:pPr>
              <w:spacing w:after="0"/>
            </w:pPr>
            <w:r w:rsidRPr="00C1044A">
              <w:t>Ali imate na voljo ustrezno osebno varovalno opremo za</w:t>
            </w:r>
            <w:r w:rsidR="00712020" w:rsidRPr="00C1044A">
              <w:t xml:space="preserve"> vse</w:t>
            </w:r>
            <w:r w:rsidRPr="00C1044A">
              <w:t xml:space="preserve"> delo z nevarnimi snovmi?</w:t>
            </w:r>
          </w:p>
        </w:tc>
        <w:tc>
          <w:tcPr>
            <w:tcW w:w="1417" w:type="dxa"/>
            <w:vAlign w:val="center"/>
          </w:tcPr>
          <w:p w14:paraId="45ECB9D2" w14:textId="77777777" w:rsidR="000E2529" w:rsidRPr="00C1044A" w:rsidRDefault="000E2529" w:rsidP="00F251B5">
            <w:pPr>
              <w:spacing w:after="0"/>
            </w:pPr>
          </w:p>
        </w:tc>
        <w:tc>
          <w:tcPr>
            <w:tcW w:w="1417" w:type="dxa"/>
            <w:vAlign w:val="center"/>
          </w:tcPr>
          <w:p w14:paraId="25A193B8" w14:textId="77777777" w:rsidR="000E2529" w:rsidRPr="00C1044A" w:rsidRDefault="000E2529" w:rsidP="00F251B5">
            <w:pPr>
              <w:spacing w:after="0"/>
            </w:pPr>
          </w:p>
        </w:tc>
      </w:tr>
    </w:tbl>
    <w:p w14:paraId="42D05E14" w14:textId="77777777" w:rsidR="007D050C" w:rsidRDefault="007D050C">
      <w:pPr>
        <w:pStyle w:val="Naslov2"/>
      </w:pPr>
    </w:p>
    <w:p w14:paraId="15E8FDD8" w14:textId="0D20EA7C" w:rsidR="00806370" w:rsidRPr="00C1044A" w:rsidRDefault="00836BBF">
      <w:pPr>
        <w:pStyle w:val="Naslov2"/>
      </w:pPr>
      <w:r w:rsidRPr="00C1044A">
        <w:t>Psihosocialna tveganja</w:t>
      </w:r>
    </w:p>
    <w:p w14:paraId="27350BE9" w14:textId="7CF21411" w:rsidR="00806370" w:rsidRPr="00C1044A" w:rsidRDefault="00836BBF" w:rsidP="00A81A2A">
      <w:pPr>
        <w:spacing w:before="120" w:after="60"/>
      </w:pPr>
      <w:r w:rsidRPr="00C1044A">
        <w:rPr>
          <w:b/>
        </w:rPr>
        <w:t>3.</w:t>
      </w:r>
      <w:r w:rsidR="001F21DD" w:rsidRPr="00C1044A">
        <w:rPr>
          <w:b/>
        </w:rPr>
        <w:t>6</w:t>
      </w:r>
      <w:r w:rsidRPr="00C1044A">
        <w:rPr>
          <w:b/>
        </w:rPr>
        <w:t>. Za vsak</w:t>
      </w:r>
      <w:r w:rsidR="00A543FC">
        <w:rPr>
          <w:b/>
        </w:rPr>
        <w:t>o</w:t>
      </w:r>
      <w:r w:rsidRPr="00C1044A">
        <w:rPr>
          <w:b/>
        </w:rPr>
        <w:t xml:space="preserve"> od naslednjih tveganj </w:t>
      </w:r>
      <w:r w:rsidR="00A543FC">
        <w:rPr>
          <w:b/>
        </w:rPr>
        <w:t>označite</w:t>
      </w:r>
      <w:r w:rsidRPr="00C1044A">
        <w:rPr>
          <w:b/>
        </w:rPr>
        <w:t>, ali je prisotno pri vašem delu</w:t>
      </w:r>
      <w:r w:rsidR="00712020" w:rsidRPr="00C1044A">
        <w:rPr>
          <w:b/>
        </w:rPr>
        <w:t>/zaposlitvi</w:t>
      </w:r>
      <w:r w:rsidR="00A543FC">
        <w:rPr>
          <w:b/>
        </w:rPr>
        <w:t>.</w:t>
      </w:r>
    </w:p>
    <w:tbl>
      <w:tblPr>
        <w:tblStyle w:val="Tabelamrea"/>
        <w:tblW w:w="0" w:type="auto"/>
        <w:jc w:val="center"/>
        <w:tblLook w:val="04A0" w:firstRow="1" w:lastRow="0" w:firstColumn="1" w:lastColumn="0" w:noHBand="0" w:noVBand="1"/>
      </w:tblPr>
      <w:tblGrid>
        <w:gridCol w:w="7132"/>
        <w:gridCol w:w="1415"/>
        <w:gridCol w:w="1415"/>
      </w:tblGrid>
      <w:tr w:rsidR="00806370" w:rsidRPr="00C1044A" w14:paraId="2B8BED06" w14:textId="77777777" w:rsidTr="008B09D2">
        <w:trPr>
          <w:jc w:val="center"/>
        </w:trPr>
        <w:tc>
          <w:tcPr>
            <w:tcW w:w="7142" w:type="dxa"/>
            <w:shd w:val="clear" w:color="auto" w:fill="D9E1F2"/>
            <w:vAlign w:val="center"/>
          </w:tcPr>
          <w:p w14:paraId="3916C37C" w14:textId="6DF8DADE" w:rsidR="00806370" w:rsidRPr="00C1044A" w:rsidRDefault="00806370">
            <w:pPr>
              <w:spacing w:after="0"/>
            </w:pPr>
          </w:p>
        </w:tc>
        <w:tc>
          <w:tcPr>
            <w:tcW w:w="1417" w:type="dxa"/>
            <w:shd w:val="clear" w:color="auto" w:fill="D9E1F2"/>
            <w:vAlign w:val="center"/>
          </w:tcPr>
          <w:p w14:paraId="39563DB8" w14:textId="227333C8" w:rsidR="00806370" w:rsidRPr="00C1044A" w:rsidRDefault="00836BBF">
            <w:pPr>
              <w:spacing w:after="0"/>
            </w:pPr>
            <w:r w:rsidRPr="00C1044A">
              <w:rPr>
                <w:b/>
              </w:rPr>
              <w:t>DA</w:t>
            </w:r>
          </w:p>
        </w:tc>
        <w:tc>
          <w:tcPr>
            <w:tcW w:w="1417" w:type="dxa"/>
            <w:shd w:val="clear" w:color="auto" w:fill="D9E1F2"/>
            <w:vAlign w:val="center"/>
          </w:tcPr>
          <w:p w14:paraId="3C8A953C" w14:textId="389639E0" w:rsidR="00806370" w:rsidRPr="00C1044A" w:rsidRDefault="00836BBF">
            <w:pPr>
              <w:spacing w:after="0"/>
            </w:pPr>
            <w:r w:rsidRPr="00C1044A">
              <w:rPr>
                <w:b/>
              </w:rPr>
              <w:t>NE</w:t>
            </w:r>
          </w:p>
        </w:tc>
      </w:tr>
      <w:tr w:rsidR="00806370" w:rsidRPr="00C1044A" w14:paraId="29217A94" w14:textId="77777777" w:rsidTr="008B09D2">
        <w:trPr>
          <w:jc w:val="center"/>
        </w:trPr>
        <w:tc>
          <w:tcPr>
            <w:tcW w:w="7142" w:type="dxa"/>
            <w:vAlign w:val="center"/>
          </w:tcPr>
          <w:p w14:paraId="3210CAEF" w14:textId="4FE0393F" w:rsidR="00806370" w:rsidRPr="00C1044A" w:rsidRDefault="00836BBF">
            <w:pPr>
              <w:spacing w:after="0"/>
            </w:pPr>
            <w:r w:rsidRPr="00C1044A">
              <w:t>Situacije, ki so za vas čustveno vznemirjajoče/zahtevne</w:t>
            </w:r>
          </w:p>
        </w:tc>
        <w:tc>
          <w:tcPr>
            <w:tcW w:w="1417" w:type="dxa"/>
            <w:vAlign w:val="center"/>
          </w:tcPr>
          <w:p w14:paraId="4945FECD" w14:textId="77777777" w:rsidR="00806370" w:rsidRPr="00C1044A" w:rsidRDefault="00806370">
            <w:pPr>
              <w:spacing w:after="0"/>
            </w:pPr>
          </w:p>
        </w:tc>
        <w:tc>
          <w:tcPr>
            <w:tcW w:w="1417" w:type="dxa"/>
            <w:vAlign w:val="center"/>
          </w:tcPr>
          <w:p w14:paraId="1D4CDF5B" w14:textId="77777777" w:rsidR="00806370" w:rsidRPr="00C1044A" w:rsidRDefault="00806370">
            <w:pPr>
              <w:spacing w:after="0"/>
            </w:pPr>
          </w:p>
        </w:tc>
      </w:tr>
      <w:tr w:rsidR="00806370" w:rsidRPr="00C1044A" w14:paraId="58478845" w14:textId="77777777" w:rsidTr="008B09D2">
        <w:trPr>
          <w:jc w:val="center"/>
        </w:trPr>
        <w:tc>
          <w:tcPr>
            <w:tcW w:w="7142" w:type="dxa"/>
            <w:vAlign w:val="center"/>
          </w:tcPr>
          <w:p w14:paraId="0468556A" w14:textId="77777777" w:rsidR="00806370" w:rsidRPr="00C1044A" w:rsidRDefault="00836BBF">
            <w:pPr>
              <w:spacing w:after="0"/>
            </w:pPr>
            <w:r w:rsidRPr="00C1044A">
              <w:t>Ravnanje z zahtevnimi naročniki, strankami, bolniki, učenci itd.</w:t>
            </w:r>
          </w:p>
        </w:tc>
        <w:tc>
          <w:tcPr>
            <w:tcW w:w="1417" w:type="dxa"/>
            <w:vAlign w:val="center"/>
          </w:tcPr>
          <w:p w14:paraId="31A16839" w14:textId="77777777" w:rsidR="00806370" w:rsidRPr="00C1044A" w:rsidRDefault="00806370">
            <w:pPr>
              <w:spacing w:after="0"/>
            </w:pPr>
          </w:p>
        </w:tc>
        <w:tc>
          <w:tcPr>
            <w:tcW w:w="1417" w:type="dxa"/>
            <w:vAlign w:val="center"/>
          </w:tcPr>
          <w:p w14:paraId="18282CB3" w14:textId="77777777" w:rsidR="00806370" w:rsidRPr="00C1044A" w:rsidRDefault="00806370">
            <w:pPr>
              <w:spacing w:after="0"/>
            </w:pPr>
          </w:p>
        </w:tc>
      </w:tr>
      <w:tr w:rsidR="00806370" w:rsidRPr="00C1044A" w14:paraId="1F388881" w14:textId="77777777" w:rsidTr="008B09D2">
        <w:trPr>
          <w:jc w:val="center"/>
        </w:trPr>
        <w:tc>
          <w:tcPr>
            <w:tcW w:w="7142" w:type="dxa"/>
            <w:vAlign w:val="center"/>
          </w:tcPr>
          <w:p w14:paraId="4B43B694" w14:textId="33C08624" w:rsidR="00806370" w:rsidRPr="00C1044A" w:rsidRDefault="00836BBF">
            <w:pPr>
              <w:spacing w:after="0"/>
            </w:pPr>
            <w:r w:rsidRPr="00C1044A">
              <w:t>Slaba komunikacija</w:t>
            </w:r>
            <w:r w:rsidR="003565B1">
              <w:t xml:space="preserve"> in/ali </w:t>
            </w:r>
            <w:r w:rsidRPr="00C1044A">
              <w:t>sodelovanje znotraj organizacije</w:t>
            </w:r>
          </w:p>
        </w:tc>
        <w:tc>
          <w:tcPr>
            <w:tcW w:w="1417" w:type="dxa"/>
            <w:vAlign w:val="center"/>
          </w:tcPr>
          <w:p w14:paraId="7FC01ABD" w14:textId="2EE8FD97" w:rsidR="00806370" w:rsidRPr="00C1044A" w:rsidRDefault="00806370">
            <w:pPr>
              <w:spacing w:after="0"/>
              <w:rPr>
                <w:strike/>
              </w:rPr>
            </w:pPr>
          </w:p>
        </w:tc>
        <w:tc>
          <w:tcPr>
            <w:tcW w:w="1417" w:type="dxa"/>
            <w:vAlign w:val="center"/>
          </w:tcPr>
          <w:p w14:paraId="07CEAFBD" w14:textId="77777777" w:rsidR="00806370" w:rsidRPr="00C1044A" w:rsidRDefault="00806370">
            <w:pPr>
              <w:spacing w:after="0"/>
            </w:pPr>
          </w:p>
        </w:tc>
      </w:tr>
      <w:tr w:rsidR="00806370" w:rsidRPr="00C1044A" w14:paraId="218BA55B" w14:textId="77777777" w:rsidTr="008B09D2">
        <w:trPr>
          <w:jc w:val="center"/>
        </w:trPr>
        <w:tc>
          <w:tcPr>
            <w:tcW w:w="7142" w:type="dxa"/>
            <w:vAlign w:val="center"/>
          </w:tcPr>
          <w:p w14:paraId="56D98219" w14:textId="0795FBB3" w:rsidR="00806370" w:rsidRPr="00C1044A" w:rsidRDefault="00836BBF">
            <w:pPr>
              <w:spacing w:after="0"/>
            </w:pPr>
            <w:r w:rsidRPr="00C1044A">
              <w:t>Strah pred izgubo službe</w:t>
            </w:r>
          </w:p>
        </w:tc>
        <w:tc>
          <w:tcPr>
            <w:tcW w:w="1417" w:type="dxa"/>
            <w:vAlign w:val="center"/>
          </w:tcPr>
          <w:p w14:paraId="7160CCA0" w14:textId="77777777" w:rsidR="00806370" w:rsidRPr="00C1044A" w:rsidRDefault="00806370">
            <w:pPr>
              <w:spacing w:after="0"/>
            </w:pPr>
          </w:p>
        </w:tc>
        <w:tc>
          <w:tcPr>
            <w:tcW w:w="1417" w:type="dxa"/>
            <w:vAlign w:val="center"/>
          </w:tcPr>
          <w:p w14:paraId="29970445" w14:textId="77777777" w:rsidR="00806370" w:rsidRPr="00C1044A" w:rsidRDefault="00806370">
            <w:pPr>
              <w:spacing w:after="0"/>
            </w:pPr>
          </w:p>
        </w:tc>
      </w:tr>
      <w:tr w:rsidR="00806370" w:rsidRPr="00C1044A" w14:paraId="3D485187" w14:textId="77777777" w:rsidTr="008B09D2">
        <w:trPr>
          <w:jc w:val="center"/>
        </w:trPr>
        <w:tc>
          <w:tcPr>
            <w:tcW w:w="7142" w:type="dxa"/>
            <w:vAlign w:val="center"/>
          </w:tcPr>
          <w:p w14:paraId="42F73C2E" w14:textId="46075CE5" w:rsidR="00806370" w:rsidRPr="00C1044A" w:rsidRDefault="00836BBF">
            <w:pPr>
              <w:spacing w:after="0"/>
            </w:pPr>
            <w:r w:rsidRPr="00C1044A">
              <w:t xml:space="preserve">Pomanjkanje jasne opredelitve ciljev, pričakovanj in odgovornosti glede </w:t>
            </w:r>
            <w:r w:rsidR="003C0004" w:rsidRPr="00C1044A">
              <w:t xml:space="preserve">vašega </w:t>
            </w:r>
            <w:r w:rsidRPr="00C1044A">
              <w:t>dela</w:t>
            </w:r>
          </w:p>
        </w:tc>
        <w:tc>
          <w:tcPr>
            <w:tcW w:w="1417" w:type="dxa"/>
            <w:vAlign w:val="center"/>
          </w:tcPr>
          <w:p w14:paraId="21CC7EF0" w14:textId="77777777" w:rsidR="00806370" w:rsidRPr="00C1044A" w:rsidRDefault="00806370">
            <w:pPr>
              <w:spacing w:after="0"/>
            </w:pPr>
          </w:p>
        </w:tc>
        <w:tc>
          <w:tcPr>
            <w:tcW w:w="1417" w:type="dxa"/>
            <w:vAlign w:val="center"/>
          </w:tcPr>
          <w:p w14:paraId="3D2E88F1" w14:textId="77777777" w:rsidR="00806370" w:rsidRPr="00C1044A" w:rsidRDefault="00806370">
            <w:pPr>
              <w:spacing w:after="0"/>
            </w:pPr>
          </w:p>
        </w:tc>
      </w:tr>
      <w:tr w:rsidR="00806370" w:rsidRPr="00C1044A" w14:paraId="7B0FC812" w14:textId="77777777" w:rsidTr="008B09D2">
        <w:trPr>
          <w:jc w:val="center"/>
        </w:trPr>
        <w:tc>
          <w:tcPr>
            <w:tcW w:w="7142" w:type="dxa"/>
            <w:vAlign w:val="center"/>
          </w:tcPr>
          <w:p w14:paraId="1A6C88EE" w14:textId="65193C5C" w:rsidR="00806370" w:rsidRPr="00C1044A" w:rsidRDefault="00836BBF">
            <w:pPr>
              <w:spacing w:after="0"/>
            </w:pPr>
            <w:r w:rsidRPr="00C1044A">
              <w:t xml:space="preserve">Pomanjkanje ustrezne podpore pri reševanju delovnih problemov in pri </w:t>
            </w:r>
            <w:r w:rsidR="00F941B3">
              <w:t>vaš</w:t>
            </w:r>
            <w:r w:rsidRPr="00C1044A">
              <w:t>em profesionalnem razvoju</w:t>
            </w:r>
          </w:p>
        </w:tc>
        <w:tc>
          <w:tcPr>
            <w:tcW w:w="1417" w:type="dxa"/>
            <w:vAlign w:val="center"/>
          </w:tcPr>
          <w:p w14:paraId="50CDC09E" w14:textId="77777777" w:rsidR="00806370" w:rsidRPr="00C1044A" w:rsidRDefault="00806370">
            <w:pPr>
              <w:spacing w:after="0"/>
            </w:pPr>
          </w:p>
        </w:tc>
        <w:tc>
          <w:tcPr>
            <w:tcW w:w="1417" w:type="dxa"/>
            <w:vAlign w:val="center"/>
          </w:tcPr>
          <w:p w14:paraId="0063430C" w14:textId="77777777" w:rsidR="00806370" w:rsidRPr="00C1044A" w:rsidRDefault="00806370">
            <w:pPr>
              <w:spacing w:after="0"/>
            </w:pPr>
          </w:p>
        </w:tc>
      </w:tr>
      <w:tr w:rsidR="00806370" w:rsidRPr="00C1044A" w14:paraId="7A3612D4" w14:textId="77777777" w:rsidTr="008B09D2">
        <w:trPr>
          <w:jc w:val="center"/>
        </w:trPr>
        <w:tc>
          <w:tcPr>
            <w:tcW w:w="7142" w:type="dxa"/>
            <w:vAlign w:val="center"/>
          </w:tcPr>
          <w:p w14:paraId="277B5AE5" w14:textId="134F8E92" w:rsidR="00806370" w:rsidRPr="00C1044A" w:rsidRDefault="00836BBF">
            <w:pPr>
              <w:spacing w:after="0"/>
            </w:pPr>
            <w:r w:rsidRPr="00C1044A">
              <w:t>Postavljanje nasprotujočih si zahtev s strani nadrejenih</w:t>
            </w:r>
          </w:p>
        </w:tc>
        <w:tc>
          <w:tcPr>
            <w:tcW w:w="1417" w:type="dxa"/>
            <w:vAlign w:val="center"/>
          </w:tcPr>
          <w:p w14:paraId="425ACAC0" w14:textId="2627D3C3" w:rsidR="00806370" w:rsidRPr="00C1044A" w:rsidRDefault="00806370">
            <w:pPr>
              <w:spacing w:after="0"/>
            </w:pPr>
          </w:p>
        </w:tc>
        <w:tc>
          <w:tcPr>
            <w:tcW w:w="1417" w:type="dxa"/>
            <w:vAlign w:val="center"/>
          </w:tcPr>
          <w:p w14:paraId="3020ED23" w14:textId="77777777" w:rsidR="00806370" w:rsidRPr="00C1044A" w:rsidRDefault="00806370">
            <w:pPr>
              <w:spacing w:after="0"/>
            </w:pPr>
          </w:p>
        </w:tc>
      </w:tr>
      <w:tr w:rsidR="00806370" w:rsidRPr="00C1044A" w14:paraId="5FA9F856" w14:textId="77777777" w:rsidTr="008B09D2">
        <w:trPr>
          <w:jc w:val="center"/>
        </w:trPr>
        <w:tc>
          <w:tcPr>
            <w:tcW w:w="7142" w:type="dxa"/>
            <w:vAlign w:val="center"/>
          </w:tcPr>
          <w:p w14:paraId="077D5B49" w14:textId="1B7BAC14" w:rsidR="00806370" w:rsidRPr="00C1044A" w:rsidRDefault="00836BBF">
            <w:pPr>
              <w:spacing w:after="0"/>
            </w:pPr>
            <w:r w:rsidRPr="00C1044A">
              <w:t>Pomanjkanje možnosti usklajevanja delovnih in družinskih</w:t>
            </w:r>
            <w:r w:rsidR="00A64B6F" w:rsidRPr="00C1044A">
              <w:t xml:space="preserve">, zasebnih </w:t>
            </w:r>
            <w:r w:rsidRPr="00C1044A">
              <w:t xml:space="preserve"> obveznosti izven dela</w:t>
            </w:r>
          </w:p>
        </w:tc>
        <w:tc>
          <w:tcPr>
            <w:tcW w:w="1417" w:type="dxa"/>
            <w:vAlign w:val="center"/>
          </w:tcPr>
          <w:p w14:paraId="6F23B431" w14:textId="77777777" w:rsidR="00806370" w:rsidRPr="00C1044A" w:rsidRDefault="00806370">
            <w:pPr>
              <w:spacing w:after="0"/>
            </w:pPr>
          </w:p>
        </w:tc>
        <w:tc>
          <w:tcPr>
            <w:tcW w:w="1417" w:type="dxa"/>
            <w:vAlign w:val="center"/>
          </w:tcPr>
          <w:p w14:paraId="47C4B03D" w14:textId="77777777" w:rsidR="00806370" w:rsidRPr="00C1044A" w:rsidRDefault="00806370">
            <w:pPr>
              <w:spacing w:after="0"/>
            </w:pPr>
          </w:p>
        </w:tc>
      </w:tr>
      <w:tr w:rsidR="00806370" w:rsidRPr="00C1044A" w14:paraId="6B85B59E" w14:textId="77777777" w:rsidTr="008B09D2">
        <w:trPr>
          <w:jc w:val="center"/>
        </w:trPr>
        <w:tc>
          <w:tcPr>
            <w:tcW w:w="7142" w:type="dxa"/>
            <w:vAlign w:val="center"/>
          </w:tcPr>
          <w:p w14:paraId="16A8F5D4" w14:textId="5B8E6D40" w:rsidR="00806370" w:rsidRPr="00C1044A" w:rsidRDefault="00836BBF">
            <w:pPr>
              <w:spacing w:after="0"/>
            </w:pPr>
            <w:r w:rsidRPr="00C1044A">
              <w:t xml:space="preserve">Delo </w:t>
            </w:r>
            <w:r w:rsidR="00D23206" w:rsidRPr="00C1044A">
              <w:t>s so</w:t>
            </w:r>
            <w:r w:rsidRPr="00C1044A">
              <w:t>delavci, ki so neustrezno usposobljeni za delo</w:t>
            </w:r>
          </w:p>
        </w:tc>
        <w:tc>
          <w:tcPr>
            <w:tcW w:w="1417" w:type="dxa"/>
            <w:vAlign w:val="center"/>
          </w:tcPr>
          <w:p w14:paraId="6AEB7FC8" w14:textId="77777777" w:rsidR="00806370" w:rsidRPr="00C1044A" w:rsidRDefault="00806370">
            <w:pPr>
              <w:spacing w:after="0"/>
            </w:pPr>
          </w:p>
        </w:tc>
        <w:tc>
          <w:tcPr>
            <w:tcW w:w="1417" w:type="dxa"/>
            <w:vAlign w:val="center"/>
          </w:tcPr>
          <w:p w14:paraId="67921D94" w14:textId="77777777" w:rsidR="00806370" w:rsidRPr="00C1044A" w:rsidRDefault="00806370">
            <w:pPr>
              <w:spacing w:after="0"/>
            </w:pPr>
          </w:p>
        </w:tc>
      </w:tr>
      <w:tr w:rsidR="00806370" w:rsidRPr="00C1044A" w14:paraId="58CD5286" w14:textId="77777777" w:rsidTr="008B09D2">
        <w:trPr>
          <w:jc w:val="center"/>
        </w:trPr>
        <w:tc>
          <w:tcPr>
            <w:tcW w:w="7142" w:type="dxa"/>
            <w:vAlign w:val="center"/>
          </w:tcPr>
          <w:p w14:paraId="03955C19" w14:textId="50F7A3DA" w:rsidR="00806370" w:rsidRPr="00C1044A" w:rsidRDefault="00536697">
            <w:pPr>
              <w:spacing w:after="0"/>
            </w:pPr>
            <w:r w:rsidRPr="00C1044A">
              <w:t>Otežena komunikacija s sodelavci, ki govorijo v jeziku, ki ga ne razume</w:t>
            </w:r>
            <w:r w:rsidR="00F941B3">
              <w:t>te</w:t>
            </w:r>
          </w:p>
        </w:tc>
        <w:tc>
          <w:tcPr>
            <w:tcW w:w="1417" w:type="dxa"/>
            <w:vAlign w:val="center"/>
          </w:tcPr>
          <w:p w14:paraId="13FADB90" w14:textId="77777777" w:rsidR="00806370" w:rsidRPr="00C1044A" w:rsidRDefault="00806370">
            <w:pPr>
              <w:spacing w:after="0"/>
            </w:pPr>
          </w:p>
        </w:tc>
        <w:tc>
          <w:tcPr>
            <w:tcW w:w="1417" w:type="dxa"/>
            <w:vAlign w:val="center"/>
          </w:tcPr>
          <w:p w14:paraId="19C5EACC" w14:textId="77777777" w:rsidR="00806370" w:rsidRPr="00C1044A" w:rsidRDefault="00806370">
            <w:pPr>
              <w:spacing w:after="0"/>
            </w:pPr>
          </w:p>
        </w:tc>
      </w:tr>
      <w:tr w:rsidR="00806370" w:rsidRPr="00C1044A" w14:paraId="4D33EE08" w14:textId="77777777" w:rsidTr="008B09D2">
        <w:trPr>
          <w:jc w:val="center"/>
        </w:trPr>
        <w:tc>
          <w:tcPr>
            <w:tcW w:w="7142" w:type="dxa"/>
            <w:vAlign w:val="center"/>
          </w:tcPr>
          <w:p w14:paraId="57E3C448" w14:textId="30CE4161" w:rsidR="00806370" w:rsidRPr="00C1044A" w:rsidRDefault="00836BBF">
            <w:pPr>
              <w:spacing w:after="0"/>
            </w:pPr>
            <w:r w:rsidRPr="00C1044A">
              <w:t>Veliko med seboj nepovezanih nalog/projektov</w:t>
            </w:r>
          </w:p>
        </w:tc>
        <w:tc>
          <w:tcPr>
            <w:tcW w:w="1417" w:type="dxa"/>
            <w:vAlign w:val="center"/>
          </w:tcPr>
          <w:p w14:paraId="57EDE3AF" w14:textId="77777777" w:rsidR="00806370" w:rsidRPr="00C1044A" w:rsidRDefault="00806370">
            <w:pPr>
              <w:spacing w:after="0"/>
            </w:pPr>
          </w:p>
        </w:tc>
        <w:tc>
          <w:tcPr>
            <w:tcW w:w="1417" w:type="dxa"/>
            <w:vAlign w:val="center"/>
          </w:tcPr>
          <w:p w14:paraId="5C448F22" w14:textId="77777777" w:rsidR="00806370" w:rsidRPr="00C1044A" w:rsidRDefault="00806370">
            <w:pPr>
              <w:spacing w:after="0"/>
            </w:pPr>
          </w:p>
        </w:tc>
      </w:tr>
      <w:tr w:rsidR="00806370" w:rsidRPr="00C1044A" w14:paraId="6DAC683E" w14:textId="77777777" w:rsidTr="008B09D2">
        <w:trPr>
          <w:jc w:val="center"/>
        </w:trPr>
        <w:tc>
          <w:tcPr>
            <w:tcW w:w="7142" w:type="dxa"/>
            <w:vAlign w:val="center"/>
          </w:tcPr>
          <w:p w14:paraId="1EE98A0F" w14:textId="66804597" w:rsidR="00806370" w:rsidRPr="00C1044A" w:rsidRDefault="00836BBF">
            <w:pPr>
              <w:spacing w:after="0"/>
            </w:pPr>
            <w:r w:rsidRPr="00C1044A">
              <w:t>Drugo tveganje</w:t>
            </w:r>
          </w:p>
          <w:p w14:paraId="5C3F8B36" w14:textId="58DB45A7" w:rsidR="00AB0F44" w:rsidRPr="00C1044A" w:rsidRDefault="00AB0F44">
            <w:pPr>
              <w:spacing w:after="0"/>
              <w:rPr>
                <w:i/>
                <w:iCs/>
              </w:rPr>
            </w:pPr>
            <w:r w:rsidRPr="00C1044A">
              <w:rPr>
                <w:i/>
                <w:iCs/>
              </w:rPr>
              <w:t xml:space="preserve">Če </w:t>
            </w:r>
            <w:r w:rsidR="00F34DD4" w:rsidRPr="00C1044A">
              <w:rPr>
                <w:i/>
                <w:iCs/>
              </w:rPr>
              <w:t>DA</w:t>
            </w:r>
            <w:r w:rsidRPr="00C1044A">
              <w:rPr>
                <w:i/>
                <w:iCs/>
              </w:rPr>
              <w:t>, vpiši katero</w:t>
            </w:r>
            <w:r w:rsidR="00A63273">
              <w:rPr>
                <w:i/>
                <w:iCs/>
              </w:rPr>
              <w:t>:</w:t>
            </w:r>
            <w:r w:rsidR="008D06A4">
              <w:rPr>
                <w:i/>
                <w:iCs/>
              </w:rPr>
              <w:t xml:space="preserve"> ______________________________</w:t>
            </w:r>
          </w:p>
        </w:tc>
        <w:tc>
          <w:tcPr>
            <w:tcW w:w="1417" w:type="dxa"/>
            <w:vAlign w:val="center"/>
          </w:tcPr>
          <w:p w14:paraId="0CCC7C73" w14:textId="77777777" w:rsidR="00806370" w:rsidRPr="00C1044A" w:rsidRDefault="00806370">
            <w:pPr>
              <w:spacing w:after="0"/>
            </w:pPr>
          </w:p>
        </w:tc>
        <w:tc>
          <w:tcPr>
            <w:tcW w:w="1417" w:type="dxa"/>
            <w:vAlign w:val="center"/>
          </w:tcPr>
          <w:p w14:paraId="1BCEF57C" w14:textId="77777777" w:rsidR="00806370" w:rsidRPr="00C1044A" w:rsidRDefault="00806370">
            <w:pPr>
              <w:spacing w:after="0"/>
            </w:pPr>
          </w:p>
        </w:tc>
      </w:tr>
    </w:tbl>
    <w:p w14:paraId="3827F38C" w14:textId="2C4191A4" w:rsidR="007D050C" w:rsidRDefault="007D050C" w:rsidP="00340529">
      <w:pPr>
        <w:pStyle w:val="Question"/>
        <w:rPr>
          <w:rFonts w:asciiTheme="majorHAnsi" w:hAnsiTheme="majorHAnsi" w:cstheme="majorHAnsi"/>
          <w:color w:val="000000" w:themeColor="text1"/>
          <w:sz w:val="22"/>
        </w:rPr>
      </w:pPr>
    </w:p>
    <w:p w14:paraId="6A7D17A4" w14:textId="77777777" w:rsidR="007D050C" w:rsidRDefault="007D050C" w:rsidP="00340529">
      <w:pPr>
        <w:pStyle w:val="Question"/>
        <w:rPr>
          <w:rFonts w:asciiTheme="majorHAnsi" w:hAnsiTheme="majorHAnsi" w:cstheme="majorHAnsi"/>
          <w:color w:val="000000" w:themeColor="text1"/>
          <w:sz w:val="22"/>
        </w:rPr>
      </w:pPr>
    </w:p>
    <w:p w14:paraId="28B3728C" w14:textId="6FB72523" w:rsidR="00340529" w:rsidRPr="00C1044A" w:rsidRDefault="00340529" w:rsidP="00340529">
      <w:pPr>
        <w:pStyle w:val="Question"/>
        <w:rPr>
          <w:rFonts w:asciiTheme="majorHAnsi" w:hAnsiTheme="majorHAnsi" w:cstheme="majorHAnsi"/>
          <w:color w:val="000000" w:themeColor="text1"/>
          <w:sz w:val="22"/>
        </w:rPr>
      </w:pPr>
      <w:r w:rsidRPr="00C1044A">
        <w:rPr>
          <w:rFonts w:asciiTheme="majorHAnsi" w:hAnsiTheme="majorHAnsi" w:cstheme="majorHAnsi"/>
          <w:color w:val="000000" w:themeColor="text1"/>
          <w:sz w:val="22"/>
        </w:rPr>
        <w:t>3.</w:t>
      </w:r>
      <w:r w:rsidR="001F21DD" w:rsidRPr="00C1044A">
        <w:rPr>
          <w:rFonts w:asciiTheme="majorHAnsi" w:hAnsiTheme="majorHAnsi" w:cstheme="majorHAnsi"/>
          <w:color w:val="000000" w:themeColor="text1"/>
          <w:sz w:val="22"/>
        </w:rPr>
        <w:t>7</w:t>
      </w:r>
      <w:r w:rsidRPr="00C1044A">
        <w:rPr>
          <w:rFonts w:asciiTheme="majorHAnsi" w:hAnsiTheme="majorHAnsi" w:cstheme="majorHAnsi"/>
          <w:color w:val="000000" w:themeColor="text1"/>
          <w:sz w:val="22"/>
        </w:rPr>
        <w:t>. Katere ukrepe za preprečevanje ali obvladovanje psihosocialnih tveganj imate pri delu na voljo?</w:t>
      </w:r>
    </w:p>
    <w:tbl>
      <w:tblPr>
        <w:tblStyle w:val="Tabelamrea"/>
        <w:tblW w:w="0" w:type="auto"/>
        <w:jc w:val="center"/>
        <w:tblLook w:val="04A0" w:firstRow="1" w:lastRow="0" w:firstColumn="1" w:lastColumn="0" w:noHBand="0" w:noVBand="1"/>
      </w:tblPr>
      <w:tblGrid>
        <w:gridCol w:w="5696"/>
        <w:gridCol w:w="1417"/>
        <w:gridCol w:w="1417"/>
        <w:gridCol w:w="1417"/>
      </w:tblGrid>
      <w:tr w:rsidR="008D6335" w:rsidRPr="00C1044A" w14:paraId="4FECAE10" w14:textId="01AD7589" w:rsidTr="008B09D2">
        <w:trPr>
          <w:jc w:val="center"/>
        </w:trPr>
        <w:tc>
          <w:tcPr>
            <w:tcW w:w="5696" w:type="dxa"/>
            <w:shd w:val="clear" w:color="auto" w:fill="D9E1F2"/>
            <w:vAlign w:val="center"/>
          </w:tcPr>
          <w:p w14:paraId="661EE141" w14:textId="0BEB8EAD" w:rsidR="00401AC2" w:rsidRPr="00C1044A" w:rsidRDefault="00401AC2" w:rsidP="00F251B5">
            <w:pPr>
              <w:spacing w:after="0"/>
            </w:pPr>
          </w:p>
        </w:tc>
        <w:tc>
          <w:tcPr>
            <w:tcW w:w="1417" w:type="dxa"/>
            <w:shd w:val="clear" w:color="auto" w:fill="D9E1F2"/>
            <w:vAlign w:val="center"/>
          </w:tcPr>
          <w:p w14:paraId="49B46C51" w14:textId="77777777" w:rsidR="00401AC2" w:rsidRPr="00C1044A" w:rsidRDefault="00401AC2" w:rsidP="00F251B5">
            <w:pPr>
              <w:spacing w:after="0"/>
            </w:pPr>
            <w:r w:rsidRPr="00C1044A">
              <w:rPr>
                <w:b/>
              </w:rPr>
              <w:t>DA</w:t>
            </w:r>
          </w:p>
        </w:tc>
        <w:tc>
          <w:tcPr>
            <w:tcW w:w="1417" w:type="dxa"/>
            <w:shd w:val="clear" w:color="auto" w:fill="D9E1F2"/>
            <w:vAlign w:val="center"/>
          </w:tcPr>
          <w:p w14:paraId="29AC3EA9" w14:textId="77777777" w:rsidR="00401AC2" w:rsidRPr="00C1044A" w:rsidRDefault="00401AC2" w:rsidP="00F251B5">
            <w:pPr>
              <w:spacing w:after="0"/>
            </w:pPr>
            <w:r w:rsidRPr="00C1044A">
              <w:rPr>
                <w:b/>
              </w:rPr>
              <w:t>NE</w:t>
            </w:r>
          </w:p>
        </w:tc>
        <w:tc>
          <w:tcPr>
            <w:tcW w:w="1417" w:type="dxa"/>
            <w:shd w:val="clear" w:color="auto" w:fill="D9E1F2"/>
          </w:tcPr>
          <w:p w14:paraId="7682C8E8" w14:textId="20BB141B" w:rsidR="00401AC2" w:rsidRPr="00C1044A" w:rsidRDefault="00DC6F8D" w:rsidP="00F251B5">
            <w:pPr>
              <w:spacing w:after="0"/>
              <w:rPr>
                <w:b/>
              </w:rPr>
            </w:pPr>
            <w:r w:rsidRPr="00C1044A">
              <w:rPr>
                <w:b/>
              </w:rPr>
              <w:t>NE VEM</w:t>
            </w:r>
          </w:p>
        </w:tc>
      </w:tr>
      <w:tr w:rsidR="00DC6F8D" w:rsidRPr="00C1044A" w14:paraId="78D5BA38" w14:textId="168C8B66" w:rsidTr="008B09D2">
        <w:trPr>
          <w:jc w:val="center"/>
        </w:trPr>
        <w:tc>
          <w:tcPr>
            <w:tcW w:w="5696" w:type="dxa"/>
            <w:vAlign w:val="center"/>
          </w:tcPr>
          <w:p w14:paraId="45DE7F64" w14:textId="0F98776C" w:rsidR="00DC6F8D" w:rsidRPr="00C1044A" w:rsidRDefault="00DC6F8D" w:rsidP="00DC6F8D">
            <w:pPr>
              <w:spacing w:after="0"/>
            </w:pPr>
            <w:r w:rsidRPr="00C1044A">
              <w:t>Jasna navodila za delo in razdelitev odgovornosti</w:t>
            </w:r>
          </w:p>
        </w:tc>
        <w:tc>
          <w:tcPr>
            <w:tcW w:w="1417" w:type="dxa"/>
            <w:vAlign w:val="center"/>
          </w:tcPr>
          <w:p w14:paraId="03CA0888" w14:textId="77777777" w:rsidR="00DC6F8D" w:rsidRPr="00C1044A" w:rsidRDefault="00DC6F8D" w:rsidP="00DC6F8D">
            <w:pPr>
              <w:spacing w:after="0"/>
            </w:pPr>
          </w:p>
        </w:tc>
        <w:tc>
          <w:tcPr>
            <w:tcW w:w="1417" w:type="dxa"/>
            <w:vAlign w:val="center"/>
          </w:tcPr>
          <w:p w14:paraId="78B5FDC7" w14:textId="77777777" w:rsidR="00DC6F8D" w:rsidRPr="00C1044A" w:rsidRDefault="00DC6F8D" w:rsidP="00DC6F8D">
            <w:pPr>
              <w:spacing w:after="0"/>
            </w:pPr>
          </w:p>
        </w:tc>
        <w:tc>
          <w:tcPr>
            <w:tcW w:w="1417" w:type="dxa"/>
          </w:tcPr>
          <w:p w14:paraId="28CC80ED" w14:textId="77777777" w:rsidR="00DC6F8D" w:rsidRPr="00C1044A" w:rsidRDefault="00DC6F8D" w:rsidP="00DC6F8D">
            <w:pPr>
              <w:spacing w:after="0"/>
            </w:pPr>
          </w:p>
        </w:tc>
      </w:tr>
      <w:tr w:rsidR="00DC6F8D" w:rsidRPr="00C1044A" w14:paraId="5A3A96FF" w14:textId="013C73DC" w:rsidTr="008B09D2">
        <w:trPr>
          <w:jc w:val="center"/>
        </w:trPr>
        <w:tc>
          <w:tcPr>
            <w:tcW w:w="5696" w:type="dxa"/>
            <w:vAlign w:val="center"/>
          </w:tcPr>
          <w:p w14:paraId="3A55EB02" w14:textId="6DE2E31F" w:rsidR="00DC6F8D" w:rsidRPr="00C1044A" w:rsidRDefault="00DC6F8D" w:rsidP="00DC6F8D">
            <w:pPr>
              <w:spacing w:after="0"/>
            </w:pPr>
            <w:r w:rsidRPr="00C1044A">
              <w:t>Podporo vodstva ob delovnih težavah</w:t>
            </w:r>
          </w:p>
        </w:tc>
        <w:tc>
          <w:tcPr>
            <w:tcW w:w="1417" w:type="dxa"/>
            <w:vAlign w:val="center"/>
          </w:tcPr>
          <w:p w14:paraId="0D257E87" w14:textId="77777777" w:rsidR="00DC6F8D" w:rsidRPr="00C1044A" w:rsidRDefault="00DC6F8D" w:rsidP="00DC6F8D">
            <w:pPr>
              <w:spacing w:after="0"/>
            </w:pPr>
          </w:p>
        </w:tc>
        <w:tc>
          <w:tcPr>
            <w:tcW w:w="1417" w:type="dxa"/>
            <w:vAlign w:val="center"/>
          </w:tcPr>
          <w:p w14:paraId="7273A980" w14:textId="77777777" w:rsidR="00DC6F8D" w:rsidRPr="00C1044A" w:rsidRDefault="00DC6F8D" w:rsidP="00DC6F8D">
            <w:pPr>
              <w:spacing w:after="0"/>
            </w:pPr>
          </w:p>
        </w:tc>
        <w:tc>
          <w:tcPr>
            <w:tcW w:w="1417" w:type="dxa"/>
          </w:tcPr>
          <w:p w14:paraId="0735734D" w14:textId="77777777" w:rsidR="00DC6F8D" w:rsidRPr="00C1044A" w:rsidRDefault="00DC6F8D" w:rsidP="00DC6F8D">
            <w:pPr>
              <w:spacing w:after="0"/>
            </w:pPr>
          </w:p>
        </w:tc>
      </w:tr>
      <w:tr w:rsidR="00DC6F8D" w:rsidRPr="00C1044A" w14:paraId="3305A517" w14:textId="76F7262C" w:rsidTr="008B09D2">
        <w:trPr>
          <w:jc w:val="center"/>
        </w:trPr>
        <w:tc>
          <w:tcPr>
            <w:tcW w:w="5696" w:type="dxa"/>
            <w:vAlign w:val="center"/>
          </w:tcPr>
          <w:p w14:paraId="14BFAC73" w14:textId="6022A2D5" w:rsidR="00DC6F8D" w:rsidRPr="00C1044A" w:rsidRDefault="00DC6F8D" w:rsidP="00DC6F8D">
            <w:pPr>
              <w:spacing w:after="0"/>
            </w:pPr>
            <w:r w:rsidRPr="00C1044A">
              <w:t xml:space="preserve">Podporo sodelavcev </w:t>
            </w:r>
            <w:r w:rsidR="003565B1">
              <w:t>in/</w:t>
            </w:r>
            <w:r w:rsidRPr="00C1044A">
              <w:t>ali mentorja</w:t>
            </w:r>
          </w:p>
        </w:tc>
        <w:tc>
          <w:tcPr>
            <w:tcW w:w="1417" w:type="dxa"/>
            <w:vAlign w:val="center"/>
          </w:tcPr>
          <w:p w14:paraId="18477C44" w14:textId="77777777" w:rsidR="00DC6F8D" w:rsidRPr="00C1044A" w:rsidRDefault="00DC6F8D" w:rsidP="00DC6F8D">
            <w:pPr>
              <w:spacing w:after="0"/>
              <w:rPr>
                <w:strike/>
              </w:rPr>
            </w:pPr>
          </w:p>
        </w:tc>
        <w:tc>
          <w:tcPr>
            <w:tcW w:w="1417" w:type="dxa"/>
            <w:vAlign w:val="center"/>
          </w:tcPr>
          <w:p w14:paraId="0976F0EF" w14:textId="77777777" w:rsidR="00DC6F8D" w:rsidRPr="00C1044A" w:rsidRDefault="00DC6F8D" w:rsidP="00DC6F8D">
            <w:pPr>
              <w:spacing w:after="0"/>
            </w:pPr>
          </w:p>
        </w:tc>
        <w:tc>
          <w:tcPr>
            <w:tcW w:w="1417" w:type="dxa"/>
          </w:tcPr>
          <w:p w14:paraId="028054A8" w14:textId="77777777" w:rsidR="00DC6F8D" w:rsidRPr="00C1044A" w:rsidRDefault="00DC6F8D" w:rsidP="00DC6F8D">
            <w:pPr>
              <w:spacing w:after="0"/>
            </w:pPr>
          </w:p>
        </w:tc>
      </w:tr>
      <w:tr w:rsidR="00DC6F8D" w:rsidRPr="00C1044A" w14:paraId="3A1CB4A8" w14:textId="1699EBFD" w:rsidTr="008B09D2">
        <w:trPr>
          <w:jc w:val="center"/>
        </w:trPr>
        <w:tc>
          <w:tcPr>
            <w:tcW w:w="5696" w:type="dxa"/>
            <w:vAlign w:val="center"/>
          </w:tcPr>
          <w:p w14:paraId="7A9B39E5" w14:textId="085D4D37" w:rsidR="00DC6F8D" w:rsidRPr="00C1044A" w:rsidRDefault="00DC6F8D" w:rsidP="00DC6F8D">
            <w:pPr>
              <w:spacing w:after="0"/>
            </w:pPr>
            <w:r w:rsidRPr="00C1044A">
              <w:t>Možnost odmorov med delom</w:t>
            </w:r>
          </w:p>
        </w:tc>
        <w:tc>
          <w:tcPr>
            <w:tcW w:w="1417" w:type="dxa"/>
            <w:vAlign w:val="center"/>
          </w:tcPr>
          <w:p w14:paraId="3008FE87" w14:textId="77777777" w:rsidR="00DC6F8D" w:rsidRPr="00C1044A" w:rsidRDefault="00DC6F8D" w:rsidP="00DC6F8D">
            <w:pPr>
              <w:spacing w:after="0"/>
            </w:pPr>
          </w:p>
        </w:tc>
        <w:tc>
          <w:tcPr>
            <w:tcW w:w="1417" w:type="dxa"/>
            <w:vAlign w:val="center"/>
          </w:tcPr>
          <w:p w14:paraId="64194FF1" w14:textId="77777777" w:rsidR="00DC6F8D" w:rsidRPr="00C1044A" w:rsidRDefault="00DC6F8D" w:rsidP="00DC6F8D">
            <w:pPr>
              <w:spacing w:after="0"/>
            </w:pPr>
          </w:p>
        </w:tc>
        <w:tc>
          <w:tcPr>
            <w:tcW w:w="1417" w:type="dxa"/>
          </w:tcPr>
          <w:p w14:paraId="29FEF80B" w14:textId="77777777" w:rsidR="00DC6F8D" w:rsidRPr="00C1044A" w:rsidRDefault="00DC6F8D" w:rsidP="00DC6F8D">
            <w:pPr>
              <w:spacing w:after="0"/>
            </w:pPr>
          </w:p>
        </w:tc>
      </w:tr>
      <w:tr w:rsidR="00DC6F8D" w:rsidRPr="00C1044A" w14:paraId="04DCE7E5" w14:textId="47A455C6" w:rsidTr="008B09D2">
        <w:trPr>
          <w:jc w:val="center"/>
        </w:trPr>
        <w:tc>
          <w:tcPr>
            <w:tcW w:w="5696" w:type="dxa"/>
            <w:vAlign w:val="center"/>
          </w:tcPr>
          <w:p w14:paraId="7A4B5E47" w14:textId="75B181BE" w:rsidR="00DC6F8D" w:rsidRPr="00C1044A" w:rsidRDefault="00DC6F8D" w:rsidP="00DC6F8D">
            <w:pPr>
              <w:spacing w:after="0"/>
            </w:pPr>
            <w:r w:rsidRPr="00C1044A">
              <w:t xml:space="preserve">Možnost vpliva na organizacijo </w:t>
            </w:r>
            <w:r w:rsidR="003565B1">
              <w:t>in/</w:t>
            </w:r>
            <w:r w:rsidRPr="00C1044A">
              <w:t>ali tempo dela</w:t>
            </w:r>
          </w:p>
        </w:tc>
        <w:tc>
          <w:tcPr>
            <w:tcW w:w="1417" w:type="dxa"/>
            <w:vAlign w:val="center"/>
          </w:tcPr>
          <w:p w14:paraId="386CD469" w14:textId="77777777" w:rsidR="00DC6F8D" w:rsidRPr="00C1044A" w:rsidRDefault="00DC6F8D" w:rsidP="00DC6F8D">
            <w:pPr>
              <w:spacing w:after="0"/>
            </w:pPr>
          </w:p>
        </w:tc>
        <w:tc>
          <w:tcPr>
            <w:tcW w:w="1417" w:type="dxa"/>
            <w:vAlign w:val="center"/>
          </w:tcPr>
          <w:p w14:paraId="421D9B55" w14:textId="77777777" w:rsidR="00DC6F8D" w:rsidRPr="00C1044A" w:rsidRDefault="00DC6F8D" w:rsidP="00DC6F8D">
            <w:pPr>
              <w:spacing w:after="0"/>
            </w:pPr>
          </w:p>
        </w:tc>
        <w:tc>
          <w:tcPr>
            <w:tcW w:w="1417" w:type="dxa"/>
          </w:tcPr>
          <w:p w14:paraId="067B6520" w14:textId="77777777" w:rsidR="00DC6F8D" w:rsidRPr="00C1044A" w:rsidRDefault="00DC6F8D" w:rsidP="00DC6F8D">
            <w:pPr>
              <w:spacing w:after="0"/>
            </w:pPr>
          </w:p>
        </w:tc>
      </w:tr>
      <w:tr w:rsidR="00DC6F8D" w:rsidRPr="00C1044A" w14:paraId="0C51479F" w14:textId="06B040FE" w:rsidTr="008B09D2">
        <w:trPr>
          <w:jc w:val="center"/>
        </w:trPr>
        <w:tc>
          <w:tcPr>
            <w:tcW w:w="5696" w:type="dxa"/>
            <w:vAlign w:val="center"/>
          </w:tcPr>
          <w:p w14:paraId="29B8F1C4" w14:textId="5111F802" w:rsidR="00DC6F8D" w:rsidRPr="00C1044A" w:rsidRDefault="00DC6F8D" w:rsidP="00DC6F8D">
            <w:pPr>
              <w:spacing w:after="0"/>
            </w:pPr>
            <w:r w:rsidRPr="00C1044A">
              <w:t>Zadostno število ljudi za delo</w:t>
            </w:r>
          </w:p>
        </w:tc>
        <w:tc>
          <w:tcPr>
            <w:tcW w:w="1417" w:type="dxa"/>
            <w:vAlign w:val="center"/>
          </w:tcPr>
          <w:p w14:paraId="371FC12C" w14:textId="77777777" w:rsidR="00DC6F8D" w:rsidRPr="00C1044A" w:rsidRDefault="00DC6F8D" w:rsidP="00DC6F8D">
            <w:pPr>
              <w:spacing w:after="0"/>
            </w:pPr>
          </w:p>
        </w:tc>
        <w:tc>
          <w:tcPr>
            <w:tcW w:w="1417" w:type="dxa"/>
            <w:vAlign w:val="center"/>
          </w:tcPr>
          <w:p w14:paraId="58428E13" w14:textId="77777777" w:rsidR="00DC6F8D" w:rsidRPr="00C1044A" w:rsidRDefault="00DC6F8D" w:rsidP="00DC6F8D">
            <w:pPr>
              <w:spacing w:after="0"/>
            </w:pPr>
          </w:p>
        </w:tc>
        <w:tc>
          <w:tcPr>
            <w:tcW w:w="1417" w:type="dxa"/>
          </w:tcPr>
          <w:p w14:paraId="32B9F66A" w14:textId="77777777" w:rsidR="00DC6F8D" w:rsidRPr="00C1044A" w:rsidRDefault="00DC6F8D" w:rsidP="00DC6F8D">
            <w:pPr>
              <w:spacing w:after="0"/>
            </w:pPr>
          </w:p>
        </w:tc>
      </w:tr>
      <w:tr w:rsidR="00DC6F8D" w:rsidRPr="00C1044A" w14:paraId="46488548" w14:textId="72ED8A41" w:rsidTr="008B09D2">
        <w:trPr>
          <w:jc w:val="center"/>
        </w:trPr>
        <w:tc>
          <w:tcPr>
            <w:tcW w:w="5696" w:type="dxa"/>
            <w:vAlign w:val="center"/>
          </w:tcPr>
          <w:p w14:paraId="253554A3" w14:textId="24E89EA4" w:rsidR="00DC6F8D" w:rsidRPr="00C1044A" w:rsidRDefault="00DC6F8D" w:rsidP="00DC6F8D">
            <w:pPr>
              <w:spacing w:after="0"/>
            </w:pPr>
            <w:r w:rsidRPr="00C1044A">
              <w:t>Postopek za prijavo nasilja, nadlegovanja, trpinčenja ali diskriminacije</w:t>
            </w:r>
          </w:p>
        </w:tc>
        <w:tc>
          <w:tcPr>
            <w:tcW w:w="1417" w:type="dxa"/>
            <w:vAlign w:val="center"/>
          </w:tcPr>
          <w:p w14:paraId="09FCBBB2" w14:textId="77777777" w:rsidR="00DC6F8D" w:rsidRPr="00C1044A" w:rsidRDefault="00DC6F8D" w:rsidP="00DC6F8D">
            <w:pPr>
              <w:spacing w:after="0"/>
            </w:pPr>
          </w:p>
        </w:tc>
        <w:tc>
          <w:tcPr>
            <w:tcW w:w="1417" w:type="dxa"/>
            <w:vAlign w:val="center"/>
          </w:tcPr>
          <w:p w14:paraId="3FB96445" w14:textId="77777777" w:rsidR="00DC6F8D" w:rsidRPr="00C1044A" w:rsidRDefault="00DC6F8D" w:rsidP="00DC6F8D">
            <w:pPr>
              <w:spacing w:after="0"/>
            </w:pPr>
          </w:p>
        </w:tc>
        <w:tc>
          <w:tcPr>
            <w:tcW w:w="1417" w:type="dxa"/>
          </w:tcPr>
          <w:p w14:paraId="1DDDDEC5" w14:textId="77777777" w:rsidR="00DC6F8D" w:rsidRPr="00C1044A" w:rsidRDefault="00DC6F8D" w:rsidP="00DC6F8D">
            <w:pPr>
              <w:spacing w:after="0"/>
            </w:pPr>
          </w:p>
        </w:tc>
      </w:tr>
      <w:tr w:rsidR="00DC6F8D" w:rsidRPr="00C1044A" w14:paraId="21265CF4" w14:textId="47BAE9BC" w:rsidTr="008B09D2">
        <w:trPr>
          <w:jc w:val="center"/>
        </w:trPr>
        <w:tc>
          <w:tcPr>
            <w:tcW w:w="5696" w:type="dxa"/>
            <w:vAlign w:val="center"/>
          </w:tcPr>
          <w:p w14:paraId="672DE94E" w14:textId="5204F0F8" w:rsidR="00DC6F8D" w:rsidRPr="00C1044A" w:rsidRDefault="00DC6F8D" w:rsidP="00DC6F8D">
            <w:pPr>
              <w:spacing w:after="0"/>
            </w:pPr>
            <w:r w:rsidRPr="00C1044A">
              <w:t>Ukrepe za zaščito pred nasiljem tretjih oseb (npr. strank, pacientov, učencev, uporabnikov)</w:t>
            </w:r>
          </w:p>
        </w:tc>
        <w:tc>
          <w:tcPr>
            <w:tcW w:w="1417" w:type="dxa"/>
            <w:vAlign w:val="center"/>
          </w:tcPr>
          <w:p w14:paraId="675C407B" w14:textId="77777777" w:rsidR="00DC6F8D" w:rsidRPr="00C1044A" w:rsidRDefault="00DC6F8D" w:rsidP="00DC6F8D">
            <w:pPr>
              <w:spacing w:after="0"/>
            </w:pPr>
          </w:p>
        </w:tc>
        <w:tc>
          <w:tcPr>
            <w:tcW w:w="1417" w:type="dxa"/>
            <w:vAlign w:val="center"/>
          </w:tcPr>
          <w:p w14:paraId="5922A525" w14:textId="77777777" w:rsidR="00DC6F8D" w:rsidRPr="00C1044A" w:rsidRDefault="00DC6F8D" w:rsidP="00DC6F8D">
            <w:pPr>
              <w:spacing w:after="0"/>
            </w:pPr>
          </w:p>
        </w:tc>
        <w:tc>
          <w:tcPr>
            <w:tcW w:w="1417" w:type="dxa"/>
          </w:tcPr>
          <w:p w14:paraId="68A5A85D" w14:textId="77777777" w:rsidR="00DC6F8D" w:rsidRPr="00C1044A" w:rsidRDefault="00DC6F8D" w:rsidP="00DC6F8D">
            <w:pPr>
              <w:spacing w:after="0"/>
            </w:pPr>
          </w:p>
        </w:tc>
      </w:tr>
      <w:tr w:rsidR="00DC6F8D" w:rsidRPr="00C1044A" w14:paraId="18429753" w14:textId="06EE53C9" w:rsidTr="008B09D2">
        <w:trPr>
          <w:jc w:val="center"/>
        </w:trPr>
        <w:tc>
          <w:tcPr>
            <w:tcW w:w="5696" w:type="dxa"/>
            <w:vAlign w:val="center"/>
          </w:tcPr>
          <w:p w14:paraId="57C8AE51" w14:textId="71D59849" w:rsidR="00DC6F8D" w:rsidRPr="00C1044A" w:rsidRDefault="00DC6F8D" w:rsidP="00DC6F8D">
            <w:pPr>
              <w:spacing w:after="0"/>
            </w:pPr>
            <w:r w:rsidRPr="00C1044A">
              <w:t>Zaupno pomoč ali svetovanje ob duševnih obremenitvah</w:t>
            </w:r>
          </w:p>
        </w:tc>
        <w:tc>
          <w:tcPr>
            <w:tcW w:w="1417" w:type="dxa"/>
            <w:vAlign w:val="center"/>
          </w:tcPr>
          <w:p w14:paraId="48D443AD" w14:textId="77777777" w:rsidR="00DC6F8D" w:rsidRPr="00C1044A" w:rsidRDefault="00DC6F8D" w:rsidP="00DC6F8D">
            <w:pPr>
              <w:spacing w:after="0"/>
            </w:pPr>
          </w:p>
        </w:tc>
        <w:tc>
          <w:tcPr>
            <w:tcW w:w="1417" w:type="dxa"/>
            <w:vAlign w:val="center"/>
          </w:tcPr>
          <w:p w14:paraId="12350D0E" w14:textId="77777777" w:rsidR="00DC6F8D" w:rsidRPr="00C1044A" w:rsidRDefault="00DC6F8D" w:rsidP="00DC6F8D">
            <w:pPr>
              <w:spacing w:after="0"/>
            </w:pPr>
          </w:p>
        </w:tc>
        <w:tc>
          <w:tcPr>
            <w:tcW w:w="1417" w:type="dxa"/>
          </w:tcPr>
          <w:p w14:paraId="0010FAA0" w14:textId="77777777" w:rsidR="00DC6F8D" w:rsidRPr="00C1044A" w:rsidRDefault="00DC6F8D" w:rsidP="00DC6F8D">
            <w:pPr>
              <w:spacing w:after="0"/>
            </w:pPr>
          </w:p>
        </w:tc>
      </w:tr>
    </w:tbl>
    <w:p w14:paraId="715AE986" w14:textId="77777777" w:rsidR="00B01110" w:rsidRDefault="00B01110" w:rsidP="00033B97">
      <w:pPr>
        <w:spacing w:before="120" w:after="60"/>
        <w:jc w:val="both"/>
        <w:rPr>
          <w:b/>
        </w:rPr>
      </w:pPr>
    </w:p>
    <w:p w14:paraId="13CC1ACF" w14:textId="3C71B5DE" w:rsidR="00806370" w:rsidRPr="00C1044A" w:rsidRDefault="00836BBF" w:rsidP="00033B97">
      <w:pPr>
        <w:spacing w:before="120" w:after="60"/>
        <w:jc w:val="both"/>
      </w:pPr>
      <w:r w:rsidRPr="00C1044A">
        <w:rPr>
          <w:b/>
        </w:rPr>
        <w:t>3.</w:t>
      </w:r>
      <w:r w:rsidR="001F21DD" w:rsidRPr="00C1044A">
        <w:rPr>
          <w:b/>
        </w:rPr>
        <w:t>8</w:t>
      </w:r>
      <w:r w:rsidRPr="00C1044A">
        <w:rPr>
          <w:b/>
        </w:rPr>
        <w:t xml:space="preserve">. Ali so se v </w:t>
      </w:r>
      <w:r w:rsidR="00902302" w:rsidRPr="00C1044A">
        <w:rPr>
          <w:b/>
        </w:rPr>
        <w:t>zadnjih 12 mesecih</w:t>
      </w:r>
      <w:r w:rsidRPr="00C1044A">
        <w:rPr>
          <w:b/>
        </w:rPr>
        <w:t xml:space="preserve"> naslednji vidiki vašega dela </w:t>
      </w:r>
      <w:r w:rsidR="000F01AB" w:rsidRPr="00C1044A">
        <w:rPr>
          <w:b/>
        </w:rPr>
        <w:t xml:space="preserve">zmanjšali, ostali enaki ali </w:t>
      </w:r>
      <w:r w:rsidRPr="00C1044A">
        <w:rPr>
          <w:b/>
        </w:rPr>
        <w:t>povečali?</w:t>
      </w:r>
    </w:p>
    <w:tbl>
      <w:tblPr>
        <w:tblStyle w:val="Tabelamrea"/>
        <w:tblW w:w="9974" w:type="dxa"/>
        <w:jc w:val="center"/>
        <w:tblLook w:val="04A0" w:firstRow="1" w:lastRow="0" w:firstColumn="1" w:lastColumn="0" w:noHBand="0" w:noVBand="1"/>
      </w:tblPr>
      <w:tblGrid>
        <w:gridCol w:w="5723"/>
        <w:gridCol w:w="1417"/>
        <w:gridCol w:w="1417"/>
        <w:gridCol w:w="1417"/>
      </w:tblGrid>
      <w:tr w:rsidR="00806370" w:rsidRPr="00C1044A" w14:paraId="6773A9FD" w14:textId="77777777" w:rsidTr="008B09D2">
        <w:trPr>
          <w:jc w:val="center"/>
        </w:trPr>
        <w:tc>
          <w:tcPr>
            <w:tcW w:w="5723" w:type="dxa"/>
            <w:shd w:val="clear" w:color="auto" w:fill="D9E1F2"/>
            <w:vAlign w:val="center"/>
          </w:tcPr>
          <w:p w14:paraId="182D461A" w14:textId="38AA1F9C" w:rsidR="00806370" w:rsidRPr="00C1044A" w:rsidRDefault="00806370">
            <w:pPr>
              <w:spacing w:after="0"/>
            </w:pPr>
          </w:p>
        </w:tc>
        <w:tc>
          <w:tcPr>
            <w:tcW w:w="1417" w:type="dxa"/>
            <w:shd w:val="clear" w:color="auto" w:fill="D9E1F2"/>
            <w:vAlign w:val="center"/>
          </w:tcPr>
          <w:p w14:paraId="1BE71130" w14:textId="48FD6163" w:rsidR="00806370" w:rsidRPr="00C1044A" w:rsidRDefault="00E54B76">
            <w:pPr>
              <w:spacing w:after="0"/>
            </w:pPr>
            <w:r w:rsidRPr="00C1044A">
              <w:rPr>
                <w:b/>
              </w:rPr>
              <w:t xml:space="preserve">Zmanjšali </w:t>
            </w:r>
            <w:r w:rsidR="00836BBF" w:rsidRPr="00C1044A">
              <w:rPr>
                <w:b/>
              </w:rPr>
              <w:t>(1)</w:t>
            </w:r>
          </w:p>
        </w:tc>
        <w:tc>
          <w:tcPr>
            <w:tcW w:w="1417" w:type="dxa"/>
            <w:shd w:val="clear" w:color="auto" w:fill="D9E1F2"/>
            <w:vAlign w:val="center"/>
          </w:tcPr>
          <w:p w14:paraId="0A8B2BB1" w14:textId="3B8DE0E4" w:rsidR="00806370" w:rsidRPr="00C1044A" w:rsidRDefault="001979B9">
            <w:pPr>
              <w:spacing w:after="0"/>
            </w:pPr>
            <w:r w:rsidRPr="00C1044A">
              <w:rPr>
                <w:b/>
              </w:rPr>
              <w:t xml:space="preserve">Ostali enaki </w:t>
            </w:r>
            <w:r w:rsidR="00836BBF" w:rsidRPr="00C1044A">
              <w:rPr>
                <w:b/>
              </w:rPr>
              <w:t>(2)</w:t>
            </w:r>
          </w:p>
        </w:tc>
        <w:tc>
          <w:tcPr>
            <w:tcW w:w="1417" w:type="dxa"/>
            <w:shd w:val="clear" w:color="auto" w:fill="D9E1F2"/>
            <w:vAlign w:val="center"/>
          </w:tcPr>
          <w:p w14:paraId="1817E332" w14:textId="4CF96112" w:rsidR="00806370" w:rsidRPr="00C1044A" w:rsidRDefault="00E54B76">
            <w:pPr>
              <w:spacing w:after="0"/>
            </w:pPr>
            <w:r w:rsidRPr="00C1044A">
              <w:rPr>
                <w:b/>
              </w:rPr>
              <w:t>Povečali</w:t>
            </w:r>
            <w:r w:rsidR="00836BBF" w:rsidRPr="00C1044A">
              <w:rPr>
                <w:b/>
              </w:rPr>
              <w:t xml:space="preserve"> (3)</w:t>
            </w:r>
          </w:p>
        </w:tc>
      </w:tr>
      <w:tr w:rsidR="00806370" w:rsidRPr="00C1044A" w14:paraId="6DF03925" w14:textId="77777777" w:rsidTr="008B09D2">
        <w:trPr>
          <w:jc w:val="center"/>
        </w:trPr>
        <w:tc>
          <w:tcPr>
            <w:tcW w:w="5723" w:type="dxa"/>
            <w:vAlign w:val="center"/>
          </w:tcPr>
          <w:p w14:paraId="5B4D2AEC" w14:textId="7E112C76" w:rsidR="00806370" w:rsidRPr="00C1044A" w:rsidRDefault="00836BBF">
            <w:pPr>
              <w:spacing w:after="0"/>
            </w:pPr>
            <w:r w:rsidRPr="00C1044A">
              <w:t xml:space="preserve">Število </w:t>
            </w:r>
            <w:r w:rsidR="00EE1CCD" w:rsidRPr="00C1044A">
              <w:t xml:space="preserve">delovnih </w:t>
            </w:r>
            <w:r w:rsidRPr="00C1044A">
              <w:t>ur na teden</w:t>
            </w:r>
          </w:p>
        </w:tc>
        <w:tc>
          <w:tcPr>
            <w:tcW w:w="1417" w:type="dxa"/>
            <w:vAlign w:val="center"/>
          </w:tcPr>
          <w:p w14:paraId="3A747BAC" w14:textId="77777777" w:rsidR="00806370" w:rsidRPr="00C1044A" w:rsidRDefault="00806370">
            <w:pPr>
              <w:spacing w:after="0"/>
            </w:pPr>
          </w:p>
        </w:tc>
        <w:tc>
          <w:tcPr>
            <w:tcW w:w="1417" w:type="dxa"/>
            <w:vAlign w:val="center"/>
          </w:tcPr>
          <w:p w14:paraId="21B94A75" w14:textId="77777777" w:rsidR="00806370" w:rsidRPr="00C1044A" w:rsidRDefault="00806370">
            <w:pPr>
              <w:spacing w:after="0"/>
            </w:pPr>
          </w:p>
        </w:tc>
        <w:tc>
          <w:tcPr>
            <w:tcW w:w="1417" w:type="dxa"/>
            <w:vAlign w:val="center"/>
          </w:tcPr>
          <w:p w14:paraId="5C6A1D3B" w14:textId="77777777" w:rsidR="00806370" w:rsidRPr="00C1044A" w:rsidRDefault="00806370">
            <w:pPr>
              <w:spacing w:after="0"/>
            </w:pPr>
          </w:p>
        </w:tc>
      </w:tr>
      <w:tr w:rsidR="00806370" w:rsidRPr="00C1044A" w14:paraId="366FB46B" w14:textId="77777777" w:rsidTr="008B09D2">
        <w:trPr>
          <w:jc w:val="center"/>
        </w:trPr>
        <w:tc>
          <w:tcPr>
            <w:tcW w:w="5723" w:type="dxa"/>
            <w:vAlign w:val="center"/>
          </w:tcPr>
          <w:p w14:paraId="33CD430B" w14:textId="6B59CB04" w:rsidR="00806370" w:rsidRPr="00C1044A" w:rsidRDefault="00EE1CCD">
            <w:pPr>
              <w:spacing w:after="0"/>
            </w:pPr>
            <w:r w:rsidRPr="00C1044A">
              <w:t>Vaš vpliv na organizacijo lastnega dela</w:t>
            </w:r>
          </w:p>
        </w:tc>
        <w:tc>
          <w:tcPr>
            <w:tcW w:w="1417" w:type="dxa"/>
            <w:vAlign w:val="center"/>
          </w:tcPr>
          <w:p w14:paraId="6491C78C" w14:textId="77777777" w:rsidR="00806370" w:rsidRPr="00C1044A" w:rsidRDefault="00806370">
            <w:pPr>
              <w:spacing w:after="0"/>
            </w:pPr>
          </w:p>
        </w:tc>
        <w:tc>
          <w:tcPr>
            <w:tcW w:w="1417" w:type="dxa"/>
            <w:vAlign w:val="center"/>
          </w:tcPr>
          <w:p w14:paraId="47A13BCC" w14:textId="77777777" w:rsidR="00806370" w:rsidRPr="00C1044A" w:rsidRDefault="00806370">
            <w:pPr>
              <w:spacing w:after="0"/>
            </w:pPr>
          </w:p>
        </w:tc>
        <w:tc>
          <w:tcPr>
            <w:tcW w:w="1417" w:type="dxa"/>
            <w:vAlign w:val="center"/>
          </w:tcPr>
          <w:p w14:paraId="0F7FD735" w14:textId="77777777" w:rsidR="00806370" w:rsidRPr="00C1044A" w:rsidRDefault="00806370">
            <w:pPr>
              <w:spacing w:after="0"/>
            </w:pPr>
          </w:p>
        </w:tc>
      </w:tr>
      <w:tr w:rsidR="00806370" w:rsidRPr="00C1044A" w14:paraId="6B665240" w14:textId="77777777" w:rsidTr="008B09D2">
        <w:trPr>
          <w:jc w:val="center"/>
        </w:trPr>
        <w:tc>
          <w:tcPr>
            <w:tcW w:w="5723" w:type="dxa"/>
            <w:vAlign w:val="center"/>
          </w:tcPr>
          <w:p w14:paraId="76692E21" w14:textId="2522C498" w:rsidR="00806370" w:rsidRPr="00C1044A" w:rsidRDefault="00E23CE8">
            <w:pPr>
              <w:spacing w:after="0"/>
            </w:pPr>
            <w:r w:rsidRPr="00C1044A">
              <w:t>Obseg/število n</w:t>
            </w:r>
            <w:r w:rsidR="00836BBF" w:rsidRPr="00C1044A">
              <w:t>alog in zadolžit</w:t>
            </w:r>
            <w:r w:rsidRPr="00C1044A">
              <w:t>ev</w:t>
            </w:r>
          </w:p>
        </w:tc>
        <w:tc>
          <w:tcPr>
            <w:tcW w:w="1417" w:type="dxa"/>
            <w:vAlign w:val="center"/>
          </w:tcPr>
          <w:p w14:paraId="3C1BB035" w14:textId="77777777" w:rsidR="00806370" w:rsidRPr="00C1044A" w:rsidRDefault="00806370">
            <w:pPr>
              <w:spacing w:after="0"/>
            </w:pPr>
          </w:p>
        </w:tc>
        <w:tc>
          <w:tcPr>
            <w:tcW w:w="1417" w:type="dxa"/>
            <w:vAlign w:val="center"/>
          </w:tcPr>
          <w:p w14:paraId="0D43C3A3" w14:textId="77777777" w:rsidR="00806370" w:rsidRPr="00C1044A" w:rsidRDefault="00806370">
            <w:pPr>
              <w:spacing w:after="0"/>
            </w:pPr>
          </w:p>
        </w:tc>
        <w:tc>
          <w:tcPr>
            <w:tcW w:w="1417" w:type="dxa"/>
            <w:vAlign w:val="center"/>
          </w:tcPr>
          <w:p w14:paraId="7BB50AA5" w14:textId="77777777" w:rsidR="00806370" w:rsidRPr="00C1044A" w:rsidRDefault="00806370">
            <w:pPr>
              <w:spacing w:after="0"/>
            </w:pPr>
          </w:p>
        </w:tc>
      </w:tr>
    </w:tbl>
    <w:p w14:paraId="36AF7274" w14:textId="77777777" w:rsidR="008B09D2" w:rsidRPr="00C1044A" w:rsidRDefault="008B09D2" w:rsidP="00033B97">
      <w:pPr>
        <w:spacing w:before="120" w:after="60"/>
        <w:jc w:val="both"/>
        <w:rPr>
          <w:b/>
        </w:rPr>
      </w:pPr>
    </w:p>
    <w:p w14:paraId="4F6E5A42" w14:textId="6BAF37A2" w:rsidR="00806370" w:rsidRPr="00C1044A" w:rsidRDefault="00836BBF" w:rsidP="00033B97">
      <w:pPr>
        <w:spacing w:before="120" w:after="60"/>
        <w:jc w:val="both"/>
      </w:pPr>
      <w:r w:rsidRPr="00C1044A">
        <w:rPr>
          <w:b/>
        </w:rPr>
        <w:t>3.</w:t>
      </w:r>
      <w:r w:rsidR="001F21DD" w:rsidRPr="00C1044A">
        <w:rPr>
          <w:b/>
        </w:rPr>
        <w:t>9</w:t>
      </w:r>
      <w:r w:rsidRPr="00C1044A">
        <w:rPr>
          <w:b/>
        </w:rPr>
        <w:t>. Vpliv na delo</w:t>
      </w:r>
      <w:r w:rsidR="00500FFC" w:rsidRPr="00C1044A">
        <w:rPr>
          <w:b/>
        </w:rPr>
        <w:t xml:space="preserve"> </w:t>
      </w:r>
      <w:r w:rsidR="00500FFC" w:rsidRPr="00C1044A">
        <w:rPr>
          <w:bCs/>
        </w:rPr>
        <w:t>(</w:t>
      </w:r>
      <w:r w:rsidR="00500FFC" w:rsidRPr="00C1044A">
        <w:rPr>
          <w:bCs/>
          <w:i/>
          <w:iCs/>
        </w:rPr>
        <w:t>Navodila za anketarj</w:t>
      </w:r>
      <w:r w:rsidR="00643465" w:rsidRPr="00C1044A">
        <w:rPr>
          <w:bCs/>
          <w:i/>
          <w:iCs/>
        </w:rPr>
        <w:t>e</w:t>
      </w:r>
      <w:r w:rsidR="00500FFC" w:rsidRPr="00C1044A">
        <w:rPr>
          <w:bCs/>
        </w:rPr>
        <w:t>:</w:t>
      </w:r>
      <w:r w:rsidR="00500FFC" w:rsidRPr="00C1044A">
        <w:rPr>
          <w:b/>
        </w:rPr>
        <w:t xml:space="preserve"> </w:t>
      </w:r>
      <w:r w:rsidR="00500FFC" w:rsidRPr="00C1044A">
        <w:t>Naslednja vprašanja se nanašajo na to, koliko vpliva imate na način, organizacijo in pogoje svojega dela)</w:t>
      </w:r>
    </w:p>
    <w:tbl>
      <w:tblPr>
        <w:tblStyle w:val="Tabelamrea"/>
        <w:tblW w:w="9968" w:type="dxa"/>
        <w:jc w:val="center"/>
        <w:tblLook w:val="04A0" w:firstRow="1" w:lastRow="0" w:firstColumn="1" w:lastColumn="0" w:noHBand="0" w:noVBand="1"/>
      </w:tblPr>
      <w:tblGrid>
        <w:gridCol w:w="7134"/>
        <w:gridCol w:w="1417"/>
        <w:gridCol w:w="1417"/>
      </w:tblGrid>
      <w:tr w:rsidR="00806370" w:rsidRPr="00C1044A" w14:paraId="3223172E" w14:textId="77777777" w:rsidTr="008B09D2">
        <w:trPr>
          <w:jc w:val="center"/>
        </w:trPr>
        <w:tc>
          <w:tcPr>
            <w:tcW w:w="7134" w:type="dxa"/>
            <w:shd w:val="clear" w:color="auto" w:fill="D9E1F2"/>
            <w:vAlign w:val="center"/>
          </w:tcPr>
          <w:p w14:paraId="57897D4D" w14:textId="718B88AC" w:rsidR="00806370" w:rsidRPr="00C1044A" w:rsidRDefault="00806370">
            <w:pPr>
              <w:spacing w:after="0"/>
            </w:pPr>
          </w:p>
        </w:tc>
        <w:tc>
          <w:tcPr>
            <w:tcW w:w="1417" w:type="dxa"/>
            <w:shd w:val="clear" w:color="auto" w:fill="D9E1F2"/>
            <w:vAlign w:val="center"/>
          </w:tcPr>
          <w:p w14:paraId="5098DF51" w14:textId="70613603" w:rsidR="00806370" w:rsidRPr="00C1044A" w:rsidRDefault="00836BBF">
            <w:pPr>
              <w:spacing w:after="0"/>
            </w:pPr>
            <w:r w:rsidRPr="00C1044A">
              <w:rPr>
                <w:b/>
              </w:rPr>
              <w:t xml:space="preserve">DA </w:t>
            </w:r>
          </w:p>
        </w:tc>
        <w:tc>
          <w:tcPr>
            <w:tcW w:w="1417" w:type="dxa"/>
            <w:shd w:val="clear" w:color="auto" w:fill="D9E1F2"/>
            <w:vAlign w:val="center"/>
          </w:tcPr>
          <w:p w14:paraId="13BC194B" w14:textId="5C620AFF" w:rsidR="00806370" w:rsidRPr="00C1044A" w:rsidRDefault="00836BBF">
            <w:pPr>
              <w:spacing w:after="0"/>
            </w:pPr>
            <w:r w:rsidRPr="00C1044A">
              <w:rPr>
                <w:b/>
              </w:rPr>
              <w:t xml:space="preserve">NE </w:t>
            </w:r>
          </w:p>
        </w:tc>
      </w:tr>
      <w:tr w:rsidR="00806370" w:rsidRPr="00C1044A" w14:paraId="1A3D6EB6" w14:textId="77777777" w:rsidTr="008B09D2">
        <w:trPr>
          <w:jc w:val="center"/>
        </w:trPr>
        <w:tc>
          <w:tcPr>
            <w:tcW w:w="7134" w:type="dxa"/>
            <w:vAlign w:val="center"/>
          </w:tcPr>
          <w:p w14:paraId="073D1DC0" w14:textId="7475A0D0" w:rsidR="00806370" w:rsidRPr="00C1044A" w:rsidRDefault="00836BBF">
            <w:pPr>
              <w:spacing w:after="0"/>
            </w:pPr>
            <w:r w:rsidRPr="00C1044A">
              <w:t xml:space="preserve">Ali </w:t>
            </w:r>
            <w:r w:rsidR="00E21506" w:rsidRPr="00C1044A">
              <w:t>lahko vplivate</w:t>
            </w:r>
            <w:r w:rsidRPr="00C1044A">
              <w:t xml:space="preserve"> na to, </w:t>
            </w:r>
            <w:r w:rsidR="00A175F8" w:rsidRPr="00C1044A">
              <w:rPr>
                <w:b/>
                <w:bCs/>
              </w:rPr>
              <w:t xml:space="preserve">kako </w:t>
            </w:r>
            <w:r w:rsidRPr="00C1044A">
              <w:rPr>
                <w:b/>
                <w:bCs/>
              </w:rPr>
              <w:t>opravljate svoje delo</w:t>
            </w:r>
            <w:r w:rsidRPr="00C1044A">
              <w:t>?</w:t>
            </w:r>
          </w:p>
        </w:tc>
        <w:tc>
          <w:tcPr>
            <w:tcW w:w="1417" w:type="dxa"/>
            <w:vAlign w:val="center"/>
          </w:tcPr>
          <w:p w14:paraId="4EAB00A7" w14:textId="77777777" w:rsidR="00806370" w:rsidRPr="00C1044A" w:rsidRDefault="00806370">
            <w:pPr>
              <w:spacing w:after="0"/>
            </w:pPr>
          </w:p>
        </w:tc>
        <w:tc>
          <w:tcPr>
            <w:tcW w:w="1417" w:type="dxa"/>
            <w:vAlign w:val="center"/>
          </w:tcPr>
          <w:p w14:paraId="1144DF76" w14:textId="77777777" w:rsidR="00806370" w:rsidRPr="00C1044A" w:rsidRDefault="00806370">
            <w:pPr>
              <w:spacing w:after="0"/>
            </w:pPr>
          </w:p>
        </w:tc>
      </w:tr>
      <w:tr w:rsidR="00806370" w:rsidRPr="00C1044A" w14:paraId="13C39CBE" w14:textId="77777777" w:rsidTr="008B09D2">
        <w:trPr>
          <w:jc w:val="center"/>
        </w:trPr>
        <w:tc>
          <w:tcPr>
            <w:tcW w:w="7134" w:type="dxa"/>
            <w:vAlign w:val="center"/>
          </w:tcPr>
          <w:p w14:paraId="41CD027A" w14:textId="77777777" w:rsidR="00806370" w:rsidRPr="00C1044A" w:rsidRDefault="00836BBF">
            <w:pPr>
              <w:spacing w:after="0"/>
            </w:pPr>
            <w:r w:rsidRPr="00C1044A">
              <w:t xml:space="preserve">Ali lahko vplivate na to, </w:t>
            </w:r>
            <w:r w:rsidRPr="00C1044A">
              <w:rPr>
                <w:b/>
                <w:bCs/>
              </w:rPr>
              <w:t>kako hitro delate</w:t>
            </w:r>
            <w:r w:rsidRPr="00C1044A">
              <w:t>?</w:t>
            </w:r>
          </w:p>
        </w:tc>
        <w:tc>
          <w:tcPr>
            <w:tcW w:w="1417" w:type="dxa"/>
            <w:vAlign w:val="center"/>
          </w:tcPr>
          <w:p w14:paraId="70E4CB4C" w14:textId="77777777" w:rsidR="00806370" w:rsidRPr="00C1044A" w:rsidRDefault="00806370">
            <w:pPr>
              <w:spacing w:after="0"/>
            </w:pPr>
          </w:p>
        </w:tc>
        <w:tc>
          <w:tcPr>
            <w:tcW w:w="1417" w:type="dxa"/>
            <w:vAlign w:val="center"/>
          </w:tcPr>
          <w:p w14:paraId="14581FAB" w14:textId="77777777" w:rsidR="00806370" w:rsidRPr="00C1044A" w:rsidRDefault="00806370">
            <w:pPr>
              <w:spacing w:after="0"/>
            </w:pPr>
          </w:p>
        </w:tc>
      </w:tr>
      <w:tr w:rsidR="00806370" w:rsidRPr="00C1044A" w14:paraId="0BBECCDE" w14:textId="77777777" w:rsidTr="008B09D2">
        <w:trPr>
          <w:jc w:val="center"/>
        </w:trPr>
        <w:tc>
          <w:tcPr>
            <w:tcW w:w="7134" w:type="dxa"/>
            <w:vAlign w:val="center"/>
          </w:tcPr>
          <w:p w14:paraId="5260F2A6" w14:textId="0C53C136" w:rsidR="00806370" w:rsidRPr="00C1044A" w:rsidRDefault="00836BBF">
            <w:pPr>
              <w:spacing w:after="0"/>
            </w:pPr>
            <w:r w:rsidRPr="00C1044A">
              <w:t xml:space="preserve">Ali se lahko odločite, </w:t>
            </w:r>
            <w:r w:rsidRPr="00C1044A">
              <w:rPr>
                <w:b/>
                <w:bCs/>
              </w:rPr>
              <w:t xml:space="preserve">kdaj </w:t>
            </w:r>
            <w:r w:rsidR="004F2312" w:rsidRPr="00C1044A">
              <w:rPr>
                <w:b/>
                <w:bCs/>
              </w:rPr>
              <w:t xml:space="preserve">boste lahko imeli </w:t>
            </w:r>
            <w:r w:rsidRPr="00C1044A">
              <w:rPr>
                <w:b/>
                <w:bCs/>
              </w:rPr>
              <w:t>odmor</w:t>
            </w:r>
            <w:r w:rsidRPr="00C1044A">
              <w:t>?</w:t>
            </w:r>
          </w:p>
        </w:tc>
        <w:tc>
          <w:tcPr>
            <w:tcW w:w="1417" w:type="dxa"/>
            <w:vAlign w:val="center"/>
          </w:tcPr>
          <w:p w14:paraId="6C49AB09" w14:textId="77777777" w:rsidR="00806370" w:rsidRPr="00C1044A" w:rsidRDefault="00806370">
            <w:pPr>
              <w:spacing w:after="0"/>
            </w:pPr>
          </w:p>
        </w:tc>
        <w:tc>
          <w:tcPr>
            <w:tcW w:w="1417" w:type="dxa"/>
            <w:vAlign w:val="center"/>
          </w:tcPr>
          <w:p w14:paraId="61336537" w14:textId="77777777" w:rsidR="00806370" w:rsidRPr="00C1044A" w:rsidRDefault="00806370">
            <w:pPr>
              <w:spacing w:after="0"/>
            </w:pPr>
          </w:p>
        </w:tc>
      </w:tr>
      <w:tr w:rsidR="00806370" w:rsidRPr="00C1044A" w14:paraId="13102E12" w14:textId="77777777" w:rsidTr="008B09D2">
        <w:trPr>
          <w:jc w:val="center"/>
        </w:trPr>
        <w:tc>
          <w:tcPr>
            <w:tcW w:w="7134" w:type="dxa"/>
            <w:vAlign w:val="center"/>
          </w:tcPr>
          <w:p w14:paraId="31C62AFA" w14:textId="4CA47D5F" w:rsidR="00806370" w:rsidRPr="00C1044A" w:rsidRDefault="00836BBF">
            <w:pPr>
              <w:spacing w:after="0"/>
            </w:pPr>
            <w:r w:rsidRPr="00C1044A">
              <w:t xml:space="preserve">Ali si lahko </w:t>
            </w:r>
            <w:r w:rsidRPr="00C1044A">
              <w:rPr>
                <w:b/>
                <w:bCs/>
              </w:rPr>
              <w:t>vzamete dopust kadar želite</w:t>
            </w:r>
            <w:r w:rsidRPr="00C1044A">
              <w:t>?</w:t>
            </w:r>
          </w:p>
        </w:tc>
        <w:tc>
          <w:tcPr>
            <w:tcW w:w="1417" w:type="dxa"/>
            <w:vAlign w:val="center"/>
          </w:tcPr>
          <w:p w14:paraId="1A6B99DB" w14:textId="77777777" w:rsidR="00806370" w:rsidRPr="00C1044A" w:rsidRDefault="00806370">
            <w:pPr>
              <w:spacing w:after="0"/>
            </w:pPr>
          </w:p>
        </w:tc>
        <w:tc>
          <w:tcPr>
            <w:tcW w:w="1417" w:type="dxa"/>
            <w:vAlign w:val="center"/>
          </w:tcPr>
          <w:p w14:paraId="2CFA22A7" w14:textId="77777777" w:rsidR="00806370" w:rsidRPr="00C1044A" w:rsidRDefault="00806370">
            <w:pPr>
              <w:spacing w:after="0"/>
            </w:pPr>
          </w:p>
        </w:tc>
      </w:tr>
      <w:tr w:rsidR="00806370" w:rsidRPr="00C1044A" w14:paraId="2D159986" w14:textId="77777777" w:rsidTr="008B09D2">
        <w:trPr>
          <w:jc w:val="center"/>
        </w:trPr>
        <w:tc>
          <w:tcPr>
            <w:tcW w:w="7134" w:type="dxa"/>
            <w:vAlign w:val="center"/>
          </w:tcPr>
          <w:p w14:paraId="6EC4345D" w14:textId="77777777" w:rsidR="00806370" w:rsidRPr="00C1044A" w:rsidRDefault="00836BBF">
            <w:pPr>
              <w:spacing w:after="0"/>
            </w:pPr>
            <w:r w:rsidRPr="00C1044A">
              <w:t xml:space="preserve">Če imate zasebne opravke: ali lahko </w:t>
            </w:r>
            <w:r w:rsidRPr="00C1044A">
              <w:rPr>
                <w:b/>
                <w:bCs/>
              </w:rPr>
              <w:t>zapustite delovno mesto</w:t>
            </w:r>
            <w:r w:rsidRPr="00C1044A">
              <w:t xml:space="preserve"> za pol ure brez posebnega dovoljenja?</w:t>
            </w:r>
          </w:p>
        </w:tc>
        <w:tc>
          <w:tcPr>
            <w:tcW w:w="1417" w:type="dxa"/>
            <w:vAlign w:val="center"/>
          </w:tcPr>
          <w:p w14:paraId="7819CD17" w14:textId="77777777" w:rsidR="00806370" w:rsidRPr="00C1044A" w:rsidRDefault="00806370">
            <w:pPr>
              <w:spacing w:after="0"/>
            </w:pPr>
          </w:p>
        </w:tc>
        <w:tc>
          <w:tcPr>
            <w:tcW w:w="1417" w:type="dxa"/>
            <w:vAlign w:val="center"/>
          </w:tcPr>
          <w:p w14:paraId="10DDEE8F" w14:textId="77777777" w:rsidR="00806370" w:rsidRPr="00C1044A" w:rsidRDefault="00806370">
            <w:pPr>
              <w:spacing w:after="0"/>
            </w:pPr>
          </w:p>
        </w:tc>
      </w:tr>
      <w:tr w:rsidR="00806370" w:rsidRPr="00C1044A" w14:paraId="34995805" w14:textId="77777777" w:rsidTr="008B09D2">
        <w:trPr>
          <w:jc w:val="center"/>
        </w:trPr>
        <w:tc>
          <w:tcPr>
            <w:tcW w:w="7134" w:type="dxa"/>
            <w:vAlign w:val="center"/>
          </w:tcPr>
          <w:p w14:paraId="30AF7EA6" w14:textId="5B30686C" w:rsidR="00806370" w:rsidRPr="00C1044A" w:rsidRDefault="00836BBF">
            <w:pPr>
              <w:spacing w:after="0"/>
            </w:pPr>
            <w:r w:rsidRPr="00C1044A">
              <w:t xml:space="preserve">Ali </w:t>
            </w:r>
            <w:r w:rsidR="002B6AE2" w:rsidRPr="00C1044A">
              <w:t xml:space="preserve">se od vas </w:t>
            </w:r>
            <w:r w:rsidR="002B6AE2" w:rsidRPr="00C1044A">
              <w:rPr>
                <w:b/>
                <w:bCs/>
              </w:rPr>
              <w:t xml:space="preserve">zahteva </w:t>
            </w:r>
            <w:r w:rsidR="00314E55">
              <w:rPr>
                <w:b/>
                <w:bCs/>
              </w:rPr>
              <w:t>opravljanje nadur</w:t>
            </w:r>
            <w:r w:rsidRPr="00C1044A">
              <w:t>?</w:t>
            </w:r>
          </w:p>
        </w:tc>
        <w:tc>
          <w:tcPr>
            <w:tcW w:w="1417" w:type="dxa"/>
            <w:vAlign w:val="center"/>
          </w:tcPr>
          <w:p w14:paraId="579A7F65" w14:textId="77777777" w:rsidR="00806370" w:rsidRPr="00C1044A" w:rsidRDefault="00806370">
            <w:pPr>
              <w:spacing w:after="0"/>
            </w:pPr>
          </w:p>
        </w:tc>
        <w:tc>
          <w:tcPr>
            <w:tcW w:w="1417" w:type="dxa"/>
            <w:vAlign w:val="center"/>
          </w:tcPr>
          <w:p w14:paraId="5D161E68" w14:textId="77777777" w:rsidR="00806370" w:rsidRPr="00C1044A" w:rsidRDefault="00806370">
            <w:pPr>
              <w:spacing w:after="0"/>
            </w:pPr>
          </w:p>
        </w:tc>
      </w:tr>
    </w:tbl>
    <w:p w14:paraId="2B36FBEF" w14:textId="77777777" w:rsidR="007D050C" w:rsidRDefault="007D050C" w:rsidP="00033B97">
      <w:pPr>
        <w:spacing w:before="120" w:after="60"/>
        <w:jc w:val="both"/>
        <w:rPr>
          <w:b/>
        </w:rPr>
      </w:pPr>
    </w:p>
    <w:p w14:paraId="7BB8CC66" w14:textId="77777777" w:rsidR="007D050C" w:rsidRDefault="007D050C" w:rsidP="00033B97">
      <w:pPr>
        <w:spacing w:before="120" w:after="60"/>
        <w:jc w:val="both"/>
        <w:rPr>
          <w:b/>
        </w:rPr>
      </w:pPr>
    </w:p>
    <w:p w14:paraId="6B1E86CB" w14:textId="77777777" w:rsidR="007D050C" w:rsidRDefault="007D050C" w:rsidP="00033B97">
      <w:pPr>
        <w:spacing w:before="120" w:after="60"/>
        <w:jc w:val="both"/>
        <w:rPr>
          <w:b/>
        </w:rPr>
      </w:pPr>
    </w:p>
    <w:p w14:paraId="08AA5D71" w14:textId="77777777" w:rsidR="007D050C" w:rsidRDefault="007D050C" w:rsidP="00033B97">
      <w:pPr>
        <w:spacing w:before="120" w:after="60"/>
        <w:jc w:val="both"/>
        <w:rPr>
          <w:b/>
        </w:rPr>
      </w:pPr>
    </w:p>
    <w:p w14:paraId="5522EBC5" w14:textId="77777777" w:rsidR="007D050C" w:rsidRDefault="007D050C" w:rsidP="00033B97">
      <w:pPr>
        <w:spacing w:before="120" w:after="60"/>
        <w:jc w:val="both"/>
        <w:rPr>
          <w:b/>
        </w:rPr>
      </w:pPr>
    </w:p>
    <w:p w14:paraId="3B222F52" w14:textId="77777777" w:rsidR="007D050C" w:rsidRDefault="007D050C" w:rsidP="00033B97">
      <w:pPr>
        <w:spacing w:before="120" w:after="60"/>
        <w:jc w:val="both"/>
        <w:rPr>
          <w:b/>
        </w:rPr>
      </w:pPr>
    </w:p>
    <w:p w14:paraId="79D2824B" w14:textId="37BBCFDD" w:rsidR="00806370" w:rsidRPr="00C1044A" w:rsidRDefault="00836BBF" w:rsidP="00033B97">
      <w:pPr>
        <w:spacing w:before="120" w:after="60"/>
        <w:jc w:val="both"/>
        <w:rPr>
          <w:bCs/>
        </w:rPr>
      </w:pPr>
      <w:r w:rsidRPr="00C1044A">
        <w:rPr>
          <w:b/>
        </w:rPr>
        <w:lastRenderedPageBreak/>
        <w:t>3.</w:t>
      </w:r>
      <w:r w:rsidR="001F21DD" w:rsidRPr="00C1044A">
        <w:rPr>
          <w:b/>
        </w:rPr>
        <w:t>10</w:t>
      </w:r>
      <w:r w:rsidRPr="00C1044A">
        <w:rPr>
          <w:b/>
        </w:rPr>
        <w:t xml:space="preserve">. Ali ste v </w:t>
      </w:r>
      <w:r w:rsidR="005518EA" w:rsidRPr="00C1044A">
        <w:rPr>
          <w:b/>
        </w:rPr>
        <w:t>zadnjih 12 mesecih na del</w:t>
      </w:r>
      <w:r w:rsidR="00914DDD" w:rsidRPr="00C1044A">
        <w:rPr>
          <w:b/>
        </w:rPr>
        <w:t>ovnem mestu</w:t>
      </w:r>
      <w:r w:rsidR="00A026E4" w:rsidRPr="00C1044A">
        <w:rPr>
          <w:b/>
        </w:rPr>
        <w:t xml:space="preserve"> sami</w:t>
      </w:r>
      <w:r w:rsidRPr="00C1044A">
        <w:rPr>
          <w:b/>
        </w:rPr>
        <w:t xml:space="preserve"> doživeli </w:t>
      </w:r>
      <w:r w:rsidR="00C61D9D" w:rsidRPr="00C1044A">
        <w:rPr>
          <w:b/>
        </w:rPr>
        <w:t xml:space="preserve">ali bili priča </w:t>
      </w:r>
      <w:r w:rsidRPr="00C1044A">
        <w:rPr>
          <w:b/>
        </w:rPr>
        <w:t>naslednj</w:t>
      </w:r>
      <w:r w:rsidR="00C61D9D" w:rsidRPr="00C1044A">
        <w:rPr>
          <w:b/>
        </w:rPr>
        <w:t>im</w:t>
      </w:r>
      <w:r w:rsidRPr="00C1044A">
        <w:rPr>
          <w:b/>
        </w:rPr>
        <w:t xml:space="preserve"> oblik</w:t>
      </w:r>
      <w:r w:rsidR="00C61D9D" w:rsidRPr="00C1044A">
        <w:rPr>
          <w:b/>
        </w:rPr>
        <w:t>am</w:t>
      </w:r>
      <w:r w:rsidRPr="00C1044A">
        <w:rPr>
          <w:b/>
        </w:rPr>
        <w:t xml:space="preserve"> neprimernega vedenja ali nasilja? </w:t>
      </w:r>
      <w:r w:rsidR="00EE1CCD" w:rsidRPr="00C1044A">
        <w:rPr>
          <w:bCs/>
        </w:rPr>
        <w:t>(možnih</w:t>
      </w:r>
      <w:r w:rsidR="00F36B21">
        <w:rPr>
          <w:bCs/>
        </w:rPr>
        <w:t xml:space="preserve"> je več</w:t>
      </w:r>
      <w:r w:rsidR="00EE1CCD" w:rsidRPr="00C1044A">
        <w:rPr>
          <w:bCs/>
        </w:rPr>
        <w:t xml:space="preserve"> odgovorov)</w:t>
      </w:r>
    </w:p>
    <w:p w14:paraId="63AA279F" w14:textId="55B9D383" w:rsidR="00282075" w:rsidRPr="00C1044A" w:rsidRDefault="000A1E2C" w:rsidP="008B09D2">
      <w:pPr>
        <w:pStyle w:val="Note"/>
      </w:pPr>
      <w:r w:rsidRPr="00C1044A">
        <w:t xml:space="preserve">Navodilo/pomoč </w:t>
      </w:r>
      <w:r w:rsidR="00F941B3">
        <w:t>(</w:t>
      </w:r>
      <w:r w:rsidRPr="00C1044A">
        <w:t>za anketarje</w:t>
      </w:r>
      <w:r w:rsidR="00F941B3">
        <w:t>)</w:t>
      </w:r>
      <w:r w:rsidRPr="00C1044A">
        <w:t>: Pomen pojmov v nadaljevanju: nadlegovanje = nezaželeno ravnanje, povezano z osebno okoliščino ali drugo žaljivo ravnanje, ki ustvarja zastrašujoče, sovražno, ponižujoče ali žaljivo okolje; spolno nadlegovanje = nezaželeno verbalno, neverbalno ali fizično ravnanje spolne narave; trpinčenje na delovnem mestu = ponavljajoče ali sistematično graje vredno oziroma očitno negativno in žaljivo ravnanje ali vedenje; diskriminacija = neenaka obravnava zaradi osebne okoliščine.</w:t>
      </w:r>
    </w:p>
    <w:tbl>
      <w:tblPr>
        <w:tblStyle w:val="Tabelamrea"/>
        <w:tblW w:w="9976" w:type="dxa"/>
        <w:jc w:val="center"/>
        <w:tblLook w:val="04A0" w:firstRow="1" w:lastRow="0" w:firstColumn="1" w:lastColumn="0" w:noHBand="0" w:noVBand="1"/>
      </w:tblPr>
      <w:tblGrid>
        <w:gridCol w:w="5725"/>
        <w:gridCol w:w="1417"/>
        <w:gridCol w:w="1417"/>
        <w:gridCol w:w="1417"/>
      </w:tblGrid>
      <w:tr w:rsidR="008D6335" w:rsidRPr="00C1044A" w14:paraId="3651C41A" w14:textId="53B96590" w:rsidTr="008B09D2">
        <w:trPr>
          <w:jc w:val="center"/>
        </w:trPr>
        <w:tc>
          <w:tcPr>
            <w:tcW w:w="5725" w:type="dxa"/>
            <w:shd w:val="clear" w:color="auto" w:fill="D9E1F2"/>
            <w:vAlign w:val="center"/>
          </w:tcPr>
          <w:p w14:paraId="1BDD6638" w14:textId="315CBBD8" w:rsidR="006D374D" w:rsidRPr="00C1044A" w:rsidRDefault="006D374D">
            <w:pPr>
              <w:spacing w:after="0"/>
            </w:pPr>
          </w:p>
        </w:tc>
        <w:tc>
          <w:tcPr>
            <w:tcW w:w="1417" w:type="dxa"/>
            <w:shd w:val="clear" w:color="auto" w:fill="D9E1F2"/>
            <w:vAlign w:val="center"/>
          </w:tcPr>
          <w:p w14:paraId="17A72646" w14:textId="35A87439" w:rsidR="006D374D" w:rsidRPr="00C1044A" w:rsidRDefault="00800250">
            <w:pPr>
              <w:spacing w:after="0"/>
            </w:pPr>
            <w:r w:rsidRPr="00C1044A">
              <w:rPr>
                <w:b/>
              </w:rPr>
              <w:t>SAM DOŽIVEL</w:t>
            </w:r>
          </w:p>
        </w:tc>
        <w:tc>
          <w:tcPr>
            <w:tcW w:w="1417" w:type="dxa"/>
            <w:shd w:val="clear" w:color="auto" w:fill="D9E1F2"/>
            <w:vAlign w:val="center"/>
          </w:tcPr>
          <w:p w14:paraId="0273FA30" w14:textId="1A7F7D02" w:rsidR="006D374D" w:rsidRPr="00C1044A" w:rsidRDefault="00C86E25">
            <w:pPr>
              <w:spacing w:after="0"/>
            </w:pPr>
            <w:r w:rsidRPr="00C1044A">
              <w:rPr>
                <w:b/>
              </w:rPr>
              <w:t>BIL PRIČA</w:t>
            </w:r>
          </w:p>
        </w:tc>
        <w:tc>
          <w:tcPr>
            <w:tcW w:w="1417" w:type="dxa"/>
            <w:shd w:val="clear" w:color="auto" w:fill="DBE5F1" w:themeFill="accent1" w:themeFillTint="33"/>
          </w:tcPr>
          <w:p w14:paraId="0A7A1D5B" w14:textId="5B57EF05" w:rsidR="006D374D" w:rsidRPr="00C1044A" w:rsidRDefault="00C86E25">
            <w:pPr>
              <w:spacing w:after="0"/>
              <w:rPr>
                <w:b/>
              </w:rPr>
            </w:pPr>
            <w:r w:rsidRPr="00C1044A">
              <w:rPr>
                <w:b/>
              </w:rPr>
              <w:t>NE</w:t>
            </w:r>
          </w:p>
        </w:tc>
      </w:tr>
      <w:tr w:rsidR="008D6335" w:rsidRPr="00C1044A" w14:paraId="68E7D71D" w14:textId="24E3CA7F" w:rsidTr="008B09D2">
        <w:trPr>
          <w:jc w:val="center"/>
        </w:trPr>
        <w:tc>
          <w:tcPr>
            <w:tcW w:w="5725" w:type="dxa"/>
            <w:vAlign w:val="center"/>
          </w:tcPr>
          <w:p w14:paraId="79DCE9EB" w14:textId="433EF9D4" w:rsidR="006D374D" w:rsidRPr="00C1044A" w:rsidRDefault="00FE01B1">
            <w:pPr>
              <w:spacing w:after="0"/>
            </w:pPr>
            <w:r w:rsidRPr="00C1044A">
              <w:t>Fizično nasilje</w:t>
            </w:r>
          </w:p>
        </w:tc>
        <w:tc>
          <w:tcPr>
            <w:tcW w:w="1417" w:type="dxa"/>
            <w:vAlign w:val="center"/>
          </w:tcPr>
          <w:p w14:paraId="2B06D05D" w14:textId="77777777" w:rsidR="006D374D" w:rsidRPr="00C1044A" w:rsidRDefault="006D374D">
            <w:pPr>
              <w:spacing w:after="0"/>
            </w:pPr>
          </w:p>
        </w:tc>
        <w:tc>
          <w:tcPr>
            <w:tcW w:w="1417" w:type="dxa"/>
            <w:vAlign w:val="center"/>
          </w:tcPr>
          <w:p w14:paraId="3F743A28" w14:textId="77777777" w:rsidR="006D374D" w:rsidRPr="00C1044A" w:rsidRDefault="006D374D">
            <w:pPr>
              <w:spacing w:after="0"/>
            </w:pPr>
          </w:p>
        </w:tc>
        <w:tc>
          <w:tcPr>
            <w:tcW w:w="1417" w:type="dxa"/>
          </w:tcPr>
          <w:p w14:paraId="51DC3DAE" w14:textId="77777777" w:rsidR="006D374D" w:rsidRPr="00C1044A" w:rsidRDefault="006D374D">
            <w:pPr>
              <w:spacing w:after="0"/>
            </w:pPr>
          </w:p>
        </w:tc>
      </w:tr>
      <w:tr w:rsidR="008D6335" w:rsidRPr="00C1044A" w14:paraId="50DEA980" w14:textId="2E998E74" w:rsidTr="008B09D2">
        <w:trPr>
          <w:jc w:val="center"/>
        </w:trPr>
        <w:tc>
          <w:tcPr>
            <w:tcW w:w="5725" w:type="dxa"/>
            <w:vAlign w:val="center"/>
          </w:tcPr>
          <w:p w14:paraId="2134516C" w14:textId="57798621" w:rsidR="006D374D" w:rsidRPr="00C1044A" w:rsidRDefault="00B664FD">
            <w:pPr>
              <w:spacing w:after="0"/>
            </w:pPr>
            <w:r w:rsidRPr="00C1044A">
              <w:t>Ponižujoče</w:t>
            </w:r>
            <w:r w:rsidR="00AE22DB" w:rsidRPr="00C1044A">
              <w:t xml:space="preserve"> vedenje, obrekovanje ali </w:t>
            </w:r>
            <w:r w:rsidR="00AE6163" w:rsidRPr="00C1044A">
              <w:t>drugo psih</w:t>
            </w:r>
            <w:r w:rsidR="00800250" w:rsidRPr="00C1044A">
              <w:t>ično nasilje</w:t>
            </w:r>
          </w:p>
        </w:tc>
        <w:tc>
          <w:tcPr>
            <w:tcW w:w="1417" w:type="dxa"/>
            <w:vAlign w:val="center"/>
          </w:tcPr>
          <w:p w14:paraId="6F246690" w14:textId="77777777" w:rsidR="006D374D" w:rsidRPr="00C1044A" w:rsidRDefault="006D374D">
            <w:pPr>
              <w:spacing w:after="0"/>
            </w:pPr>
          </w:p>
        </w:tc>
        <w:tc>
          <w:tcPr>
            <w:tcW w:w="1417" w:type="dxa"/>
            <w:vAlign w:val="center"/>
          </w:tcPr>
          <w:p w14:paraId="627F8358" w14:textId="77777777" w:rsidR="006D374D" w:rsidRPr="00C1044A" w:rsidRDefault="006D374D">
            <w:pPr>
              <w:spacing w:after="0"/>
            </w:pPr>
          </w:p>
        </w:tc>
        <w:tc>
          <w:tcPr>
            <w:tcW w:w="1417" w:type="dxa"/>
          </w:tcPr>
          <w:p w14:paraId="53FAB8CE" w14:textId="77777777" w:rsidR="006D374D" w:rsidRPr="00C1044A" w:rsidRDefault="006D374D">
            <w:pPr>
              <w:spacing w:after="0"/>
            </w:pPr>
          </w:p>
        </w:tc>
      </w:tr>
      <w:tr w:rsidR="008D6335" w:rsidRPr="00C1044A" w14:paraId="230A7780" w14:textId="6FD7295F" w:rsidTr="008B09D2">
        <w:trPr>
          <w:jc w:val="center"/>
        </w:trPr>
        <w:tc>
          <w:tcPr>
            <w:tcW w:w="5725" w:type="dxa"/>
            <w:vAlign w:val="center"/>
          </w:tcPr>
          <w:p w14:paraId="091967DF" w14:textId="2C739AD8" w:rsidR="006D374D" w:rsidRPr="00C1044A" w:rsidRDefault="007F785F">
            <w:pPr>
              <w:spacing w:after="0"/>
            </w:pPr>
            <w:r w:rsidRPr="00C1044A">
              <w:t>Verbalno nasilje (žalitve, vpitje)</w:t>
            </w:r>
          </w:p>
        </w:tc>
        <w:tc>
          <w:tcPr>
            <w:tcW w:w="1417" w:type="dxa"/>
            <w:vAlign w:val="center"/>
          </w:tcPr>
          <w:p w14:paraId="2EB29DB8" w14:textId="77777777" w:rsidR="006D374D" w:rsidRPr="00C1044A" w:rsidRDefault="006D374D">
            <w:pPr>
              <w:spacing w:after="0"/>
            </w:pPr>
          </w:p>
        </w:tc>
        <w:tc>
          <w:tcPr>
            <w:tcW w:w="1417" w:type="dxa"/>
            <w:vAlign w:val="center"/>
          </w:tcPr>
          <w:p w14:paraId="15596F2B" w14:textId="77777777" w:rsidR="006D374D" w:rsidRPr="00C1044A" w:rsidRDefault="006D374D">
            <w:pPr>
              <w:spacing w:after="0"/>
            </w:pPr>
          </w:p>
        </w:tc>
        <w:tc>
          <w:tcPr>
            <w:tcW w:w="1417" w:type="dxa"/>
          </w:tcPr>
          <w:p w14:paraId="2C5B0DA3" w14:textId="77777777" w:rsidR="006D374D" w:rsidRPr="00C1044A" w:rsidRDefault="006D374D">
            <w:pPr>
              <w:spacing w:after="0"/>
            </w:pPr>
          </w:p>
        </w:tc>
      </w:tr>
      <w:tr w:rsidR="00EE1CCD" w:rsidRPr="00C1044A" w14:paraId="25B388EA" w14:textId="77777777" w:rsidTr="008B09D2">
        <w:trPr>
          <w:jc w:val="center"/>
        </w:trPr>
        <w:tc>
          <w:tcPr>
            <w:tcW w:w="5725" w:type="dxa"/>
            <w:vAlign w:val="center"/>
          </w:tcPr>
          <w:p w14:paraId="11382C33" w14:textId="1341D175" w:rsidR="00EE1CCD" w:rsidRPr="00C1044A" w:rsidRDefault="00EE1CCD">
            <w:pPr>
              <w:spacing w:after="0"/>
            </w:pPr>
            <w:r w:rsidRPr="00C1044A">
              <w:t>Trpinčenje</w:t>
            </w:r>
          </w:p>
        </w:tc>
        <w:tc>
          <w:tcPr>
            <w:tcW w:w="1417" w:type="dxa"/>
            <w:vAlign w:val="center"/>
          </w:tcPr>
          <w:p w14:paraId="33046C22" w14:textId="77777777" w:rsidR="00EE1CCD" w:rsidRPr="00C1044A" w:rsidRDefault="00EE1CCD">
            <w:pPr>
              <w:spacing w:after="0"/>
            </w:pPr>
          </w:p>
        </w:tc>
        <w:tc>
          <w:tcPr>
            <w:tcW w:w="1417" w:type="dxa"/>
            <w:vAlign w:val="center"/>
          </w:tcPr>
          <w:p w14:paraId="4BB51264" w14:textId="77777777" w:rsidR="00EE1CCD" w:rsidRPr="00C1044A" w:rsidRDefault="00EE1CCD">
            <w:pPr>
              <w:spacing w:after="0"/>
            </w:pPr>
          </w:p>
        </w:tc>
        <w:tc>
          <w:tcPr>
            <w:tcW w:w="1417" w:type="dxa"/>
          </w:tcPr>
          <w:p w14:paraId="7C8F6F73" w14:textId="77777777" w:rsidR="00EE1CCD" w:rsidRPr="00C1044A" w:rsidRDefault="00EE1CCD">
            <w:pPr>
              <w:spacing w:after="0"/>
            </w:pPr>
          </w:p>
        </w:tc>
      </w:tr>
      <w:tr w:rsidR="008D6335" w:rsidRPr="00C1044A" w14:paraId="24CBAF28" w14:textId="3E834FB9" w:rsidTr="008B09D2">
        <w:trPr>
          <w:jc w:val="center"/>
        </w:trPr>
        <w:tc>
          <w:tcPr>
            <w:tcW w:w="5725" w:type="dxa"/>
            <w:vAlign w:val="center"/>
          </w:tcPr>
          <w:p w14:paraId="639729C9" w14:textId="6A080BCF" w:rsidR="006D374D" w:rsidRPr="00C1044A" w:rsidRDefault="005B0777">
            <w:pPr>
              <w:spacing w:after="0"/>
            </w:pPr>
            <w:r w:rsidRPr="00C1044A">
              <w:t>Prepiri in konflikti</w:t>
            </w:r>
          </w:p>
        </w:tc>
        <w:tc>
          <w:tcPr>
            <w:tcW w:w="1417" w:type="dxa"/>
            <w:vAlign w:val="center"/>
          </w:tcPr>
          <w:p w14:paraId="392AFE61" w14:textId="77777777" w:rsidR="006D374D" w:rsidRPr="00C1044A" w:rsidRDefault="006D374D">
            <w:pPr>
              <w:spacing w:after="0"/>
            </w:pPr>
          </w:p>
        </w:tc>
        <w:tc>
          <w:tcPr>
            <w:tcW w:w="1417" w:type="dxa"/>
            <w:vAlign w:val="center"/>
          </w:tcPr>
          <w:p w14:paraId="416D9A77" w14:textId="77777777" w:rsidR="006D374D" w:rsidRPr="00C1044A" w:rsidRDefault="006D374D">
            <w:pPr>
              <w:spacing w:after="0"/>
            </w:pPr>
          </w:p>
        </w:tc>
        <w:tc>
          <w:tcPr>
            <w:tcW w:w="1417" w:type="dxa"/>
          </w:tcPr>
          <w:p w14:paraId="4E964F69" w14:textId="77777777" w:rsidR="006D374D" w:rsidRPr="00C1044A" w:rsidRDefault="006D374D">
            <w:pPr>
              <w:spacing w:after="0"/>
            </w:pPr>
          </w:p>
        </w:tc>
      </w:tr>
      <w:tr w:rsidR="008D6335" w:rsidRPr="00C1044A" w14:paraId="51BF35C3" w14:textId="2DFD232F" w:rsidTr="008B09D2">
        <w:trPr>
          <w:jc w:val="center"/>
        </w:trPr>
        <w:tc>
          <w:tcPr>
            <w:tcW w:w="5725" w:type="dxa"/>
            <w:vAlign w:val="center"/>
          </w:tcPr>
          <w:p w14:paraId="350B68E6" w14:textId="51B9FF02" w:rsidR="006D374D" w:rsidRPr="00C1044A" w:rsidRDefault="00D81300">
            <w:pPr>
              <w:spacing w:after="0"/>
            </w:pPr>
            <w:r w:rsidRPr="00C1044A">
              <w:t>Grožnje, ustrahovanje</w:t>
            </w:r>
          </w:p>
        </w:tc>
        <w:tc>
          <w:tcPr>
            <w:tcW w:w="1417" w:type="dxa"/>
            <w:vAlign w:val="center"/>
          </w:tcPr>
          <w:p w14:paraId="11C41174" w14:textId="77777777" w:rsidR="006D374D" w:rsidRPr="00C1044A" w:rsidRDefault="006D374D">
            <w:pPr>
              <w:spacing w:after="0"/>
            </w:pPr>
          </w:p>
        </w:tc>
        <w:tc>
          <w:tcPr>
            <w:tcW w:w="1417" w:type="dxa"/>
            <w:vAlign w:val="center"/>
          </w:tcPr>
          <w:p w14:paraId="29DE5713" w14:textId="77777777" w:rsidR="006D374D" w:rsidRPr="00C1044A" w:rsidRDefault="006D374D">
            <w:pPr>
              <w:spacing w:after="0"/>
            </w:pPr>
          </w:p>
        </w:tc>
        <w:tc>
          <w:tcPr>
            <w:tcW w:w="1417" w:type="dxa"/>
          </w:tcPr>
          <w:p w14:paraId="633B7B9E" w14:textId="77777777" w:rsidR="006D374D" w:rsidRPr="00C1044A" w:rsidRDefault="006D374D">
            <w:pPr>
              <w:spacing w:after="0"/>
            </w:pPr>
          </w:p>
        </w:tc>
      </w:tr>
      <w:tr w:rsidR="008D6335" w:rsidRPr="00C1044A" w14:paraId="737D02BC" w14:textId="44890FC7" w:rsidTr="008B09D2">
        <w:trPr>
          <w:jc w:val="center"/>
        </w:trPr>
        <w:tc>
          <w:tcPr>
            <w:tcW w:w="5725" w:type="dxa"/>
            <w:vAlign w:val="center"/>
          </w:tcPr>
          <w:p w14:paraId="2F7E6D15" w14:textId="6778BE66" w:rsidR="006D374D" w:rsidRPr="00C1044A" w:rsidRDefault="00D81300">
            <w:pPr>
              <w:spacing w:after="0"/>
            </w:pPr>
            <w:r w:rsidRPr="00C1044A">
              <w:t>Spolno nadlegovanje</w:t>
            </w:r>
            <w:r w:rsidRPr="00C1044A" w:rsidDel="00D81300">
              <w:t xml:space="preserve"> </w:t>
            </w:r>
          </w:p>
        </w:tc>
        <w:tc>
          <w:tcPr>
            <w:tcW w:w="1417" w:type="dxa"/>
            <w:vAlign w:val="center"/>
          </w:tcPr>
          <w:p w14:paraId="202B800B" w14:textId="77777777" w:rsidR="006D374D" w:rsidRPr="00C1044A" w:rsidRDefault="006D374D">
            <w:pPr>
              <w:spacing w:after="0"/>
            </w:pPr>
          </w:p>
        </w:tc>
        <w:tc>
          <w:tcPr>
            <w:tcW w:w="1417" w:type="dxa"/>
            <w:vAlign w:val="center"/>
          </w:tcPr>
          <w:p w14:paraId="3FDBEF6D" w14:textId="77777777" w:rsidR="006D374D" w:rsidRPr="00C1044A" w:rsidRDefault="006D374D">
            <w:pPr>
              <w:spacing w:after="0"/>
            </w:pPr>
          </w:p>
        </w:tc>
        <w:tc>
          <w:tcPr>
            <w:tcW w:w="1417" w:type="dxa"/>
          </w:tcPr>
          <w:p w14:paraId="592F26C6" w14:textId="77777777" w:rsidR="006D374D" w:rsidRPr="00C1044A" w:rsidRDefault="006D374D">
            <w:pPr>
              <w:spacing w:after="0"/>
            </w:pPr>
          </w:p>
        </w:tc>
      </w:tr>
      <w:tr w:rsidR="008D6335" w:rsidRPr="00C1044A" w14:paraId="55E1B99C" w14:textId="75D95BF2" w:rsidTr="008B09D2">
        <w:trPr>
          <w:jc w:val="center"/>
        </w:trPr>
        <w:tc>
          <w:tcPr>
            <w:tcW w:w="5725" w:type="dxa"/>
            <w:vAlign w:val="center"/>
          </w:tcPr>
          <w:p w14:paraId="1DDED3D8" w14:textId="1E2D449F" w:rsidR="006D374D" w:rsidRPr="00C1044A" w:rsidRDefault="005B0777">
            <w:pPr>
              <w:spacing w:after="0"/>
            </w:pPr>
            <w:r w:rsidRPr="00C1044A">
              <w:t>Spletno nadlegovanje (</w:t>
            </w:r>
            <w:proofErr w:type="spellStart"/>
            <w:r w:rsidRPr="00C1044A">
              <w:t>cyberbullying</w:t>
            </w:r>
            <w:proofErr w:type="spellEnd"/>
            <w:r w:rsidRPr="00C1044A">
              <w:t>)</w:t>
            </w:r>
          </w:p>
        </w:tc>
        <w:tc>
          <w:tcPr>
            <w:tcW w:w="1417" w:type="dxa"/>
            <w:vAlign w:val="center"/>
          </w:tcPr>
          <w:p w14:paraId="0871CE61" w14:textId="77777777" w:rsidR="006D374D" w:rsidRPr="00C1044A" w:rsidRDefault="006D374D">
            <w:pPr>
              <w:spacing w:after="0"/>
            </w:pPr>
          </w:p>
        </w:tc>
        <w:tc>
          <w:tcPr>
            <w:tcW w:w="1417" w:type="dxa"/>
            <w:vAlign w:val="center"/>
          </w:tcPr>
          <w:p w14:paraId="1107089A" w14:textId="77777777" w:rsidR="006D374D" w:rsidRPr="00C1044A" w:rsidRDefault="006D374D">
            <w:pPr>
              <w:spacing w:after="0"/>
            </w:pPr>
          </w:p>
        </w:tc>
        <w:tc>
          <w:tcPr>
            <w:tcW w:w="1417" w:type="dxa"/>
          </w:tcPr>
          <w:p w14:paraId="2EA942A2" w14:textId="77777777" w:rsidR="006D374D" w:rsidRPr="00C1044A" w:rsidRDefault="006D374D">
            <w:pPr>
              <w:spacing w:after="0"/>
            </w:pPr>
          </w:p>
        </w:tc>
      </w:tr>
    </w:tbl>
    <w:p w14:paraId="2A759B89" w14:textId="4D9F1579" w:rsidR="00806370" w:rsidRPr="00C1044A" w:rsidRDefault="00836BBF">
      <w:pPr>
        <w:spacing w:before="120" w:after="60"/>
        <w:rPr>
          <w:bCs/>
        </w:rPr>
      </w:pPr>
      <w:r w:rsidRPr="00C1044A">
        <w:rPr>
          <w:b/>
        </w:rPr>
        <w:t>3.</w:t>
      </w:r>
      <w:r w:rsidR="0008414E" w:rsidRPr="00C1044A">
        <w:rPr>
          <w:b/>
        </w:rPr>
        <w:t>1</w:t>
      </w:r>
      <w:r w:rsidR="001F21DD" w:rsidRPr="00C1044A">
        <w:rPr>
          <w:b/>
        </w:rPr>
        <w:t>1</w:t>
      </w:r>
      <w:r w:rsidRPr="00C1044A">
        <w:rPr>
          <w:b/>
        </w:rPr>
        <w:t xml:space="preserve">. Ali ste v zadnjih 12 mesecih na delu </w:t>
      </w:r>
      <w:r w:rsidR="005518EA" w:rsidRPr="00C1044A">
        <w:rPr>
          <w:b/>
        </w:rPr>
        <w:t xml:space="preserve">doživeli </w:t>
      </w:r>
      <w:r w:rsidR="009E487E" w:rsidRPr="00C1044A">
        <w:rPr>
          <w:b/>
        </w:rPr>
        <w:t>diskriminacij</w:t>
      </w:r>
      <w:r w:rsidR="005518EA" w:rsidRPr="00C1044A">
        <w:rPr>
          <w:b/>
        </w:rPr>
        <w:t>o</w:t>
      </w:r>
      <w:r w:rsidR="009E487E" w:rsidRPr="00C1044A">
        <w:rPr>
          <w:b/>
        </w:rPr>
        <w:t xml:space="preserve"> </w:t>
      </w:r>
      <w:r w:rsidR="00031DFA" w:rsidRPr="00C1044A">
        <w:rPr>
          <w:b/>
        </w:rPr>
        <w:t xml:space="preserve">ali </w:t>
      </w:r>
      <w:r w:rsidR="005518EA" w:rsidRPr="00C1044A">
        <w:rPr>
          <w:b/>
        </w:rPr>
        <w:t>bili</w:t>
      </w:r>
      <w:r w:rsidR="00031DFA" w:rsidRPr="00C1044A">
        <w:rPr>
          <w:b/>
        </w:rPr>
        <w:t xml:space="preserve"> priča</w:t>
      </w:r>
      <w:r w:rsidR="005518EA" w:rsidRPr="00C1044A">
        <w:rPr>
          <w:b/>
        </w:rPr>
        <w:t xml:space="preserve"> diskriminaciji</w:t>
      </w:r>
      <w:r w:rsidRPr="00C1044A">
        <w:rPr>
          <w:b/>
        </w:rPr>
        <w:t>?</w:t>
      </w:r>
      <w:r w:rsidR="00EE1CCD" w:rsidRPr="00C1044A">
        <w:rPr>
          <w:b/>
        </w:rPr>
        <w:t xml:space="preserve"> </w:t>
      </w:r>
      <w:r w:rsidR="00EE1CCD" w:rsidRPr="00C1044A">
        <w:rPr>
          <w:bCs/>
        </w:rPr>
        <w:t>(možnih</w:t>
      </w:r>
      <w:r w:rsidR="00F36B21">
        <w:rPr>
          <w:bCs/>
        </w:rPr>
        <w:t xml:space="preserve"> je več</w:t>
      </w:r>
      <w:r w:rsidR="00EE1CCD" w:rsidRPr="00C1044A">
        <w:rPr>
          <w:bCs/>
        </w:rPr>
        <w:t xml:space="preserve"> odgovorov)</w:t>
      </w:r>
    </w:p>
    <w:tbl>
      <w:tblPr>
        <w:tblStyle w:val="Tabelamrea"/>
        <w:tblW w:w="0" w:type="auto"/>
        <w:jc w:val="center"/>
        <w:tblLook w:val="04A0" w:firstRow="1" w:lastRow="0" w:firstColumn="1" w:lastColumn="0" w:noHBand="0" w:noVBand="1"/>
      </w:tblPr>
      <w:tblGrid>
        <w:gridCol w:w="5713"/>
        <w:gridCol w:w="1417"/>
        <w:gridCol w:w="1416"/>
        <w:gridCol w:w="1416"/>
      </w:tblGrid>
      <w:tr w:rsidR="008D6335" w:rsidRPr="00C1044A" w14:paraId="4170EA68" w14:textId="087721E6" w:rsidTr="008B09D2">
        <w:trPr>
          <w:jc w:val="center"/>
        </w:trPr>
        <w:tc>
          <w:tcPr>
            <w:tcW w:w="5718" w:type="dxa"/>
            <w:shd w:val="clear" w:color="auto" w:fill="D9E1F2"/>
            <w:vAlign w:val="center"/>
          </w:tcPr>
          <w:p w14:paraId="7CDC9D59" w14:textId="6B07B226" w:rsidR="00603B00" w:rsidRPr="00C1044A" w:rsidRDefault="00603B00">
            <w:pPr>
              <w:spacing w:after="0"/>
            </w:pPr>
          </w:p>
        </w:tc>
        <w:tc>
          <w:tcPr>
            <w:tcW w:w="1417" w:type="dxa"/>
            <w:shd w:val="clear" w:color="auto" w:fill="D9E1F2"/>
            <w:vAlign w:val="center"/>
          </w:tcPr>
          <w:p w14:paraId="368D6395" w14:textId="2B9B52D5" w:rsidR="00603B00" w:rsidRPr="00C1044A" w:rsidRDefault="00E17FAB">
            <w:pPr>
              <w:spacing w:after="0"/>
            </w:pPr>
            <w:r w:rsidRPr="00C1044A">
              <w:rPr>
                <w:b/>
              </w:rPr>
              <w:t>SAM DOŽIVEL</w:t>
            </w:r>
            <w:r w:rsidR="00603B00" w:rsidRPr="00C1044A">
              <w:rPr>
                <w:b/>
              </w:rPr>
              <w:t xml:space="preserve"> </w:t>
            </w:r>
          </w:p>
        </w:tc>
        <w:tc>
          <w:tcPr>
            <w:tcW w:w="1417" w:type="dxa"/>
            <w:shd w:val="clear" w:color="auto" w:fill="D9E1F2"/>
            <w:vAlign w:val="center"/>
          </w:tcPr>
          <w:p w14:paraId="69321588" w14:textId="0822A425" w:rsidR="00603B00" w:rsidRPr="00C1044A" w:rsidRDefault="00EE1CCD">
            <w:pPr>
              <w:spacing w:after="0"/>
            </w:pPr>
            <w:r w:rsidRPr="00C1044A">
              <w:rPr>
                <w:b/>
              </w:rPr>
              <w:t>BIL PRIČA</w:t>
            </w:r>
          </w:p>
        </w:tc>
        <w:tc>
          <w:tcPr>
            <w:tcW w:w="1417" w:type="dxa"/>
            <w:shd w:val="clear" w:color="auto" w:fill="D9E1F2"/>
          </w:tcPr>
          <w:p w14:paraId="5D5C3059" w14:textId="1CFEF3CE" w:rsidR="00603B00" w:rsidRPr="00C1044A" w:rsidRDefault="00EE1CCD">
            <w:pPr>
              <w:spacing w:after="0"/>
              <w:rPr>
                <w:b/>
              </w:rPr>
            </w:pPr>
            <w:r w:rsidRPr="00C1044A">
              <w:rPr>
                <w:b/>
              </w:rPr>
              <w:t>NE</w:t>
            </w:r>
          </w:p>
        </w:tc>
      </w:tr>
      <w:tr w:rsidR="00603B00" w:rsidRPr="00C1044A" w14:paraId="6A3477DF" w14:textId="74EF0A43" w:rsidTr="008B09D2">
        <w:trPr>
          <w:jc w:val="center"/>
        </w:trPr>
        <w:tc>
          <w:tcPr>
            <w:tcW w:w="5718" w:type="dxa"/>
            <w:vAlign w:val="center"/>
          </w:tcPr>
          <w:p w14:paraId="23DD761E" w14:textId="77777777" w:rsidR="00603B00" w:rsidRPr="00C1044A" w:rsidRDefault="00603B00">
            <w:pPr>
              <w:spacing w:after="0"/>
            </w:pPr>
            <w:r w:rsidRPr="00C1044A">
              <w:t>Starostni diskriminaciji</w:t>
            </w:r>
          </w:p>
        </w:tc>
        <w:tc>
          <w:tcPr>
            <w:tcW w:w="1417" w:type="dxa"/>
            <w:vAlign w:val="center"/>
          </w:tcPr>
          <w:p w14:paraId="02092AAE" w14:textId="77777777" w:rsidR="00603B00" w:rsidRPr="00C1044A" w:rsidRDefault="00603B00">
            <w:pPr>
              <w:spacing w:after="0"/>
            </w:pPr>
          </w:p>
        </w:tc>
        <w:tc>
          <w:tcPr>
            <w:tcW w:w="1417" w:type="dxa"/>
            <w:vAlign w:val="center"/>
          </w:tcPr>
          <w:p w14:paraId="34B6F728" w14:textId="77777777" w:rsidR="00603B00" w:rsidRPr="00C1044A" w:rsidRDefault="00603B00">
            <w:pPr>
              <w:spacing w:after="0"/>
            </w:pPr>
          </w:p>
        </w:tc>
        <w:tc>
          <w:tcPr>
            <w:tcW w:w="1417" w:type="dxa"/>
          </w:tcPr>
          <w:p w14:paraId="11699731" w14:textId="77777777" w:rsidR="00603B00" w:rsidRPr="00C1044A" w:rsidRDefault="00603B00">
            <w:pPr>
              <w:spacing w:after="0"/>
            </w:pPr>
          </w:p>
        </w:tc>
      </w:tr>
      <w:tr w:rsidR="00603B00" w:rsidRPr="00C1044A" w14:paraId="73DE25F4" w14:textId="1AD07B12" w:rsidTr="008B09D2">
        <w:trPr>
          <w:jc w:val="center"/>
        </w:trPr>
        <w:tc>
          <w:tcPr>
            <w:tcW w:w="5718" w:type="dxa"/>
            <w:vAlign w:val="center"/>
          </w:tcPr>
          <w:p w14:paraId="79E79BA5" w14:textId="074261FF" w:rsidR="00603B00" w:rsidRPr="00C1044A" w:rsidRDefault="00603B00">
            <w:pPr>
              <w:spacing w:after="0"/>
            </w:pPr>
            <w:r w:rsidRPr="00C1044A">
              <w:t>Diskriminaciji zaradi rase, etničnega porekla ali barve</w:t>
            </w:r>
            <w:r w:rsidR="00467A52">
              <w:t xml:space="preserve"> kože</w:t>
            </w:r>
          </w:p>
        </w:tc>
        <w:tc>
          <w:tcPr>
            <w:tcW w:w="1417" w:type="dxa"/>
            <w:vAlign w:val="center"/>
          </w:tcPr>
          <w:p w14:paraId="454B0FE3" w14:textId="77777777" w:rsidR="00603B00" w:rsidRPr="00C1044A" w:rsidRDefault="00603B00">
            <w:pPr>
              <w:spacing w:after="0"/>
            </w:pPr>
          </w:p>
        </w:tc>
        <w:tc>
          <w:tcPr>
            <w:tcW w:w="1417" w:type="dxa"/>
            <w:vAlign w:val="center"/>
          </w:tcPr>
          <w:p w14:paraId="6BAD568C" w14:textId="77777777" w:rsidR="00603B00" w:rsidRPr="00C1044A" w:rsidRDefault="00603B00">
            <w:pPr>
              <w:spacing w:after="0"/>
            </w:pPr>
          </w:p>
        </w:tc>
        <w:tc>
          <w:tcPr>
            <w:tcW w:w="1417" w:type="dxa"/>
          </w:tcPr>
          <w:p w14:paraId="4B0E3310" w14:textId="77777777" w:rsidR="00603B00" w:rsidRPr="00C1044A" w:rsidRDefault="00603B00">
            <w:pPr>
              <w:spacing w:after="0"/>
            </w:pPr>
          </w:p>
        </w:tc>
      </w:tr>
      <w:tr w:rsidR="00603B00" w:rsidRPr="00C1044A" w14:paraId="1FC6378F" w14:textId="7AB465FC" w:rsidTr="008B09D2">
        <w:trPr>
          <w:jc w:val="center"/>
        </w:trPr>
        <w:tc>
          <w:tcPr>
            <w:tcW w:w="5718" w:type="dxa"/>
            <w:vAlign w:val="center"/>
          </w:tcPr>
          <w:p w14:paraId="2C62ED77" w14:textId="77777777" w:rsidR="00603B00" w:rsidRPr="00C1044A" w:rsidRDefault="00603B00">
            <w:pPr>
              <w:spacing w:after="0"/>
            </w:pPr>
            <w:r w:rsidRPr="00C1044A">
              <w:t>Diskriminaciji zaradi nacionalnosti</w:t>
            </w:r>
          </w:p>
        </w:tc>
        <w:tc>
          <w:tcPr>
            <w:tcW w:w="1417" w:type="dxa"/>
            <w:vAlign w:val="center"/>
          </w:tcPr>
          <w:p w14:paraId="6A3CB064" w14:textId="77777777" w:rsidR="00603B00" w:rsidRPr="00C1044A" w:rsidRDefault="00603B00">
            <w:pPr>
              <w:spacing w:after="0"/>
            </w:pPr>
          </w:p>
        </w:tc>
        <w:tc>
          <w:tcPr>
            <w:tcW w:w="1417" w:type="dxa"/>
            <w:vAlign w:val="center"/>
          </w:tcPr>
          <w:p w14:paraId="3547D514" w14:textId="77777777" w:rsidR="00603B00" w:rsidRPr="00C1044A" w:rsidRDefault="00603B00">
            <w:pPr>
              <w:spacing w:after="0"/>
            </w:pPr>
          </w:p>
        </w:tc>
        <w:tc>
          <w:tcPr>
            <w:tcW w:w="1417" w:type="dxa"/>
          </w:tcPr>
          <w:p w14:paraId="75B96DEE" w14:textId="77777777" w:rsidR="00603B00" w:rsidRPr="00C1044A" w:rsidRDefault="00603B00">
            <w:pPr>
              <w:spacing w:after="0"/>
            </w:pPr>
          </w:p>
        </w:tc>
      </w:tr>
      <w:tr w:rsidR="00603B00" w:rsidRPr="00C1044A" w14:paraId="4A0E0132" w14:textId="1424E0C6" w:rsidTr="008B09D2">
        <w:trPr>
          <w:jc w:val="center"/>
        </w:trPr>
        <w:tc>
          <w:tcPr>
            <w:tcW w:w="5718" w:type="dxa"/>
            <w:vAlign w:val="center"/>
          </w:tcPr>
          <w:p w14:paraId="124E33E1" w14:textId="5BF593C7" w:rsidR="00603B00" w:rsidRPr="00C1044A" w:rsidRDefault="00603B00">
            <w:pPr>
              <w:spacing w:after="0"/>
            </w:pPr>
            <w:r w:rsidRPr="00C1044A">
              <w:t>Diskriminaciji na podlagi spola</w:t>
            </w:r>
          </w:p>
        </w:tc>
        <w:tc>
          <w:tcPr>
            <w:tcW w:w="1417" w:type="dxa"/>
            <w:vAlign w:val="center"/>
          </w:tcPr>
          <w:p w14:paraId="5D290ACA" w14:textId="77777777" w:rsidR="00603B00" w:rsidRPr="00C1044A" w:rsidRDefault="00603B00">
            <w:pPr>
              <w:spacing w:after="0"/>
            </w:pPr>
          </w:p>
        </w:tc>
        <w:tc>
          <w:tcPr>
            <w:tcW w:w="1417" w:type="dxa"/>
            <w:vAlign w:val="center"/>
          </w:tcPr>
          <w:p w14:paraId="0A8FCF3D" w14:textId="77777777" w:rsidR="00603B00" w:rsidRPr="00C1044A" w:rsidRDefault="00603B00">
            <w:pPr>
              <w:spacing w:after="0"/>
            </w:pPr>
          </w:p>
        </w:tc>
        <w:tc>
          <w:tcPr>
            <w:tcW w:w="1417" w:type="dxa"/>
          </w:tcPr>
          <w:p w14:paraId="65CFBAC2" w14:textId="77777777" w:rsidR="00603B00" w:rsidRPr="00C1044A" w:rsidRDefault="00603B00">
            <w:pPr>
              <w:spacing w:after="0"/>
            </w:pPr>
          </w:p>
        </w:tc>
      </w:tr>
      <w:tr w:rsidR="00603B00" w:rsidRPr="00C1044A" w14:paraId="66C89247" w14:textId="7701CC22" w:rsidTr="008B09D2">
        <w:trPr>
          <w:jc w:val="center"/>
        </w:trPr>
        <w:tc>
          <w:tcPr>
            <w:tcW w:w="5718" w:type="dxa"/>
            <w:vAlign w:val="center"/>
          </w:tcPr>
          <w:p w14:paraId="1650B12F" w14:textId="77777777" w:rsidR="00603B00" w:rsidRPr="00C1044A" w:rsidRDefault="00603B00">
            <w:pPr>
              <w:spacing w:after="0"/>
            </w:pPr>
            <w:r w:rsidRPr="00C1044A">
              <w:t>Diskriminaciji na podlagi verske pripadnosti</w:t>
            </w:r>
          </w:p>
        </w:tc>
        <w:tc>
          <w:tcPr>
            <w:tcW w:w="1417" w:type="dxa"/>
            <w:vAlign w:val="center"/>
          </w:tcPr>
          <w:p w14:paraId="30AA1FA2" w14:textId="77777777" w:rsidR="00603B00" w:rsidRPr="00C1044A" w:rsidRDefault="00603B00">
            <w:pPr>
              <w:spacing w:after="0"/>
            </w:pPr>
          </w:p>
        </w:tc>
        <w:tc>
          <w:tcPr>
            <w:tcW w:w="1417" w:type="dxa"/>
            <w:vAlign w:val="center"/>
          </w:tcPr>
          <w:p w14:paraId="098C4F3D" w14:textId="77777777" w:rsidR="00603B00" w:rsidRPr="00C1044A" w:rsidRDefault="00603B00">
            <w:pPr>
              <w:spacing w:after="0"/>
            </w:pPr>
          </w:p>
        </w:tc>
        <w:tc>
          <w:tcPr>
            <w:tcW w:w="1417" w:type="dxa"/>
          </w:tcPr>
          <w:p w14:paraId="1B012199" w14:textId="77777777" w:rsidR="00603B00" w:rsidRPr="00C1044A" w:rsidRDefault="00603B00">
            <w:pPr>
              <w:spacing w:after="0"/>
            </w:pPr>
          </w:p>
        </w:tc>
      </w:tr>
      <w:tr w:rsidR="00603B00" w:rsidRPr="00C1044A" w14:paraId="4BCAE269" w14:textId="04E0EF14" w:rsidTr="008B09D2">
        <w:trPr>
          <w:jc w:val="center"/>
        </w:trPr>
        <w:tc>
          <w:tcPr>
            <w:tcW w:w="5718" w:type="dxa"/>
            <w:vAlign w:val="center"/>
          </w:tcPr>
          <w:p w14:paraId="37A093B2" w14:textId="77777777" w:rsidR="00603B00" w:rsidRPr="00C1044A" w:rsidRDefault="00603B00">
            <w:pPr>
              <w:spacing w:after="0"/>
            </w:pPr>
            <w:r w:rsidRPr="00C1044A">
              <w:t>Diskriminaciji zaradi invalidnosti</w:t>
            </w:r>
          </w:p>
        </w:tc>
        <w:tc>
          <w:tcPr>
            <w:tcW w:w="1417" w:type="dxa"/>
            <w:vAlign w:val="center"/>
          </w:tcPr>
          <w:p w14:paraId="264EEEB4" w14:textId="77777777" w:rsidR="00603B00" w:rsidRPr="00C1044A" w:rsidRDefault="00603B00">
            <w:pPr>
              <w:spacing w:after="0"/>
            </w:pPr>
          </w:p>
        </w:tc>
        <w:tc>
          <w:tcPr>
            <w:tcW w:w="1417" w:type="dxa"/>
            <w:vAlign w:val="center"/>
          </w:tcPr>
          <w:p w14:paraId="3D283D77" w14:textId="77777777" w:rsidR="00603B00" w:rsidRPr="00C1044A" w:rsidRDefault="00603B00">
            <w:pPr>
              <w:spacing w:after="0"/>
            </w:pPr>
          </w:p>
        </w:tc>
        <w:tc>
          <w:tcPr>
            <w:tcW w:w="1417" w:type="dxa"/>
          </w:tcPr>
          <w:p w14:paraId="44408059" w14:textId="77777777" w:rsidR="00603B00" w:rsidRPr="00C1044A" w:rsidRDefault="00603B00">
            <w:pPr>
              <w:spacing w:after="0"/>
            </w:pPr>
          </w:p>
        </w:tc>
      </w:tr>
      <w:tr w:rsidR="00603B00" w:rsidRPr="00C1044A" w14:paraId="6BD20C50" w14:textId="4A0FB9C9" w:rsidTr="008B09D2">
        <w:trPr>
          <w:jc w:val="center"/>
        </w:trPr>
        <w:tc>
          <w:tcPr>
            <w:tcW w:w="5718" w:type="dxa"/>
            <w:vAlign w:val="center"/>
          </w:tcPr>
          <w:p w14:paraId="415CAA5D" w14:textId="77777777" w:rsidR="00603B00" w:rsidRPr="00C1044A" w:rsidRDefault="00603B00">
            <w:pPr>
              <w:spacing w:after="0"/>
            </w:pPr>
            <w:r w:rsidRPr="00C1044A">
              <w:t>Diskriminaciji na podlagi spolne usmerjenosti</w:t>
            </w:r>
          </w:p>
        </w:tc>
        <w:tc>
          <w:tcPr>
            <w:tcW w:w="1417" w:type="dxa"/>
            <w:vAlign w:val="center"/>
          </w:tcPr>
          <w:p w14:paraId="1B0091EC" w14:textId="77777777" w:rsidR="00603B00" w:rsidRPr="00C1044A" w:rsidRDefault="00603B00">
            <w:pPr>
              <w:spacing w:after="0"/>
            </w:pPr>
          </w:p>
        </w:tc>
        <w:tc>
          <w:tcPr>
            <w:tcW w:w="1417" w:type="dxa"/>
            <w:vAlign w:val="center"/>
          </w:tcPr>
          <w:p w14:paraId="7FEABFEE" w14:textId="77777777" w:rsidR="00603B00" w:rsidRPr="00C1044A" w:rsidRDefault="00603B00">
            <w:pPr>
              <w:spacing w:after="0"/>
            </w:pPr>
          </w:p>
        </w:tc>
        <w:tc>
          <w:tcPr>
            <w:tcW w:w="1417" w:type="dxa"/>
          </w:tcPr>
          <w:p w14:paraId="58573E1E" w14:textId="77777777" w:rsidR="00603B00" w:rsidRPr="00C1044A" w:rsidRDefault="00603B00">
            <w:pPr>
              <w:spacing w:after="0"/>
            </w:pPr>
          </w:p>
        </w:tc>
      </w:tr>
    </w:tbl>
    <w:p w14:paraId="35039519" w14:textId="77777777" w:rsidR="00062C12" w:rsidRPr="00C1044A" w:rsidRDefault="00062C12" w:rsidP="00062C12">
      <w:pPr>
        <w:spacing w:after="200" w:line="276" w:lineRule="auto"/>
      </w:pPr>
    </w:p>
    <w:p w14:paraId="742F46D4" w14:textId="6C1B8EBB" w:rsidR="00806370" w:rsidRPr="00C1044A" w:rsidRDefault="00836BBF" w:rsidP="00F1000F">
      <w:pPr>
        <w:pStyle w:val="Naslov1"/>
      </w:pPr>
      <w:r w:rsidRPr="00C1044A">
        <w:t xml:space="preserve">4. Posledice tveganj </w:t>
      </w:r>
      <w:r w:rsidR="004F134D" w:rsidRPr="00C1044A">
        <w:t>za var</w:t>
      </w:r>
      <w:r w:rsidR="00781164" w:rsidRPr="00C1044A">
        <w:t>nost</w:t>
      </w:r>
      <w:r w:rsidR="004F134D" w:rsidRPr="00C1044A">
        <w:t xml:space="preserve"> in zdravje pri delu </w:t>
      </w:r>
    </w:p>
    <w:p w14:paraId="4FC2A519" w14:textId="3FF60C3F" w:rsidR="005C3D42" w:rsidRPr="00C1044A" w:rsidRDefault="005C3D42" w:rsidP="005C3D42">
      <w:pPr>
        <w:rPr>
          <w:i/>
          <w:iCs/>
          <w:sz w:val="18"/>
          <w:szCs w:val="18"/>
        </w:rPr>
      </w:pPr>
      <w:r w:rsidRPr="00C1044A">
        <w:rPr>
          <w:i/>
          <w:iCs/>
          <w:sz w:val="18"/>
          <w:szCs w:val="18"/>
        </w:rPr>
        <w:t>Nezgoda pri delu je nenaden in nepričakovan dogodek na delovnem mestu ali v delovnem okolju, ki se zgodi med opravljanjem dela in povzroči poškodbo delavca</w:t>
      </w:r>
      <w:r w:rsidR="00F920C9">
        <w:rPr>
          <w:i/>
          <w:iCs/>
          <w:sz w:val="18"/>
          <w:szCs w:val="18"/>
        </w:rPr>
        <w:t>.</w:t>
      </w:r>
    </w:p>
    <w:p w14:paraId="54BD3743" w14:textId="6DC37203" w:rsidR="00806370" w:rsidRPr="00C1044A" w:rsidRDefault="00836BBF">
      <w:pPr>
        <w:pStyle w:val="Naslov2"/>
      </w:pPr>
      <w:r w:rsidRPr="00C1044A">
        <w:t xml:space="preserve">Nezgode </w:t>
      </w:r>
      <w:r w:rsidR="00D8694C" w:rsidRPr="00C1044A">
        <w:t>pri delu</w:t>
      </w:r>
    </w:p>
    <w:p w14:paraId="79FDF61B" w14:textId="6E6CCFC1" w:rsidR="00806370" w:rsidRPr="00C1044A" w:rsidRDefault="00836BBF">
      <w:pPr>
        <w:spacing w:before="120" w:after="60"/>
      </w:pPr>
      <w:r w:rsidRPr="00C1044A">
        <w:rPr>
          <w:b/>
        </w:rPr>
        <w:t xml:space="preserve">4.1. </w:t>
      </w:r>
      <w:r w:rsidR="0031164F" w:rsidRPr="00C1044A">
        <w:rPr>
          <w:b/>
        </w:rPr>
        <w:t>Ali s</w:t>
      </w:r>
      <w:r w:rsidRPr="00C1044A">
        <w:rPr>
          <w:b/>
        </w:rPr>
        <w:t>te imeli v zadnjih 12 mesecih nezgodo pri delu?</w:t>
      </w:r>
    </w:p>
    <w:p w14:paraId="1ED751D0" w14:textId="48397657" w:rsidR="00806370" w:rsidRPr="00C1044A" w:rsidRDefault="00836BBF">
      <w:pPr>
        <w:spacing w:after="20"/>
        <w:ind w:left="142"/>
      </w:pPr>
      <w:r w:rsidRPr="00C1044A">
        <w:t xml:space="preserve">   1. Da</w:t>
      </w:r>
    </w:p>
    <w:p w14:paraId="456A5089" w14:textId="5F7DB022" w:rsidR="00806370" w:rsidRPr="00C1044A" w:rsidRDefault="00836BBF">
      <w:pPr>
        <w:spacing w:after="20"/>
        <w:ind w:left="142"/>
      </w:pPr>
      <w:r w:rsidRPr="00C1044A">
        <w:t xml:space="preserve">   2. Ne</w:t>
      </w:r>
    </w:p>
    <w:p w14:paraId="1AA0658C" w14:textId="72815252" w:rsidR="00806370" w:rsidRPr="00C1044A" w:rsidRDefault="00836BBF" w:rsidP="00033B97">
      <w:pPr>
        <w:spacing w:before="120" w:after="60"/>
        <w:jc w:val="both"/>
      </w:pPr>
      <w:r w:rsidRPr="00C1044A">
        <w:rPr>
          <w:b/>
        </w:rPr>
        <w:t>4.2. (Če 4.1</w:t>
      </w:r>
      <w:r w:rsidR="00F920C9">
        <w:rPr>
          <w:b/>
        </w:rPr>
        <w:t>.</w:t>
      </w:r>
      <w:r w:rsidRPr="00C1044A">
        <w:rPr>
          <w:b/>
        </w:rPr>
        <w:t xml:space="preserve"> = </w:t>
      </w:r>
      <w:r w:rsidR="00606322" w:rsidRPr="00C1044A">
        <w:rPr>
          <w:b/>
        </w:rPr>
        <w:t>1</w:t>
      </w:r>
      <w:r w:rsidRPr="00C1044A">
        <w:rPr>
          <w:b/>
        </w:rPr>
        <w:t>) Koliko nezgod pri delu ste imeli v zadnjih 12 mesecih?</w:t>
      </w:r>
    </w:p>
    <w:p w14:paraId="1664742B" w14:textId="73DB01F5" w:rsidR="00806370" w:rsidRPr="00C1044A" w:rsidRDefault="00836BBF">
      <w:pPr>
        <w:spacing w:after="20"/>
        <w:ind w:left="142"/>
      </w:pPr>
      <w:r w:rsidRPr="00C1044A">
        <w:t xml:space="preserve">   1. Eno</w:t>
      </w:r>
    </w:p>
    <w:p w14:paraId="26C953F7" w14:textId="33E70CA4" w:rsidR="00806370" w:rsidRPr="00C1044A" w:rsidRDefault="00836BBF">
      <w:pPr>
        <w:spacing w:after="20"/>
        <w:ind w:left="142"/>
      </w:pPr>
      <w:r w:rsidRPr="00C1044A">
        <w:t xml:space="preserve">   2. Dve ali več</w:t>
      </w:r>
    </w:p>
    <w:p w14:paraId="615F60A6" w14:textId="12D56753" w:rsidR="00806370" w:rsidRPr="00C1044A" w:rsidRDefault="00836BBF" w:rsidP="00033B97">
      <w:pPr>
        <w:spacing w:before="120" w:after="60"/>
        <w:jc w:val="both"/>
      </w:pPr>
      <w:r w:rsidRPr="00C1044A">
        <w:rPr>
          <w:b/>
        </w:rPr>
        <w:t>4.3. (Če 4.1</w:t>
      </w:r>
      <w:r w:rsidR="00F920C9">
        <w:rPr>
          <w:b/>
        </w:rPr>
        <w:t>.</w:t>
      </w:r>
      <w:r w:rsidRPr="00C1044A">
        <w:rPr>
          <w:b/>
        </w:rPr>
        <w:t xml:space="preserve"> = </w:t>
      </w:r>
      <w:r w:rsidR="00606322" w:rsidRPr="00C1044A">
        <w:rPr>
          <w:b/>
        </w:rPr>
        <w:t>1</w:t>
      </w:r>
      <w:r w:rsidRPr="00C1044A">
        <w:rPr>
          <w:b/>
        </w:rPr>
        <w:t>) Ali ste v zadnjih 12 mesecih imeli kakšne duševne zdravstvene težave, vezane na nezgodo</w:t>
      </w:r>
      <w:r w:rsidR="008840AD" w:rsidRPr="00C1044A">
        <w:rPr>
          <w:b/>
        </w:rPr>
        <w:t xml:space="preserve"> pri delu</w:t>
      </w:r>
      <w:r w:rsidRPr="00C1044A">
        <w:rPr>
          <w:b/>
        </w:rPr>
        <w:t>?</w:t>
      </w:r>
    </w:p>
    <w:p w14:paraId="230B9E7E" w14:textId="4AF78445" w:rsidR="00806370" w:rsidRPr="00C1044A" w:rsidRDefault="00836BBF">
      <w:pPr>
        <w:spacing w:after="20"/>
        <w:ind w:left="142"/>
      </w:pPr>
      <w:r w:rsidRPr="00C1044A">
        <w:t xml:space="preserve">   1. Da</w:t>
      </w:r>
    </w:p>
    <w:p w14:paraId="0FCC079E" w14:textId="149A37F1" w:rsidR="00806370" w:rsidRPr="00C1044A" w:rsidRDefault="00836BBF">
      <w:pPr>
        <w:spacing w:after="20"/>
        <w:ind w:left="142"/>
      </w:pPr>
      <w:r w:rsidRPr="00C1044A">
        <w:t xml:space="preserve">   2. Ne</w:t>
      </w:r>
    </w:p>
    <w:p w14:paraId="214CE296" w14:textId="1F2BD472" w:rsidR="00806370" w:rsidRPr="00C1044A" w:rsidRDefault="00836BBF">
      <w:pPr>
        <w:spacing w:before="120" w:after="60"/>
      </w:pPr>
      <w:r w:rsidRPr="00C1044A">
        <w:rPr>
          <w:b/>
        </w:rPr>
        <w:lastRenderedPageBreak/>
        <w:t>4.4. (Če 4.1</w:t>
      </w:r>
      <w:r w:rsidR="00F920C9">
        <w:rPr>
          <w:b/>
        </w:rPr>
        <w:t>.</w:t>
      </w:r>
      <w:r w:rsidRPr="00C1044A">
        <w:rPr>
          <w:b/>
        </w:rPr>
        <w:t xml:space="preserve"> = </w:t>
      </w:r>
      <w:r w:rsidR="00606322" w:rsidRPr="00C1044A">
        <w:rPr>
          <w:b/>
        </w:rPr>
        <w:t>1</w:t>
      </w:r>
      <w:r w:rsidRPr="00C1044A">
        <w:rPr>
          <w:b/>
        </w:rPr>
        <w:t>) Kdo je raziskal vzroke nezgode pri delu?</w:t>
      </w:r>
      <w:r w:rsidR="00D87F64" w:rsidRPr="00C1044A">
        <w:rPr>
          <w:b/>
        </w:rPr>
        <w:t xml:space="preserve"> </w:t>
      </w:r>
      <w:r w:rsidR="00D87F64" w:rsidRPr="00C1044A">
        <w:rPr>
          <w:bCs/>
        </w:rPr>
        <w:t xml:space="preserve">(možnih </w:t>
      </w:r>
      <w:r w:rsidR="00F36B21">
        <w:rPr>
          <w:bCs/>
        </w:rPr>
        <w:t xml:space="preserve">je </w:t>
      </w:r>
      <w:r w:rsidR="00D87F64" w:rsidRPr="00C1044A">
        <w:rPr>
          <w:bCs/>
        </w:rPr>
        <w:t>več odgovorov)</w:t>
      </w:r>
    </w:p>
    <w:p w14:paraId="1D9D5216" w14:textId="7B60C91A" w:rsidR="00806370" w:rsidRPr="00C1044A" w:rsidRDefault="00836BBF">
      <w:pPr>
        <w:spacing w:after="20"/>
        <w:ind w:left="142"/>
      </w:pPr>
      <w:r w:rsidRPr="00C1044A">
        <w:t xml:space="preserve">   1. </w:t>
      </w:r>
      <w:r w:rsidR="0066032B" w:rsidRPr="00C1044A">
        <w:t>N</w:t>
      </w:r>
      <w:r w:rsidR="00CF1C88" w:rsidRPr="00C1044A">
        <w:t>adrejeni</w:t>
      </w:r>
    </w:p>
    <w:p w14:paraId="3762D54F" w14:textId="5BCE8542" w:rsidR="00806370" w:rsidRPr="00C1044A" w:rsidRDefault="00836BBF">
      <w:pPr>
        <w:spacing w:after="20"/>
        <w:ind w:left="142"/>
      </w:pPr>
      <w:r w:rsidRPr="00C1044A">
        <w:t xml:space="preserve">   2. Strokovni delavec za </w:t>
      </w:r>
      <w:r w:rsidR="001648E1" w:rsidRPr="00C1044A">
        <w:t>varnost pri delu</w:t>
      </w:r>
      <w:r w:rsidR="009643D5" w:rsidRPr="00C1044A">
        <w:t xml:space="preserve"> (</w:t>
      </w:r>
      <w:r w:rsidRPr="00C1044A">
        <w:t>varnostni inženir</w:t>
      </w:r>
      <w:r w:rsidR="009643D5" w:rsidRPr="00C1044A">
        <w:t>)</w:t>
      </w:r>
      <w:r w:rsidR="0066032B" w:rsidRPr="00C1044A">
        <w:t xml:space="preserve"> </w:t>
      </w:r>
    </w:p>
    <w:p w14:paraId="659DFDD5" w14:textId="2DE6279F" w:rsidR="00806370" w:rsidRPr="00C1044A" w:rsidRDefault="00836BBF">
      <w:pPr>
        <w:spacing w:after="20"/>
        <w:ind w:left="142"/>
      </w:pPr>
      <w:r w:rsidRPr="00C1044A">
        <w:t xml:space="preserve">   3. </w:t>
      </w:r>
      <w:r w:rsidR="004B7136" w:rsidRPr="00C1044A">
        <w:t>Inšpektor za delo</w:t>
      </w:r>
    </w:p>
    <w:p w14:paraId="791FAED0" w14:textId="5B9E57B3" w:rsidR="00806370" w:rsidRPr="00C1044A" w:rsidRDefault="00836BBF">
      <w:pPr>
        <w:spacing w:after="20"/>
        <w:ind w:left="142"/>
      </w:pPr>
      <w:r w:rsidRPr="00C1044A">
        <w:t xml:space="preserve">   4. </w:t>
      </w:r>
      <w:r w:rsidR="004B7136" w:rsidRPr="00C1044A">
        <w:t>Nihče</w:t>
      </w:r>
      <w:r w:rsidR="004B7136" w:rsidRPr="00C1044A" w:rsidDel="004B7136">
        <w:t xml:space="preserve"> </w:t>
      </w:r>
    </w:p>
    <w:p w14:paraId="41092F7A" w14:textId="64974BE9" w:rsidR="002F7824" w:rsidRPr="00C1044A" w:rsidRDefault="00836BBF" w:rsidP="004B7136">
      <w:pPr>
        <w:spacing w:after="20"/>
        <w:ind w:left="142"/>
      </w:pPr>
      <w:r w:rsidRPr="00C1044A">
        <w:t xml:space="preserve">   5. </w:t>
      </w:r>
      <w:r w:rsidR="004B7136" w:rsidRPr="00C1044A">
        <w:t>Ne vem</w:t>
      </w:r>
      <w:r w:rsidR="004B7136" w:rsidRPr="00C1044A" w:rsidDel="004B7136">
        <w:t xml:space="preserve"> </w:t>
      </w:r>
    </w:p>
    <w:p w14:paraId="0DC2807D" w14:textId="77777777" w:rsidR="007D050C" w:rsidRDefault="007D050C">
      <w:pPr>
        <w:spacing w:before="120" w:after="60"/>
        <w:rPr>
          <w:b/>
        </w:rPr>
      </w:pPr>
    </w:p>
    <w:p w14:paraId="594EFDF7" w14:textId="739A9E94" w:rsidR="00806370" w:rsidRPr="00C1044A" w:rsidRDefault="00836BBF">
      <w:pPr>
        <w:spacing w:before="120" w:after="60"/>
      </w:pPr>
      <w:r w:rsidRPr="00C1044A">
        <w:rPr>
          <w:b/>
        </w:rPr>
        <w:t>4.5. (Če 4.1</w:t>
      </w:r>
      <w:r w:rsidR="00F920C9">
        <w:rPr>
          <w:b/>
        </w:rPr>
        <w:t>.</w:t>
      </w:r>
      <w:r w:rsidRPr="00C1044A">
        <w:rPr>
          <w:b/>
        </w:rPr>
        <w:t xml:space="preserve"> = </w:t>
      </w:r>
      <w:r w:rsidR="00606322" w:rsidRPr="00C1044A">
        <w:rPr>
          <w:b/>
        </w:rPr>
        <w:t>1</w:t>
      </w:r>
      <w:r w:rsidRPr="00C1044A">
        <w:rPr>
          <w:b/>
        </w:rPr>
        <w:t>) Ali je bil po nezgodi odpravljen</w:t>
      </w:r>
      <w:r w:rsidR="009577C4" w:rsidRPr="00C1044A">
        <w:rPr>
          <w:b/>
        </w:rPr>
        <w:t xml:space="preserve"> vzrok nezgode</w:t>
      </w:r>
      <w:r w:rsidRPr="00C1044A">
        <w:rPr>
          <w:b/>
        </w:rPr>
        <w:t>?</w:t>
      </w:r>
    </w:p>
    <w:p w14:paraId="4671E451" w14:textId="1B481A57" w:rsidR="00806370" w:rsidRPr="00C1044A" w:rsidRDefault="00836BBF">
      <w:pPr>
        <w:spacing w:after="20"/>
        <w:ind w:left="142"/>
      </w:pPr>
      <w:r w:rsidRPr="00C1044A">
        <w:t xml:space="preserve">   1. Da</w:t>
      </w:r>
    </w:p>
    <w:p w14:paraId="1A50CD5F" w14:textId="38273646" w:rsidR="00806370" w:rsidRPr="00C1044A" w:rsidRDefault="00836BBF">
      <w:pPr>
        <w:spacing w:after="20"/>
        <w:ind w:left="142"/>
      </w:pPr>
      <w:r w:rsidRPr="00C1044A">
        <w:t xml:space="preserve">   2. Ne</w:t>
      </w:r>
    </w:p>
    <w:p w14:paraId="74D8A8E8" w14:textId="48C0D4C4" w:rsidR="00E020CF" w:rsidRDefault="00E020CF">
      <w:pPr>
        <w:spacing w:after="20"/>
        <w:ind w:left="142"/>
      </w:pPr>
      <w:r w:rsidRPr="00C1044A">
        <w:t xml:space="preserve">   3. Ne vem</w:t>
      </w:r>
    </w:p>
    <w:p w14:paraId="28AF382C" w14:textId="77777777" w:rsidR="007D050C" w:rsidRPr="00C1044A" w:rsidRDefault="007D050C">
      <w:pPr>
        <w:spacing w:after="20"/>
        <w:ind w:left="142"/>
      </w:pPr>
    </w:p>
    <w:p w14:paraId="7255C406" w14:textId="0A3039FC" w:rsidR="00806370" w:rsidRPr="00C1044A" w:rsidRDefault="00836BBF">
      <w:pPr>
        <w:pStyle w:val="Naslov2"/>
      </w:pPr>
      <w:r w:rsidRPr="00C1044A">
        <w:t>Zdravstvene težave, povezane z delom</w:t>
      </w:r>
    </w:p>
    <w:p w14:paraId="5F4E09E5" w14:textId="4F8B1351" w:rsidR="00806370" w:rsidRPr="00C1044A" w:rsidRDefault="00836BBF">
      <w:pPr>
        <w:spacing w:before="120" w:after="60"/>
      </w:pPr>
      <w:r w:rsidRPr="00C1044A">
        <w:rPr>
          <w:b/>
        </w:rPr>
        <w:t>4.</w:t>
      </w:r>
      <w:r w:rsidR="00D87F64" w:rsidRPr="00C1044A">
        <w:rPr>
          <w:b/>
        </w:rPr>
        <w:t>6</w:t>
      </w:r>
      <w:r w:rsidRPr="00C1044A">
        <w:rPr>
          <w:b/>
        </w:rPr>
        <w:t>. Ali ste v zadnjih 12 mesecih imeli kakšne telesne ali duševne zdravstvene težave</w:t>
      </w:r>
      <w:r w:rsidR="00182A08" w:rsidRPr="00C1044A">
        <w:rPr>
          <w:b/>
        </w:rPr>
        <w:t xml:space="preserve">, </w:t>
      </w:r>
      <w:r w:rsidR="00775B42" w:rsidRPr="00C1044A">
        <w:rPr>
          <w:b/>
        </w:rPr>
        <w:t>povezane z delom</w:t>
      </w:r>
      <w:r w:rsidRPr="00C1044A">
        <w:rPr>
          <w:b/>
        </w:rPr>
        <w:t>?</w:t>
      </w:r>
    </w:p>
    <w:p w14:paraId="4FDE8FCD" w14:textId="1DB3F545" w:rsidR="00806370" w:rsidRPr="00C1044A" w:rsidRDefault="00836BBF">
      <w:pPr>
        <w:spacing w:after="20"/>
        <w:ind w:left="142"/>
      </w:pPr>
      <w:r w:rsidRPr="00C1044A">
        <w:t xml:space="preserve">   1. Da</w:t>
      </w:r>
    </w:p>
    <w:p w14:paraId="283F7DBF" w14:textId="650AC912" w:rsidR="00806370" w:rsidRDefault="00836BBF">
      <w:pPr>
        <w:spacing w:after="20"/>
        <w:ind w:left="142"/>
      </w:pPr>
      <w:r w:rsidRPr="00C1044A">
        <w:t xml:space="preserve">   2. Ne</w:t>
      </w:r>
    </w:p>
    <w:p w14:paraId="69D0B69D" w14:textId="77777777" w:rsidR="007D050C" w:rsidRPr="00C1044A" w:rsidRDefault="007D050C">
      <w:pPr>
        <w:spacing w:after="20"/>
        <w:ind w:left="142"/>
      </w:pPr>
    </w:p>
    <w:p w14:paraId="3481CBBC" w14:textId="222611B2" w:rsidR="00727B4E" w:rsidRPr="00C1044A" w:rsidRDefault="00836BBF" w:rsidP="00727B4E">
      <w:pPr>
        <w:spacing w:before="120" w:after="60"/>
      </w:pPr>
      <w:r w:rsidRPr="00C1044A">
        <w:rPr>
          <w:b/>
        </w:rPr>
        <w:t>4.</w:t>
      </w:r>
      <w:r w:rsidR="00182A08" w:rsidRPr="00C1044A">
        <w:rPr>
          <w:b/>
        </w:rPr>
        <w:t>7</w:t>
      </w:r>
      <w:r w:rsidRPr="00C1044A">
        <w:rPr>
          <w:b/>
        </w:rPr>
        <w:t xml:space="preserve">. </w:t>
      </w:r>
      <w:r w:rsidR="00B64123" w:rsidRPr="00C1044A">
        <w:rPr>
          <w:b/>
        </w:rPr>
        <w:t xml:space="preserve">(Če 4.6. = </w:t>
      </w:r>
      <w:r w:rsidR="00606322" w:rsidRPr="00C1044A">
        <w:rPr>
          <w:b/>
        </w:rPr>
        <w:t>1</w:t>
      </w:r>
      <w:r w:rsidR="00B64123" w:rsidRPr="00C1044A">
        <w:rPr>
          <w:b/>
        </w:rPr>
        <w:t>) Ali s</w:t>
      </w:r>
      <w:r w:rsidR="00727B4E" w:rsidRPr="00C1044A">
        <w:rPr>
          <w:b/>
        </w:rPr>
        <w:t>o se te zdravstvene težave začele ali poslabšale zaradi dela, ki ga opravljate oz. ste ga opravljali?</w:t>
      </w:r>
    </w:p>
    <w:p w14:paraId="7271C0CA" w14:textId="5798C020" w:rsidR="00727B4E" w:rsidRPr="00C1044A" w:rsidRDefault="00727B4E" w:rsidP="00727B4E">
      <w:pPr>
        <w:spacing w:after="20"/>
        <w:ind w:left="142"/>
      </w:pPr>
      <w:r w:rsidRPr="00C1044A">
        <w:t xml:space="preserve">   1. Da</w:t>
      </w:r>
    </w:p>
    <w:p w14:paraId="10FDE8E4" w14:textId="1A0F5DC0" w:rsidR="00727B4E" w:rsidRPr="00C1044A" w:rsidRDefault="00727B4E" w:rsidP="00727B4E">
      <w:pPr>
        <w:spacing w:after="20"/>
        <w:ind w:left="142"/>
      </w:pPr>
      <w:r w:rsidRPr="00C1044A">
        <w:t xml:space="preserve">   2. Ne</w:t>
      </w:r>
    </w:p>
    <w:p w14:paraId="23E91088" w14:textId="7A1684F4" w:rsidR="00811ABE" w:rsidRPr="00C1044A" w:rsidRDefault="00811ABE" w:rsidP="00727B4E">
      <w:pPr>
        <w:spacing w:after="20"/>
        <w:ind w:left="142"/>
      </w:pPr>
      <w:r w:rsidRPr="00C1044A">
        <w:t xml:space="preserve">   3. Ne vem</w:t>
      </w:r>
    </w:p>
    <w:p w14:paraId="69C632E0" w14:textId="77777777" w:rsidR="007D050C" w:rsidRDefault="007D050C">
      <w:pPr>
        <w:spacing w:before="120" w:after="60"/>
        <w:rPr>
          <w:b/>
        </w:rPr>
      </w:pPr>
    </w:p>
    <w:p w14:paraId="1256982E" w14:textId="297E350E" w:rsidR="00806370" w:rsidRPr="00C1044A" w:rsidRDefault="00836BBF">
      <w:pPr>
        <w:spacing w:before="120" w:after="60"/>
      </w:pPr>
      <w:r w:rsidRPr="00C1044A">
        <w:rPr>
          <w:b/>
        </w:rPr>
        <w:t>4.</w:t>
      </w:r>
      <w:r w:rsidR="00D037E6" w:rsidRPr="00C1044A">
        <w:rPr>
          <w:b/>
        </w:rPr>
        <w:t>8</w:t>
      </w:r>
      <w:r w:rsidRPr="00C1044A">
        <w:rPr>
          <w:b/>
        </w:rPr>
        <w:t xml:space="preserve">. </w:t>
      </w:r>
      <w:r w:rsidR="004E6A93" w:rsidRPr="00C1044A">
        <w:rPr>
          <w:b/>
        </w:rPr>
        <w:t xml:space="preserve">(Če 4.6. = </w:t>
      </w:r>
      <w:r w:rsidR="00606322" w:rsidRPr="00C1044A">
        <w:rPr>
          <w:b/>
        </w:rPr>
        <w:t>1</w:t>
      </w:r>
      <w:r w:rsidR="004E6A93" w:rsidRPr="00C1044A">
        <w:rPr>
          <w:b/>
        </w:rPr>
        <w:t xml:space="preserve">) </w:t>
      </w:r>
      <w:r w:rsidRPr="00C1044A">
        <w:rPr>
          <w:b/>
        </w:rPr>
        <w:t xml:space="preserve">S čim </w:t>
      </w:r>
      <w:r w:rsidR="00606322" w:rsidRPr="00C1044A">
        <w:rPr>
          <w:b/>
        </w:rPr>
        <w:t>so</w:t>
      </w:r>
      <w:r w:rsidRPr="00C1044A">
        <w:rPr>
          <w:b/>
        </w:rPr>
        <w:t xml:space="preserve"> povezan</w:t>
      </w:r>
      <w:r w:rsidR="00606322" w:rsidRPr="00C1044A">
        <w:rPr>
          <w:b/>
        </w:rPr>
        <w:t>e</w:t>
      </w:r>
      <w:r w:rsidRPr="00C1044A">
        <w:rPr>
          <w:b/>
        </w:rPr>
        <w:t xml:space="preserve"> najresnejš</w:t>
      </w:r>
      <w:r w:rsidR="00606322" w:rsidRPr="00C1044A">
        <w:rPr>
          <w:b/>
        </w:rPr>
        <w:t>e</w:t>
      </w:r>
      <w:r w:rsidRPr="00C1044A">
        <w:rPr>
          <w:b/>
        </w:rPr>
        <w:t xml:space="preserve"> zdravstven</w:t>
      </w:r>
      <w:r w:rsidR="00606322" w:rsidRPr="00C1044A">
        <w:rPr>
          <w:b/>
        </w:rPr>
        <w:t>e</w:t>
      </w:r>
      <w:r w:rsidRPr="00C1044A">
        <w:rPr>
          <w:b/>
        </w:rPr>
        <w:t xml:space="preserve"> težav</w:t>
      </w:r>
      <w:r w:rsidR="00606322" w:rsidRPr="00C1044A">
        <w:rPr>
          <w:b/>
        </w:rPr>
        <w:t>e</w:t>
      </w:r>
      <w:r w:rsidRPr="00C1044A">
        <w:rPr>
          <w:b/>
        </w:rPr>
        <w:t xml:space="preserve">, </w:t>
      </w:r>
      <w:r w:rsidR="004E6A93" w:rsidRPr="00C1044A">
        <w:rPr>
          <w:b/>
        </w:rPr>
        <w:t>povezan</w:t>
      </w:r>
      <w:r w:rsidR="00F920C9">
        <w:rPr>
          <w:b/>
        </w:rPr>
        <w:t>e</w:t>
      </w:r>
      <w:r w:rsidR="004E6A93" w:rsidRPr="00C1044A">
        <w:rPr>
          <w:b/>
        </w:rPr>
        <w:t xml:space="preserve"> z delom, </w:t>
      </w:r>
      <w:r w:rsidRPr="00C1044A">
        <w:rPr>
          <w:b/>
        </w:rPr>
        <w:t xml:space="preserve">ki ste </w:t>
      </w:r>
      <w:r w:rsidR="00606322" w:rsidRPr="00C1044A">
        <w:rPr>
          <w:b/>
        </w:rPr>
        <w:t>jih</w:t>
      </w:r>
      <w:r w:rsidRPr="00C1044A">
        <w:rPr>
          <w:b/>
        </w:rPr>
        <w:t xml:space="preserve"> imeli oz. j</w:t>
      </w:r>
      <w:r w:rsidR="00606322" w:rsidRPr="00C1044A">
        <w:rPr>
          <w:b/>
        </w:rPr>
        <w:t>ih</w:t>
      </w:r>
      <w:r w:rsidRPr="00C1044A">
        <w:rPr>
          <w:b/>
        </w:rPr>
        <w:t xml:space="preserve"> imate?</w:t>
      </w:r>
      <w:r w:rsidR="00504AA6" w:rsidRPr="00C1044A">
        <w:rPr>
          <w:b/>
        </w:rPr>
        <w:t xml:space="preserve"> (označite največ 3 težave)</w:t>
      </w:r>
    </w:p>
    <w:p w14:paraId="1F18E82B" w14:textId="411FEA0A" w:rsidR="00806370" w:rsidRPr="00C1044A" w:rsidRDefault="00836BBF">
      <w:pPr>
        <w:spacing w:after="20"/>
        <w:ind w:left="142"/>
      </w:pPr>
      <w:r w:rsidRPr="00C1044A">
        <w:t xml:space="preserve">   1. S kostmi, sklepi ali mišicami</w:t>
      </w:r>
    </w:p>
    <w:p w14:paraId="198F69BA" w14:textId="00625ED9" w:rsidR="00806370" w:rsidRPr="00C1044A" w:rsidRDefault="00836BBF">
      <w:pPr>
        <w:spacing w:after="20"/>
        <w:ind w:left="142"/>
      </w:pPr>
      <w:r w:rsidRPr="00C1044A">
        <w:t xml:space="preserve">   2. Z dihanjem ali pljuči</w:t>
      </w:r>
    </w:p>
    <w:p w14:paraId="2DD7CF93" w14:textId="58DD5CCF" w:rsidR="00806370" w:rsidRPr="00C1044A" w:rsidRDefault="00836BBF">
      <w:pPr>
        <w:spacing w:after="20"/>
        <w:ind w:left="142"/>
      </w:pPr>
      <w:r w:rsidRPr="00C1044A">
        <w:t xml:space="preserve">   3. S kožo</w:t>
      </w:r>
    </w:p>
    <w:p w14:paraId="4B430D6C" w14:textId="3F3E50F6" w:rsidR="00806370" w:rsidRPr="00C1044A" w:rsidRDefault="00836BBF">
      <w:pPr>
        <w:spacing w:after="20"/>
        <w:ind w:left="142"/>
      </w:pPr>
      <w:r w:rsidRPr="00C1044A">
        <w:t xml:space="preserve">   4. S sluhom</w:t>
      </w:r>
    </w:p>
    <w:p w14:paraId="6666CBF6" w14:textId="54B4B479" w:rsidR="00806370" w:rsidRPr="00C1044A" w:rsidRDefault="00836BBF">
      <w:pPr>
        <w:spacing w:after="20"/>
        <w:ind w:left="142"/>
      </w:pPr>
      <w:r w:rsidRPr="00C1044A">
        <w:t xml:space="preserve">   5. </w:t>
      </w:r>
      <w:r w:rsidR="00182A08" w:rsidRPr="00C1044A">
        <w:t>Z</w:t>
      </w:r>
      <w:r w:rsidRPr="00C1044A">
        <w:t xml:space="preserve"> depresijo ali tesnobo</w:t>
      </w:r>
    </w:p>
    <w:p w14:paraId="10AB9382" w14:textId="337C6E42" w:rsidR="00806370" w:rsidRPr="00C1044A" w:rsidRDefault="00836BBF">
      <w:pPr>
        <w:spacing w:after="20"/>
        <w:ind w:left="142"/>
      </w:pPr>
      <w:r w:rsidRPr="00C1044A">
        <w:t xml:space="preserve">   6. Z glavoboli</w:t>
      </w:r>
    </w:p>
    <w:p w14:paraId="21468E5D" w14:textId="479EADD2" w:rsidR="00806370" w:rsidRPr="00C1044A" w:rsidRDefault="00836BBF">
      <w:pPr>
        <w:spacing w:after="20"/>
        <w:ind w:left="142"/>
      </w:pPr>
      <w:r w:rsidRPr="00C1044A">
        <w:t xml:space="preserve">   7. S srcem ali ožiljem</w:t>
      </w:r>
    </w:p>
    <w:p w14:paraId="2AD038BD" w14:textId="2D7F34F2" w:rsidR="00806370" w:rsidRPr="00C1044A" w:rsidRDefault="00836BBF">
      <w:pPr>
        <w:spacing w:after="20"/>
        <w:ind w:left="142"/>
      </w:pPr>
      <w:r w:rsidRPr="00C1044A">
        <w:t xml:space="preserve">   8. Z nalezljivimi boleznimi (virusnimi, bakterijskimi ali drugimi vrstami okužbe)</w:t>
      </w:r>
    </w:p>
    <w:p w14:paraId="111D71EC" w14:textId="041EF1B9" w:rsidR="00806370" w:rsidRPr="00C1044A" w:rsidRDefault="00836BBF">
      <w:pPr>
        <w:spacing w:after="20"/>
        <w:ind w:left="142"/>
      </w:pPr>
      <w:r w:rsidRPr="00C1044A">
        <w:t xml:space="preserve">   9. S prebavili ali sečili</w:t>
      </w:r>
    </w:p>
    <w:p w14:paraId="31A8143F" w14:textId="322BF676" w:rsidR="00806370" w:rsidRPr="00C1044A" w:rsidRDefault="00836BBF">
      <w:pPr>
        <w:spacing w:after="20"/>
        <w:ind w:left="142"/>
      </w:pPr>
      <w:r w:rsidRPr="00C1044A">
        <w:t xml:space="preserve">   10. Drugo: __________</w:t>
      </w:r>
    </w:p>
    <w:p w14:paraId="46E8F791" w14:textId="77777777" w:rsidR="00504AA6" w:rsidRPr="00C1044A" w:rsidRDefault="00504AA6" w:rsidP="00033B97">
      <w:pPr>
        <w:spacing w:before="120" w:after="60"/>
        <w:jc w:val="both"/>
        <w:rPr>
          <w:b/>
        </w:rPr>
      </w:pPr>
    </w:p>
    <w:p w14:paraId="3ED71FD1" w14:textId="53F7F0D9" w:rsidR="00806370" w:rsidRPr="00C1044A" w:rsidRDefault="00836BBF" w:rsidP="00033B97">
      <w:pPr>
        <w:spacing w:before="120" w:after="60"/>
        <w:jc w:val="both"/>
        <w:rPr>
          <w:bCs/>
        </w:rPr>
      </w:pPr>
      <w:r w:rsidRPr="00C1044A">
        <w:rPr>
          <w:b/>
        </w:rPr>
        <w:t>4.</w:t>
      </w:r>
      <w:r w:rsidR="00D037E6" w:rsidRPr="00C1044A">
        <w:rPr>
          <w:b/>
        </w:rPr>
        <w:t>9</w:t>
      </w:r>
      <w:r w:rsidRPr="00C1044A">
        <w:rPr>
          <w:b/>
        </w:rPr>
        <w:t xml:space="preserve">. </w:t>
      </w:r>
      <w:r w:rsidR="0013591E" w:rsidRPr="00C1044A">
        <w:rPr>
          <w:b/>
        </w:rPr>
        <w:t xml:space="preserve">(Če 4.6. = </w:t>
      </w:r>
      <w:r w:rsidR="00AA55FF" w:rsidRPr="00C1044A">
        <w:rPr>
          <w:b/>
        </w:rPr>
        <w:t>1</w:t>
      </w:r>
      <w:r w:rsidR="0013591E" w:rsidRPr="00C1044A">
        <w:rPr>
          <w:b/>
        </w:rPr>
        <w:t xml:space="preserve">) </w:t>
      </w:r>
      <w:r w:rsidRPr="00C1044A">
        <w:rPr>
          <w:b/>
        </w:rPr>
        <w:t xml:space="preserve">Kdo je raziskal vzroke </w:t>
      </w:r>
      <w:r w:rsidR="0013591E" w:rsidRPr="00C1044A">
        <w:rPr>
          <w:b/>
        </w:rPr>
        <w:t xml:space="preserve">vaših </w:t>
      </w:r>
      <w:r w:rsidRPr="00C1044A">
        <w:rPr>
          <w:b/>
        </w:rPr>
        <w:t>zdravstvenih težav</w:t>
      </w:r>
      <w:r w:rsidR="0013591E" w:rsidRPr="00C1044A">
        <w:rPr>
          <w:b/>
        </w:rPr>
        <w:t>, povezanih z delom</w:t>
      </w:r>
      <w:r w:rsidRPr="00C1044A">
        <w:rPr>
          <w:b/>
        </w:rPr>
        <w:t xml:space="preserve">? </w:t>
      </w:r>
      <w:r w:rsidRPr="00C1044A">
        <w:rPr>
          <w:bCs/>
        </w:rPr>
        <w:t>(možnih</w:t>
      </w:r>
      <w:r w:rsidR="00F36B21">
        <w:rPr>
          <w:bCs/>
        </w:rPr>
        <w:t xml:space="preserve"> je</w:t>
      </w:r>
      <w:r w:rsidRPr="00C1044A">
        <w:rPr>
          <w:bCs/>
        </w:rPr>
        <w:t xml:space="preserve"> več odgovorov)</w:t>
      </w:r>
    </w:p>
    <w:p w14:paraId="5DEC57AF" w14:textId="5B9AE5CE" w:rsidR="00806370" w:rsidRPr="00C1044A" w:rsidRDefault="00836BBF">
      <w:pPr>
        <w:spacing w:after="20"/>
        <w:ind w:left="142"/>
      </w:pPr>
      <w:r w:rsidRPr="00C1044A">
        <w:t xml:space="preserve">   </w:t>
      </w:r>
      <w:r w:rsidR="002309A5" w:rsidRPr="00C1044A">
        <w:t>1</w:t>
      </w:r>
      <w:r w:rsidRPr="00C1044A">
        <w:t xml:space="preserve">. </w:t>
      </w:r>
      <w:r w:rsidR="002309A5" w:rsidRPr="00C1044A">
        <w:t>Nadrejeni</w:t>
      </w:r>
    </w:p>
    <w:p w14:paraId="4EECCEB5" w14:textId="3BEF753A" w:rsidR="00806370" w:rsidRPr="00C1044A" w:rsidRDefault="00836BBF">
      <w:pPr>
        <w:spacing w:after="20"/>
        <w:ind w:left="142"/>
      </w:pPr>
      <w:r w:rsidRPr="00C1044A">
        <w:t xml:space="preserve">   </w:t>
      </w:r>
      <w:r w:rsidR="002309A5" w:rsidRPr="00C1044A">
        <w:t>2</w:t>
      </w:r>
      <w:r w:rsidRPr="00C1044A">
        <w:t xml:space="preserve">. Strokovni delavec za </w:t>
      </w:r>
      <w:r w:rsidR="006E76B0" w:rsidRPr="00C1044A">
        <w:t xml:space="preserve">varnost pri delu </w:t>
      </w:r>
      <w:r w:rsidR="006E45FF" w:rsidRPr="00C1044A">
        <w:t>(</w:t>
      </w:r>
      <w:r w:rsidRPr="00C1044A">
        <w:t>varnostni inženir</w:t>
      </w:r>
      <w:r w:rsidR="006E45FF" w:rsidRPr="00C1044A">
        <w:t>)</w:t>
      </w:r>
    </w:p>
    <w:p w14:paraId="6DC2D270" w14:textId="1D855B4D" w:rsidR="00806370" w:rsidRPr="00C1044A" w:rsidRDefault="00836BBF">
      <w:pPr>
        <w:spacing w:after="20"/>
        <w:ind w:left="142"/>
      </w:pPr>
      <w:r w:rsidRPr="00C1044A">
        <w:t xml:space="preserve">   </w:t>
      </w:r>
      <w:r w:rsidR="002309A5" w:rsidRPr="00C1044A">
        <w:t>3</w:t>
      </w:r>
      <w:r w:rsidRPr="00C1044A">
        <w:t xml:space="preserve">. </w:t>
      </w:r>
      <w:r w:rsidR="00CB419B" w:rsidRPr="00C1044A">
        <w:t>Specialist medicine dela</w:t>
      </w:r>
    </w:p>
    <w:p w14:paraId="09710A16" w14:textId="63FA560B" w:rsidR="004651A8" w:rsidRPr="00C1044A" w:rsidRDefault="00836BBF" w:rsidP="004651A8">
      <w:pPr>
        <w:spacing w:after="20"/>
        <w:ind w:left="142"/>
      </w:pPr>
      <w:r w:rsidRPr="00C1044A">
        <w:t xml:space="preserve">   </w:t>
      </w:r>
      <w:r w:rsidR="002309A5" w:rsidRPr="00C1044A">
        <w:t>4</w:t>
      </w:r>
      <w:r w:rsidRPr="00C1044A">
        <w:t xml:space="preserve">. </w:t>
      </w:r>
      <w:r w:rsidR="00CB419B" w:rsidRPr="00C1044A">
        <w:t>Inšpektor za delo</w:t>
      </w:r>
    </w:p>
    <w:p w14:paraId="24F72541" w14:textId="40615FBF" w:rsidR="00504AA6" w:rsidRPr="00C1044A" w:rsidRDefault="002309A5" w:rsidP="00504AA6">
      <w:pPr>
        <w:spacing w:after="20"/>
        <w:ind w:left="142"/>
      </w:pPr>
      <w:r w:rsidRPr="00C1044A">
        <w:lastRenderedPageBreak/>
        <w:t xml:space="preserve">  </w:t>
      </w:r>
      <w:r w:rsidR="00504AA6" w:rsidRPr="00C1044A">
        <w:t xml:space="preserve"> 5. Jaz sam</w:t>
      </w:r>
    </w:p>
    <w:p w14:paraId="4065D4DF" w14:textId="6F65C940" w:rsidR="002309A5" w:rsidRPr="00C1044A" w:rsidRDefault="00504AA6">
      <w:pPr>
        <w:spacing w:after="20"/>
        <w:ind w:left="142"/>
      </w:pPr>
      <w:r w:rsidRPr="00C1044A">
        <w:t xml:space="preserve">  </w:t>
      </w:r>
      <w:r w:rsidR="002309A5" w:rsidRPr="00C1044A">
        <w:t xml:space="preserve"> </w:t>
      </w:r>
      <w:r w:rsidRPr="00C1044A">
        <w:t>6</w:t>
      </w:r>
      <w:r w:rsidR="002309A5" w:rsidRPr="00C1044A">
        <w:t>. Nihče</w:t>
      </w:r>
    </w:p>
    <w:p w14:paraId="228310C7" w14:textId="06FAA7A4" w:rsidR="008B09D2" w:rsidRDefault="00836BBF" w:rsidP="00F941B3">
      <w:pPr>
        <w:spacing w:after="20"/>
        <w:ind w:left="142"/>
      </w:pPr>
      <w:r w:rsidRPr="00C1044A">
        <w:t xml:space="preserve">   </w:t>
      </w:r>
      <w:r w:rsidR="00504AA6" w:rsidRPr="00C1044A">
        <w:t>7</w:t>
      </w:r>
      <w:r w:rsidRPr="00C1044A">
        <w:t>. Ne vem</w:t>
      </w:r>
    </w:p>
    <w:p w14:paraId="58FDE2B1" w14:textId="77777777" w:rsidR="007D050C" w:rsidRPr="00F941B3" w:rsidRDefault="007D050C" w:rsidP="00F941B3">
      <w:pPr>
        <w:spacing w:after="20"/>
        <w:ind w:left="142"/>
      </w:pPr>
    </w:p>
    <w:p w14:paraId="2FB953B2" w14:textId="3D9A5CB0" w:rsidR="00B85895" w:rsidRPr="00C1044A" w:rsidRDefault="00B85895" w:rsidP="00B85895">
      <w:pPr>
        <w:spacing w:before="120" w:after="60"/>
      </w:pPr>
      <w:r w:rsidRPr="00C1044A">
        <w:rPr>
          <w:b/>
        </w:rPr>
        <w:t>4.1</w:t>
      </w:r>
      <w:r w:rsidR="00D037E6" w:rsidRPr="00C1044A">
        <w:rPr>
          <w:b/>
        </w:rPr>
        <w:t>0</w:t>
      </w:r>
      <w:r w:rsidRPr="00C1044A">
        <w:rPr>
          <w:b/>
        </w:rPr>
        <w:t xml:space="preserve">. (Če 4.6. = </w:t>
      </w:r>
      <w:r w:rsidR="00AA55FF" w:rsidRPr="00C1044A">
        <w:rPr>
          <w:b/>
        </w:rPr>
        <w:t>1</w:t>
      </w:r>
      <w:r w:rsidRPr="00C1044A">
        <w:rPr>
          <w:b/>
        </w:rPr>
        <w:t>) Ali ste zaradi zdravstvenih težav</w:t>
      </w:r>
      <w:r w:rsidR="00623149">
        <w:rPr>
          <w:b/>
        </w:rPr>
        <w:t xml:space="preserve">, povezanih z delom, </w:t>
      </w:r>
      <w:r w:rsidRPr="00C1044A">
        <w:rPr>
          <w:b/>
        </w:rPr>
        <w:t>razmišljali o menjavi delovnega mesta ali poklica?</w:t>
      </w:r>
    </w:p>
    <w:p w14:paraId="73CC9EAA" w14:textId="4C769E11" w:rsidR="00B85895" w:rsidRPr="00C1044A" w:rsidRDefault="00B85895" w:rsidP="00B85895">
      <w:pPr>
        <w:spacing w:after="20"/>
        <w:ind w:left="142"/>
      </w:pPr>
      <w:r w:rsidRPr="00C1044A">
        <w:t xml:space="preserve">   1. Da</w:t>
      </w:r>
    </w:p>
    <w:p w14:paraId="0B643EEF" w14:textId="7D9ADA2C" w:rsidR="00B85895" w:rsidRPr="00C1044A" w:rsidRDefault="00B85895" w:rsidP="00DA687B">
      <w:pPr>
        <w:spacing w:after="20"/>
        <w:ind w:left="142"/>
      </w:pPr>
      <w:r w:rsidRPr="00C1044A">
        <w:t xml:space="preserve">   2. Ne</w:t>
      </w:r>
    </w:p>
    <w:p w14:paraId="1913E602" w14:textId="77777777" w:rsidR="00F941B3" w:rsidRDefault="00F941B3">
      <w:pPr>
        <w:spacing w:before="120" w:after="60"/>
        <w:rPr>
          <w:b/>
        </w:rPr>
      </w:pPr>
    </w:p>
    <w:p w14:paraId="64C5F146" w14:textId="3A2927F6" w:rsidR="00806370" w:rsidRPr="00C1044A" w:rsidRDefault="00836BBF">
      <w:pPr>
        <w:spacing w:before="120" w:after="60"/>
      </w:pPr>
      <w:r w:rsidRPr="00C1044A">
        <w:rPr>
          <w:b/>
        </w:rPr>
        <w:t>4.1</w:t>
      </w:r>
      <w:r w:rsidR="00D037E6" w:rsidRPr="00C1044A">
        <w:rPr>
          <w:b/>
        </w:rPr>
        <w:t>1</w:t>
      </w:r>
      <w:r w:rsidRPr="00C1044A">
        <w:rPr>
          <w:b/>
        </w:rPr>
        <w:t>. Ali ste v zadnjih 12 mesecih</w:t>
      </w:r>
      <w:r w:rsidR="009577C4" w:rsidRPr="00C1044A">
        <w:rPr>
          <w:b/>
        </w:rPr>
        <w:t xml:space="preserve"> zaradi dela</w:t>
      </w:r>
      <w:r w:rsidR="00E37F7D">
        <w:rPr>
          <w:b/>
        </w:rPr>
        <w:t> …</w:t>
      </w:r>
      <w:r w:rsidR="00EC6DE4" w:rsidRPr="00C1044A">
        <w:rPr>
          <w:b/>
        </w:rPr>
        <w:t xml:space="preserve"> </w:t>
      </w:r>
    </w:p>
    <w:tbl>
      <w:tblPr>
        <w:tblStyle w:val="Tabelamrea"/>
        <w:tblW w:w="0" w:type="auto"/>
        <w:jc w:val="center"/>
        <w:tblLayout w:type="fixed"/>
        <w:tblLook w:val="04A0" w:firstRow="1" w:lastRow="0" w:firstColumn="1" w:lastColumn="0" w:noHBand="0" w:noVBand="1"/>
      </w:tblPr>
      <w:tblGrid>
        <w:gridCol w:w="6941"/>
        <w:gridCol w:w="1418"/>
        <w:gridCol w:w="1417"/>
      </w:tblGrid>
      <w:tr w:rsidR="00EB78CF" w:rsidRPr="00C1044A" w14:paraId="414EC807" w14:textId="77777777" w:rsidTr="00EB78CF">
        <w:trPr>
          <w:jc w:val="center"/>
        </w:trPr>
        <w:tc>
          <w:tcPr>
            <w:tcW w:w="6941" w:type="dxa"/>
            <w:shd w:val="clear" w:color="auto" w:fill="D9E1F2"/>
            <w:vAlign w:val="center"/>
          </w:tcPr>
          <w:p w14:paraId="18C5E9D1" w14:textId="1C2CD52C" w:rsidR="00806370" w:rsidRPr="00C1044A" w:rsidRDefault="00806370">
            <w:pPr>
              <w:spacing w:after="0"/>
            </w:pPr>
          </w:p>
        </w:tc>
        <w:tc>
          <w:tcPr>
            <w:tcW w:w="1418" w:type="dxa"/>
            <w:shd w:val="clear" w:color="auto" w:fill="D9E1F2"/>
            <w:vAlign w:val="center"/>
          </w:tcPr>
          <w:p w14:paraId="7BA7B32A" w14:textId="7EFAAD81" w:rsidR="00806370" w:rsidRPr="00C1044A" w:rsidRDefault="00836BBF">
            <w:pPr>
              <w:spacing w:after="0"/>
            </w:pPr>
            <w:r w:rsidRPr="00C1044A">
              <w:rPr>
                <w:b/>
              </w:rPr>
              <w:t xml:space="preserve">DA </w:t>
            </w:r>
          </w:p>
        </w:tc>
        <w:tc>
          <w:tcPr>
            <w:tcW w:w="1417" w:type="dxa"/>
            <w:shd w:val="clear" w:color="auto" w:fill="D9E1F2"/>
            <w:vAlign w:val="center"/>
          </w:tcPr>
          <w:p w14:paraId="6B9153F5" w14:textId="1BDCDDFE" w:rsidR="00806370" w:rsidRPr="00C1044A" w:rsidRDefault="00836BBF">
            <w:pPr>
              <w:spacing w:after="0"/>
            </w:pPr>
            <w:r w:rsidRPr="00C1044A">
              <w:rPr>
                <w:b/>
              </w:rPr>
              <w:t>NE</w:t>
            </w:r>
          </w:p>
        </w:tc>
      </w:tr>
      <w:tr w:rsidR="008D6335" w:rsidRPr="00C1044A" w14:paraId="5F9255F2" w14:textId="77777777" w:rsidTr="008B09D2">
        <w:trPr>
          <w:jc w:val="center"/>
        </w:trPr>
        <w:tc>
          <w:tcPr>
            <w:tcW w:w="6941" w:type="dxa"/>
            <w:vAlign w:val="center"/>
          </w:tcPr>
          <w:p w14:paraId="065C8F49" w14:textId="57EED53E" w:rsidR="00806370" w:rsidRPr="00C1044A" w:rsidRDefault="00E37F7D">
            <w:pPr>
              <w:spacing w:after="0"/>
            </w:pPr>
            <w:r>
              <w:t>… i</w:t>
            </w:r>
            <w:r w:rsidR="00836BBF" w:rsidRPr="00C1044A">
              <w:t>meli težave s spanjem</w:t>
            </w:r>
            <w:r>
              <w:t>?</w:t>
            </w:r>
          </w:p>
        </w:tc>
        <w:tc>
          <w:tcPr>
            <w:tcW w:w="1418" w:type="dxa"/>
            <w:vAlign w:val="center"/>
          </w:tcPr>
          <w:p w14:paraId="27F195B9" w14:textId="77777777" w:rsidR="00806370" w:rsidRPr="00C1044A" w:rsidRDefault="00806370">
            <w:pPr>
              <w:spacing w:after="0"/>
            </w:pPr>
          </w:p>
        </w:tc>
        <w:tc>
          <w:tcPr>
            <w:tcW w:w="1417" w:type="dxa"/>
            <w:vAlign w:val="center"/>
          </w:tcPr>
          <w:p w14:paraId="7A09A881" w14:textId="77777777" w:rsidR="00806370" w:rsidRPr="00C1044A" w:rsidRDefault="00806370">
            <w:pPr>
              <w:spacing w:after="0"/>
            </w:pPr>
          </w:p>
        </w:tc>
      </w:tr>
      <w:tr w:rsidR="008D6335" w:rsidRPr="00C1044A" w14:paraId="57343485" w14:textId="77777777" w:rsidTr="008B09D2">
        <w:trPr>
          <w:jc w:val="center"/>
        </w:trPr>
        <w:tc>
          <w:tcPr>
            <w:tcW w:w="6941" w:type="dxa"/>
            <w:vAlign w:val="center"/>
          </w:tcPr>
          <w:p w14:paraId="0BF81323" w14:textId="65CCCFA0" w:rsidR="00806370" w:rsidRPr="00C1044A" w:rsidRDefault="00E37F7D">
            <w:pPr>
              <w:spacing w:after="0"/>
            </w:pPr>
            <w:r>
              <w:t>… bili</w:t>
            </w:r>
            <w:r w:rsidR="00836BBF" w:rsidRPr="00C1044A">
              <w:t xml:space="preserve"> utrujen</w:t>
            </w:r>
            <w:r>
              <w:t>i</w:t>
            </w:r>
            <w:r w:rsidR="00836BBF" w:rsidRPr="00C1044A">
              <w:t xml:space="preserve"> in izčrpan</w:t>
            </w:r>
            <w:r>
              <w:t>i?</w:t>
            </w:r>
          </w:p>
        </w:tc>
        <w:tc>
          <w:tcPr>
            <w:tcW w:w="1418" w:type="dxa"/>
            <w:vAlign w:val="center"/>
          </w:tcPr>
          <w:p w14:paraId="4702E09C" w14:textId="77777777" w:rsidR="00806370" w:rsidRPr="00C1044A" w:rsidRDefault="00806370">
            <w:pPr>
              <w:spacing w:after="0"/>
            </w:pPr>
          </w:p>
        </w:tc>
        <w:tc>
          <w:tcPr>
            <w:tcW w:w="1417" w:type="dxa"/>
            <w:vAlign w:val="center"/>
          </w:tcPr>
          <w:p w14:paraId="546F91AB" w14:textId="77777777" w:rsidR="00806370" w:rsidRPr="00C1044A" w:rsidRDefault="00806370">
            <w:pPr>
              <w:spacing w:after="0"/>
            </w:pPr>
          </w:p>
        </w:tc>
      </w:tr>
      <w:tr w:rsidR="008D6335" w:rsidRPr="00C1044A" w14:paraId="670D5D52" w14:textId="77777777" w:rsidTr="008B09D2">
        <w:trPr>
          <w:jc w:val="center"/>
        </w:trPr>
        <w:tc>
          <w:tcPr>
            <w:tcW w:w="6941" w:type="dxa"/>
            <w:vAlign w:val="center"/>
          </w:tcPr>
          <w:p w14:paraId="08CFC5A2" w14:textId="7D46236F" w:rsidR="00621128" w:rsidRPr="00C1044A" w:rsidRDefault="00E37F7D">
            <w:pPr>
              <w:spacing w:after="0"/>
            </w:pPr>
            <w:r>
              <w:t>… i</w:t>
            </w:r>
            <w:r w:rsidR="00621128" w:rsidRPr="00C1044A">
              <w:t>meli težave s koncentracijo</w:t>
            </w:r>
            <w:r>
              <w:t>?</w:t>
            </w:r>
          </w:p>
        </w:tc>
        <w:tc>
          <w:tcPr>
            <w:tcW w:w="1418" w:type="dxa"/>
            <w:vAlign w:val="center"/>
          </w:tcPr>
          <w:p w14:paraId="25DDA03C" w14:textId="77777777" w:rsidR="00621128" w:rsidRPr="00C1044A" w:rsidRDefault="00621128">
            <w:pPr>
              <w:spacing w:after="0"/>
            </w:pPr>
          </w:p>
        </w:tc>
        <w:tc>
          <w:tcPr>
            <w:tcW w:w="1417" w:type="dxa"/>
            <w:vAlign w:val="center"/>
          </w:tcPr>
          <w:p w14:paraId="4258E31B" w14:textId="77777777" w:rsidR="00621128" w:rsidRPr="00C1044A" w:rsidRDefault="00621128">
            <w:pPr>
              <w:spacing w:after="0"/>
            </w:pPr>
          </w:p>
        </w:tc>
      </w:tr>
      <w:tr w:rsidR="008D6335" w:rsidRPr="00C1044A" w14:paraId="2E982D01" w14:textId="77777777" w:rsidTr="008B09D2">
        <w:trPr>
          <w:jc w:val="center"/>
        </w:trPr>
        <w:tc>
          <w:tcPr>
            <w:tcW w:w="6941" w:type="dxa"/>
            <w:vAlign w:val="center"/>
          </w:tcPr>
          <w:p w14:paraId="3F30FCD8" w14:textId="06CA5243" w:rsidR="00621128" w:rsidRPr="00C1044A" w:rsidRDefault="00E37F7D">
            <w:pPr>
              <w:spacing w:after="0"/>
            </w:pPr>
            <w:r>
              <w:t>… i</w:t>
            </w:r>
            <w:r w:rsidR="00621128" w:rsidRPr="00C1044A">
              <w:t>meli težave s spominom</w:t>
            </w:r>
            <w:r>
              <w:t>?</w:t>
            </w:r>
          </w:p>
        </w:tc>
        <w:tc>
          <w:tcPr>
            <w:tcW w:w="1418" w:type="dxa"/>
            <w:vAlign w:val="center"/>
          </w:tcPr>
          <w:p w14:paraId="5560B5D8" w14:textId="033D2CD3" w:rsidR="00621128" w:rsidRPr="00C1044A" w:rsidRDefault="00621128">
            <w:pPr>
              <w:spacing w:after="0"/>
            </w:pPr>
          </w:p>
        </w:tc>
        <w:tc>
          <w:tcPr>
            <w:tcW w:w="1417" w:type="dxa"/>
            <w:vAlign w:val="center"/>
          </w:tcPr>
          <w:p w14:paraId="7A2D1554" w14:textId="77777777" w:rsidR="00621128" w:rsidRPr="00C1044A" w:rsidRDefault="00621128">
            <w:pPr>
              <w:spacing w:after="0"/>
            </w:pPr>
          </w:p>
        </w:tc>
      </w:tr>
      <w:tr w:rsidR="008D6335" w:rsidRPr="00C1044A" w14:paraId="35DCB20E" w14:textId="77777777" w:rsidTr="008B09D2">
        <w:trPr>
          <w:jc w:val="center"/>
        </w:trPr>
        <w:tc>
          <w:tcPr>
            <w:tcW w:w="6941" w:type="dxa"/>
            <w:vAlign w:val="center"/>
          </w:tcPr>
          <w:p w14:paraId="6F234ABA" w14:textId="1AC28E69" w:rsidR="00621128" w:rsidRPr="00C1044A" w:rsidRDefault="00E37F7D">
            <w:pPr>
              <w:spacing w:after="0"/>
            </w:pPr>
            <w:r>
              <w:t>… b</w:t>
            </w:r>
            <w:r w:rsidR="00621128" w:rsidRPr="00C1044A">
              <w:t xml:space="preserve">ili tesnobni ali </w:t>
            </w:r>
            <w:proofErr w:type="spellStart"/>
            <w:r w:rsidR="00621128" w:rsidRPr="00C1044A">
              <w:t>anksiozni</w:t>
            </w:r>
            <w:proofErr w:type="spellEnd"/>
            <w:r>
              <w:t>?</w:t>
            </w:r>
          </w:p>
        </w:tc>
        <w:tc>
          <w:tcPr>
            <w:tcW w:w="1418" w:type="dxa"/>
            <w:vAlign w:val="center"/>
          </w:tcPr>
          <w:p w14:paraId="37F6A321" w14:textId="77777777" w:rsidR="00621128" w:rsidRPr="00C1044A" w:rsidRDefault="00621128">
            <w:pPr>
              <w:spacing w:after="0"/>
            </w:pPr>
          </w:p>
        </w:tc>
        <w:tc>
          <w:tcPr>
            <w:tcW w:w="1417" w:type="dxa"/>
            <w:vAlign w:val="center"/>
          </w:tcPr>
          <w:p w14:paraId="0BDCEF80" w14:textId="77777777" w:rsidR="00621128" w:rsidRPr="00C1044A" w:rsidRDefault="00621128">
            <w:pPr>
              <w:spacing w:after="0"/>
            </w:pPr>
          </w:p>
        </w:tc>
      </w:tr>
      <w:tr w:rsidR="008D6335" w:rsidRPr="00C1044A" w14:paraId="7013D568" w14:textId="77777777" w:rsidTr="00C514E9">
        <w:trPr>
          <w:jc w:val="center"/>
        </w:trPr>
        <w:tc>
          <w:tcPr>
            <w:tcW w:w="6941" w:type="dxa"/>
            <w:vAlign w:val="center"/>
          </w:tcPr>
          <w:p w14:paraId="6EA79189" w14:textId="34DE2338" w:rsidR="00621128" w:rsidRPr="00C1044A" w:rsidRDefault="00E37F7D">
            <w:pPr>
              <w:spacing w:after="0"/>
            </w:pPr>
            <w:r>
              <w:t>… b</w:t>
            </w:r>
            <w:r w:rsidR="00504AA6" w:rsidRPr="00C1044A">
              <w:t>ili žalostni</w:t>
            </w:r>
            <w:r w:rsidR="00621128" w:rsidRPr="00C1044A">
              <w:t xml:space="preserve"> dlj</w:t>
            </w:r>
            <w:r w:rsidR="009811D5" w:rsidRPr="00C1044A">
              <w:t>e</w:t>
            </w:r>
            <w:r w:rsidR="00504AA6" w:rsidRPr="00C1044A">
              <w:t xml:space="preserve"> časa</w:t>
            </w:r>
            <w:r>
              <w:t>?</w:t>
            </w:r>
          </w:p>
        </w:tc>
        <w:tc>
          <w:tcPr>
            <w:tcW w:w="1418" w:type="dxa"/>
            <w:vAlign w:val="center"/>
          </w:tcPr>
          <w:p w14:paraId="2D87156E" w14:textId="77777777" w:rsidR="00621128" w:rsidRPr="00C1044A" w:rsidRDefault="00621128">
            <w:pPr>
              <w:spacing w:after="0"/>
            </w:pPr>
          </w:p>
        </w:tc>
        <w:tc>
          <w:tcPr>
            <w:tcW w:w="1417" w:type="dxa"/>
            <w:vAlign w:val="center"/>
          </w:tcPr>
          <w:p w14:paraId="324DDC94" w14:textId="77777777" w:rsidR="00621128" w:rsidRPr="00C1044A" w:rsidRDefault="00621128">
            <w:pPr>
              <w:spacing w:after="0"/>
            </w:pPr>
          </w:p>
        </w:tc>
      </w:tr>
      <w:tr w:rsidR="008D6335" w:rsidRPr="00C1044A" w14:paraId="6F94ED6C" w14:textId="77777777" w:rsidTr="00C514E9">
        <w:trPr>
          <w:jc w:val="center"/>
        </w:trPr>
        <w:tc>
          <w:tcPr>
            <w:tcW w:w="6941" w:type="dxa"/>
            <w:vAlign w:val="center"/>
          </w:tcPr>
          <w:p w14:paraId="43EEE719" w14:textId="48F9E35A" w:rsidR="00621128" w:rsidRPr="00C1044A" w:rsidRDefault="00E37F7D">
            <w:pPr>
              <w:spacing w:after="0"/>
            </w:pPr>
            <w:r>
              <w:rPr>
                <w:rFonts w:asciiTheme="majorHAnsi" w:hAnsiTheme="majorHAnsi" w:cstheme="majorHAnsi"/>
              </w:rPr>
              <w:t>… p</w:t>
            </w:r>
            <w:r w:rsidR="00621128" w:rsidRPr="00C1044A">
              <w:rPr>
                <w:rFonts w:asciiTheme="majorHAnsi" w:hAnsiTheme="majorHAnsi" w:cstheme="majorHAnsi"/>
              </w:rPr>
              <w:t>omislili, da najraje ne bi šli več v službo</w:t>
            </w:r>
            <w:r>
              <w:rPr>
                <w:rFonts w:asciiTheme="majorHAnsi" w:hAnsiTheme="majorHAnsi" w:cstheme="majorHAnsi"/>
              </w:rPr>
              <w:t>?</w:t>
            </w:r>
          </w:p>
        </w:tc>
        <w:tc>
          <w:tcPr>
            <w:tcW w:w="1418" w:type="dxa"/>
            <w:vAlign w:val="center"/>
          </w:tcPr>
          <w:p w14:paraId="3F248EB6" w14:textId="77777777" w:rsidR="00621128" w:rsidRPr="00C1044A" w:rsidRDefault="00621128">
            <w:pPr>
              <w:spacing w:after="0"/>
            </w:pPr>
          </w:p>
        </w:tc>
        <w:tc>
          <w:tcPr>
            <w:tcW w:w="1417" w:type="dxa"/>
            <w:vAlign w:val="center"/>
          </w:tcPr>
          <w:p w14:paraId="7883B3C8" w14:textId="77777777" w:rsidR="00621128" w:rsidRPr="00C1044A" w:rsidRDefault="00621128">
            <w:pPr>
              <w:spacing w:after="0"/>
            </w:pPr>
          </w:p>
        </w:tc>
      </w:tr>
    </w:tbl>
    <w:p w14:paraId="69B09F45" w14:textId="77777777" w:rsidR="00690E60" w:rsidRPr="00C1044A" w:rsidRDefault="00690E60">
      <w:pPr>
        <w:spacing w:before="120" w:after="60"/>
        <w:rPr>
          <w:b/>
        </w:rPr>
      </w:pPr>
    </w:p>
    <w:p w14:paraId="3972265B" w14:textId="6DBCE0C2" w:rsidR="00806370" w:rsidRPr="00C1044A" w:rsidRDefault="00836BBF">
      <w:pPr>
        <w:spacing w:before="120" w:after="60"/>
        <w:rPr>
          <w:bCs/>
        </w:rPr>
      </w:pPr>
      <w:r w:rsidRPr="00C1044A">
        <w:rPr>
          <w:b/>
        </w:rPr>
        <w:t>4.1</w:t>
      </w:r>
      <w:r w:rsidR="00D037E6" w:rsidRPr="00C1044A">
        <w:rPr>
          <w:b/>
        </w:rPr>
        <w:t>2</w:t>
      </w:r>
      <w:r w:rsidRPr="00C1044A">
        <w:rPr>
          <w:b/>
        </w:rPr>
        <w:t xml:space="preserve">. Katere zdravstvene težave so </w:t>
      </w:r>
      <w:r w:rsidR="00E23CE8" w:rsidRPr="00C1044A">
        <w:rPr>
          <w:b/>
        </w:rPr>
        <w:t xml:space="preserve">na splošno </w:t>
      </w:r>
      <w:r w:rsidRPr="00C1044A">
        <w:rPr>
          <w:b/>
        </w:rPr>
        <w:t xml:space="preserve">značilne za </w:t>
      </w:r>
      <w:r w:rsidR="00467157" w:rsidRPr="00C1044A">
        <w:rPr>
          <w:b/>
        </w:rPr>
        <w:t>delo</w:t>
      </w:r>
      <w:r w:rsidR="00E23CE8" w:rsidRPr="00C1044A">
        <w:rPr>
          <w:b/>
        </w:rPr>
        <w:t xml:space="preserve"> oz. poklic</w:t>
      </w:r>
      <w:r w:rsidR="00467157" w:rsidRPr="00C1044A">
        <w:rPr>
          <w:b/>
        </w:rPr>
        <w:t>, ki ga opravljate</w:t>
      </w:r>
      <w:r w:rsidR="009811D5" w:rsidRPr="00C1044A">
        <w:rPr>
          <w:b/>
        </w:rPr>
        <w:t>, tudi če jih vi osebno nimate</w:t>
      </w:r>
      <w:r w:rsidRPr="00C1044A">
        <w:rPr>
          <w:b/>
        </w:rPr>
        <w:t xml:space="preserve">? </w:t>
      </w:r>
      <w:r w:rsidRPr="00C1044A">
        <w:rPr>
          <w:bCs/>
        </w:rPr>
        <w:t>(vpišite)</w:t>
      </w:r>
    </w:p>
    <w:p w14:paraId="6B363E3C" w14:textId="77777777" w:rsidR="00806370" w:rsidRPr="00C1044A" w:rsidRDefault="00836BBF">
      <w:pPr>
        <w:spacing w:after="60"/>
        <w:ind w:left="283"/>
      </w:pPr>
      <w:r w:rsidRPr="00C1044A">
        <w:t>______________________________________________</w:t>
      </w:r>
    </w:p>
    <w:p w14:paraId="1AFE6116" w14:textId="77777777" w:rsidR="00806370" w:rsidRPr="00C1044A" w:rsidRDefault="00836BBF">
      <w:pPr>
        <w:spacing w:after="60"/>
        <w:ind w:left="283"/>
      </w:pPr>
      <w:r w:rsidRPr="00C1044A">
        <w:t>______________________________________________</w:t>
      </w:r>
    </w:p>
    <w:p w14:paraId="091829DF" w14:textId="77777777" w:rsidR="00B01110" w:rsidRDefault="00B01110">
      <w:pPr>
        <w:spacing w:before="120" w:after="60"/>
        <w:rPr>
          <w:b/>
        </w:rPr>
      </w:pPr>
    </w:p>
    <w:p w14:paraId="2BDF4204" w14:textId="4A7517A0" w:rsidR="00806370" w:rsidRPr="00C1044A" w:rsidRDefault="00836BBF">
      <w:pPr>
        <w:spacing w:before="120" w:after="60"/>
      </w:pPr>
      <w:r w:rsidRPr="00C1044A">
        <w:rPr>
          <w:b/>
        </w:rPr>
        <w:t>4.1</w:t>
      </w:r>
      <w:r w:rsidR="00D037E6" w:rsidRPr="00C1044A">
        <w:rPr>
          <w:b/>
        </w:rPr>
        <w:t>3</w:t>
      </w:r>
      <w:r w:rsidRPr="00C1044A">
        <w:rPr>
          <w:b/>
        </w:rPr>
        <w:t xml:space="preserve">. Katere od spodaj navedenih substanc ste uporabili v zadnjih 7 dneh z namenom lažjega opravljanja dela ali lajšanja posledic dela? </w:t>
      </w:r>
      <w:r w:rsidRPr="00C1044A">
        <w:rPr>
          <w:bCs/>
        </w:rPr>
        <w:t>(označite vse, kar velja)</w:t>
      </w:r>
    </w:p>
    <w:p w14:paraId="2EF44FB2" w14:textId="38B0CEAF" w:rsidR="00806370" w:rsidRPr="00C1044A" w:rsidRDefault="00836BBF">
      <w:pPr>
        <w:spacing w:after="20"/>
        <w:ind w:left="142"/>
      </w:pPr>
      <w:r w:rsidRPr="00C1044A">
        <w:t xml:space="preserve">   1. Alkohol</w:t>
      </w:r>
    </w:p>
    <w:p w14:paraId="6DA23B00" w14:textId="7DB96987" w:rsidR="00806370" w:rsidRPr="00C1044A" w:rsidRDefault="00836BBF">
      <w:pPr>
        <w:spacing w:after="20"/>
        <w:ind w:left="142"/>
      </w:pPr>
      <w:r w:rsidRPr="00C1044A">
        <w:t xml:space="preserve">   2. </w:t>
      </w:r>
      <w:r w:rsidR="00D6357A" w:rsidRPr="00D6357A">
        <w:t xml:space="preserve">Tobačne ali nikotinske izdelke (cigarete, cigare, fuge, tobak za žvečenje, </w:t>
      </w:r>
      <w:proofErr w:type="spellStart"/>
      <w:r w:rsidR="00D6357A" w:rsidRPr="00D6357A">
        <w:t>snus</w:t>
      </w:r>
      <w:proofErr w:type="spellEnd"/>
      <w:r w:rsidR="00D6357A" w:rsidRPr="00D6357A">
        <w:t xml:space="preserve">, elektronske cigarete, </w:t>
      </w:r>
      <w:proofErr w:type="spellStart"/>
      <w:r w:rsidR="00D6357A" w:rsidRPr="00D6357A">
        <w:t>vejpi</w:t>
      </w:r>
      <w:proofErr w:type="spellEnd"/>
      <w:r w:rsidR="00D6357A" w:rsidRPr="00D6357A">
        <w:t>, ogrevani tobačni izdelki</w:t>
      </w:r>
      <w:r w:rsidR="003E4230">
        <w:t> </w:t>
      </w:r>
      <w:r w:rsidR="00D6357A" w:rsidRPr="00D6357A">
        <w:t>…).</w:t>
      </w:r>
    </w:p>
    <w:p w14:paraId="03BE58F4" w14:textId="294FE4BF" w:rsidR="00806370" w:rsidRPr="00C1044A" w:rsidRDefault="00836BBF">
      <w:pPr>
        <w:spacing w:after="20"/>
        <w:ind w:left="142"/>
      </w:pPr>
      <w:r w:rsidRPr="00C1044A">
        <w:t xml:space="preserve">   3. Pomirjevala ali uspavala brez recepta (npr. zdravila za spanje, anksiolitiki)</w:t>
      </w:r>
    </w:p>
    <w:p w14:paraId="386735F9" w14:textId="790739F8" w:rsidR="00806370" w:rsidRPr="00C1044A" w:rsidRDefault="00836BBF">
      <w:pPr>
        <w:spacing w:after="20"/>
        <w:ind w:left="142"/>
      </w:pPr>
      <w:r w:rsidRPr="00C1044A">
        <w:t xml:space="preserve">   4. Pomirjevala ali uspavala na recept</w:t>
      </w:r>
    </w:p>
    <w:p w14:paraId="6A8E672C" w14:textId="2BAAD480" w:rsidR="00806370" w:rsidRPr="00C1044A" w:rsidRDefault="00836BBF">
      <w:pPr>
        <w:spacing w:after="20"/>
        <w:ind w:left="142"/>
      </w:pPr>
      <w:r w:rsidRPr="00C1044A">
        <w:t xml:space="preserve">   5. Antidepresivi</w:t>
      </w:r>
    </w:p>
    <w:p w14:paraId="7418FB64" w14:textId="4E519AC2" w:rsidR="00806370" w:rsidRPr="00C1044A" w:rsidRDefault="00836BBF">
      <w:pPr>
        <w:spacing w:after="20"/>
        <w:ind w:left="142"/>
      </w:pPr>
      <w:r w:rsidRPr="00C1044A">
        <w:t xml:space="preserve">   6. Stimulansi brez recepta (npr. energijske pijače v večjih količinah, kofeinske tablete)</w:t>
      </w:r>
    </w:p>
    <w:p w14:paraId="37AD3228" w14:textId="53A70C0A" w:rsidR="00467157" w:rsidRPr="00C1044A" w:rsidRDefault="00836BBF" w:rsidP="00467157">
      <w:pPr>
        <w:spacing w:after="20"/>
        <w:ind w:left="142"/>
      </w:pPr>
      <w:r w:rsidRPr="00C1044A">
        <w:t xml:space="preserve">   7. Zdravila na recept za izboljšanje zbranosti ali budnosti (npr. </w:t>
      </w:r>
      <w:proofErr w:type="spellStart"/>
      <w:r w:rsidRPr="00C1044A">
        <w:t>metilfenidat</w:t>
      </w:r>
      <w:proofErr w:type="spellEnd"/>
      <w:r w:rsidRPr="00C1044A">
        <w:t xml:space="preserve">, </w:t>
      </w:r>
      <w:proofErr w:type="spellStart"/>
      <w:r w:rsidRPr="00C1044A">
        <w:t>modafinil</w:t>
      </w:r>
      <w:proofErr w:type="spellEnd"/>
      <w:r w:rsidRPr="00C1044A">
        <w:t>)</w:t>
      </w:r>
    </w:p>
    <w:p w14:paraId="790778EE" w14:textId="4A85B7CB" w:rsidR="00806370" w:rsidRPr="00C1044A" w:rsidRDefault="00836BBF">
      <w:pPr>
        <w:spacing w:after="20"/>
        <w:ind w:left="142"/>
      </w:pPr>
      <w:r w:rsidRPr="00C1044A">
        <w:t xml:space="preserve">   8. </w:t>
      </w:r>
      <w:r w:rsidR="00467157" w:rsidRPr="00C1044A">
        <w:t xml:space="preserve">Zdravila za astmo </w:t>
      </w:r>
    </w:p>
    <w:p w14:paraId="2EB73687" w14:textId="06E8D0A0" w:rsidR="00806370" w:rsidRPr="00C1044A" w:rsidRDefault="00836BBF">
      <w:pPr>
        <w:spacing w:after="20"/>
        <w:ind w:left="142"/>
        <w:rPr>
          <w:rFonts w:asciiTheme="majorHAnsi" w:hAnsiTheme="majorHAnsi" w:cstheme="majorHAnsi"/>
        </w:rPr>
      </w:pPr>
      <w:r w:rsidRPr="00C1044A">
        <w:t xml:space="preserve">   9. </w:t>
      </w:r>
      <w:r w:rsidR="00467157" w:rsidRPr="00C1044A">
        <w:rPr>
          <w:rFonts w:asciiTheme="majorHAnsi" w:hAnsiTheme="majorHAnsi" w:cstheme="majorHAnsi"/>
        </w:rPr>
        <w:t>Konoplja (marihuana, hašiš)</w:t>
      </w:r>
    </w:p>
    <w:p w14:paraId="45B39A75" w14:textId="2C98307D" w:rsidR="00806370" w:rsidRPr="00C1044A" w:rsidRDefault="004E6AD5" w:rsidP="00A103D2">
      <w:pPr>
        <w:spacing w:after="20"/>
      </w:pPr>
      <w:r w:rsidRPr="00C1044A">
        <w:rPr>
          <w:rFonts w:asciiTheme="majorHAnsi" w:hAnsiTheme="majorHAnsi" w:cstheme="majorHAnsi"/>
        </w:rPr>
        <w:t xml:space="preserve">   </w:t>
      </w:r>
      <w:r w:rsidR="0018090F" w:rsidRPr="00C1044A">
        <w:rPr>
          <w:rFonts w:asciiTheme="majorHAnsi" w:hAnsiTheme="majorHAnsi" w:cstheme="majorHAnsi"/>
        </w:rPr>
        <w:t xml:space="preserve">   </w:t>
      </w:r>
      <w:r w:rsidRPr="00C1044A">
        <w:rPr>
          <w:rFonts w:asciiTheme="majorHAnsi" w:hAnsiTheme="majorHAnsi" w:cstheme="majorHAnsi"/>
        </w:rPr>
        <w:t xml:space="preserve">10. </w:t>
      </w:r>
      <w:r w:rsidR="00467157" w:rsidRPr="00C1044A">
        <w:t xml:space="preserve">Druge prepovedane droge (npr. kokain, amfetamini, ekstazi, heroin, gobe, </w:t>
      </w:r>
      <w:r w:rsidR="0018090F" w:rsidRPr="00C1044A">
        <w:rPr>
          <w:rFonts w:asciiTheme="majorHAnsi" w:hAnsiTheme="majorHAnsi" w:cstheme="majorHAnsi"/>
        </w:rPr>
        <w:t xml:space="preserve">sintetični kanabinoidi, sintetični </w:t>
      </w:r>
      <w:proofErr w:type="spellStart"/>
      <w:r w:rsidR="0018090F" w:rsidRPr="00C1044A">
        <w:rPr>
          <w:rFonts w:asciiTheme="majorHAnsi" w:hAnsiTheme="majorHAnsi" w:cstheme="majorHAnsi"/>
        </w:rPr>
        <w:t>katinoni</w:t>
      </w:r>
      <w:proofErr w:type="spellEnd"/>
      <w:r w:rsidR="0018090F" w:rsidRPr="00C1044A">
        <w:rPr>
          <w:rFonts w:asciiTheme="majorHAnsi" w:hAnsiTheme="majorHAnsi" w:cstheme="majorHAnsi"/>
        </w:rPr>
        <w:t>,</w:t>
      </w:r>
      <w:r w:rsidR="0018090F" w:rsidRPr="00C1044A">
        <w:t xml:space="preserve"> </w:t>
      </w:r>
      <w:r w:rsidR="00467157" w:rsidRPr="00C1044A">
        <w:t>drugo)</w:t>
      </w:r>
    </w:p>
    <w:p w14:paraId="6D842ED6" w14:textId="6589053F" w:rsidR="00467157" w:rsidRPr="00C1044A" w:rsidRDefault="00467157" w:rsidP="00174BF4">
      <w:pPr>
        <w:spacing w:after="20"/>
        <w:ind w:left="142"/>
      </w:pPr>
      <w:r w:rsidRPr="00C1044A">
        <w:t xml:space="preserve">   1</w:t>
      </w:r>
      <w:r w:rsidR="0018090F" w:rsidRPr="00C1044A">
        <w:t>1</w:t>
      </w:r>
      <w:r w:rsidRPr="00C1044A">
        <w:t>. Nobene od navedenih</w:t>
      </w:r>
    </w:p>
    <w:p w14:paraId="75D4D7CC" w14:textId="77777777" w:rsidR="00327346" w:rsidRPr="00C1044A" w:rsidRDefault="00327346" w:rsidP="00174BF4">
      <w:pPr>
        <w:spacing w:after="20"/>
        <w:ind w:left="142"/>
      </w:pPr>
    </w:p>
    <w:p w14:paraId="163943F0" w14:textId="3CF4ECCF" w:rsidR="00806370" w:rsidRPr="00C1044A" w:rsidRDefault="00836BBF">
      <w:pPr>
        <w:pStyle w:val="Naslov1"/>
      </w:pPr>
      <w:r w:rsidRPr="00C1044A">
        <w:lastRenderedPageBreak/>
        <w:t>5. Preprečevanje tveganj</w:t>
      </w:r>
    </w:p>
    <w:p w14:paraId="2DF001F7" w14:textId="507BAFD1" w:rsidR="00806370" w:rsidRPr="00C1044A" w:rsidRDefault="00836BBF">
      <w:pPr>
        <w:spacing w:before="120" w:after="60"/>
        <w:rPr>
          <w:b/>
        </w:rPr>
      </w:pPr>
      <w:r w:rsidRPr="00C1044A">
        <w:rPr>
          <w:b/>
        </w:rPr>
        <w:t xml:space="preserve">5.1. Kako dobro ste seznanjeni </w:t>
      </w:r>
      <w:r w:rsidR="000B79F2" w:rsidRPr="00C1044A">
        <w:rPr>
          <w:b/>
        </w:rPr>
        <w:t xml:space="preserve">o varnostnih in </w:t>
      </w:r>
      <w:r w:rsidR="00AF0CB7" w:rsidRPr="00C1044A">
        <w:rPr>
          <w:b/>
        </w:rPr>
        <w:t>zdravstveni</w:t>
      </w:r>
      <w:r w:rsidR="000B79F2" w:rsidRPr="00C1044A">
        <w:rPr>
          <w:b/>
        </w:rPr>
        <w:t xml:space="preserve">h </w:t>
      </w:r>
      <w:r w:rsidRPr="00C1044A">
        <w:rPr>
          <w:b/>
        </w:rPr>
        <w:t>tveganji</w:t>
      </w:r>
      <w:r w:rsidR="00BC0690" w:rsidRPr="00C1044A">
        <w:rPr>
          <w:b/>
        </w:rPr>
        <w:t>h</w:t>
      </w:r>
      <w:r w:rsidRPr="00C1044A">
        <w:rPr>
          <w:b/>
        </w:rPr>
        <w:t>, ki so povezana z opravljanjem vašega dela?</w:t>
      </w:r>
    </w:p>
    <w:p w14:paraId="357499A3" w14:textId="1D456DAC" w:rsidR="00327346" w:rsidRPr="00C1044A" w:rsidRDefault="00327346" w:rsidP="00327346">
      <w:pPr>
        <w:spacing w:after="20"/>
        <w:ind w:left="142"/>
      </w:pPr>
      <w:r w:rsidRPr="00C1044A">
        <w:t xml:space="preserve">   1. Sploh nisem seznanjen</w:t>
      </w:r>
    </w:p>
    <w:p w14:paraId="5536E2DF" w14:textId="28DE2860" w:rsidR="00327346" w:rsidRPr="00C1044A" w:rsidRDefault="00327346" w:rsidP="00327346">
      <w:pPr>
        <w:spacing w:after="20"/>
        <w:ind w:left="142"/>
      </w:pPr>
      <w:r w:rsidRPr="00C1044A">
        <w:t xml:space="preserve">   2. Delno sem seznanjen</w:t>
      </w:r>
    </w:p>
    <w:p w14:paraId="35AA6AFD" w14:textId="6EA2BA78" w:rsidR="00327346" w:rsidRPr="00C1044A" w:rsidRDefault="00327346" w:rsidP="00327346">
      <w:pPr>
        <w:spacing w:after="20"/>
        <w:ind w:left="142"/>
      </w:pPr>
      <w:r w:rsidRPr="00C1044A">
        <w:t xml:space="preserve">   3. Zelo dobro sem seznanjen</w:t>
      </w:r>
    </w:p>
    <w:p w14:paraId="779ADD68" w14:textId="77777777" w:rsidR="00327346" w:rsidRPr="00C1044A" w:rsidRDefault="00327346">
      <w:pPr>
        <w:spacing w:before="120" w:after="60"/>
        <w:rPr>
          <w:bCs/>
          <w:i/>
          <w:iCs/>
        </w:rPr>
      </w:pPr>
    </w:p>
    <w:p w14:paraId="7FE6D999" w14:textId="57ABDF1A" w:rsidR="00327346" w:rsidRPr="00C1044A" w:rsidRDefault="00327346">
      <w:pPr>
        <w:spacing w:before="120" w:after="60"/>
        <w:rPr>
          <w:bCs/>
          <w:i/>
          <w:iCs/>
          <w:sz w:val="18"/>
          <w:szCs w:val="18"/>
        </w:rPr>
      </w:pPr>
      <w:r w:rsidRPr="00C1044A">
        <w:rPr>
          <w:bCs/>
          <w:i/>
          <w:iCs/>
          <w:sz w:val="18"/>
          <w:szCs w:val="18"/>
        </w:rPr>
        <w:t>Ocena tveganja za varnost in zdravje pri delu je sistematičen postopek evidentiranja, proučevanja in ocenjevanja dejavnikov tveganja, ki lahko povzročijo poškodbe ali bolezni pri delu.</w:t>
      </w:r>
    </w:p>
    <w:p w14:paraId="7C330F9C" w14:textId="6AC4EED4" w:rsidR="00327346" w:rsidRPr="00C1044A" w:rsidRDefault="00327346">
      <w:pPr>
        <w:spacing w:before="120" w:after="60"/>
        <w:rPr>
          <w:b/>
        </w:rPr>
      </w:pPr>
      <w:r w:rsidRPr="00C1044A">
        <w:rPr>
          <w:b/>
        </w:rPr>
        <w:t>5.2</w:t>
      </w:r>
      <w:r w:rsidR="007875D6" w:rsidRPr="00C1044A">
        <w:rPr>
          <w:b/>
        </w:rPr>
        <w:t>.</w:t>
      </w:r>
      <w:r w:rsidRPr="00C1044A">
        <w:rPr>
          <w:b/>
        </w:rPr>
        <w:t xml:space="preserve"> Ali imate oceno tveganja za svoje delovno mesto oziroma opravil, ki jih izvajate?</w:t>
      </w:r>
    </w:p>
    <w:p w14:paraId="764D01F0" w14:textId="49A21CB7" w:rsidR="00327346" w:rsidRPr="00C1044A" w:rsidRDefault="00327346" w:rsidP="00327346">
      <w:pPr>
        <w:spacing w:after="20"/>
        <w:ind w:left="142"/>
      </w:pPr>
      <w:r w:rsidRPr="00C1044A">
        <w:t xml:space="preserve">   1. Da</w:t>
      </w:r>
    </w:p>
    <w:p w14:paraId="03503CDE" w14:textId="1BBEF095" w:rsidR="00327346" w:rsidRPr="00C1044A" w:rsidRDefault="00327346" w:rsidP="00327346">
      <w:pPr>
        <w:spacing w:after="20"/>
        <w:ind w:left="142"/>
      </w:pPr>
      <w:r w:rsidRPr="00C1044A">
        <w:t xml:space="preserve">   2. Ne</w:t>
      </w:r>
    </w:p>
    <w:p w14:paraId="383BBAAF" w14:textId="14253D7D" w:rsidR="00327346" w:rsidRPr="00C1044A" w:rsidRDefault="00327346" w:rsidP="00327346">
      <w:pPr>
        <w:spacing w:after="20"/>
        <w:ind w:left="142"/>
      </w:pPr>
      <w:r w:rsidRPr="00C1044A">
        <w:t xml:space="preserve">   3. Ne vem</w:t>
      </w:r>
    </w:p>
    <w:p w14:paraId="58836206" w14:textId="77777777" w:rsidR="007875D6" w:rsidRPr="00C1044A" w:rsidRDefault="007875D6">
      <w:pPr>
        <w:spacing w:before="120" w:after="60"/>
        <w:rPr>
          <w:b/>
        </w:rPr>
      </w:pPr>
    </w:p>
    <w:p w14:paraId="659CB666" w14:textId="15DD396B" w:rsidR="00806370" w:rsidRPr="00C1044A" w:rsidRDefault="00836BBF">
      <w:pPr>
        <w:spacing w:before="120" w:after="60"/>
      </w:pPr>
      <w:r w:rsidRPr="00C1044A">
        <w:rPr>
          <w:b/>
        </w:rPr>
        <w:t>5.</w:t>
      </w:r>
      <w:r w:rsidR="00327346" w:rsidRPr="00C1044A">
        <w:rPr>
          <w:b/>
        </w:rPr>
        <w:t>3</w:t>
      </w:r>
      <w:r w:rsidRPr="00C1044A">
        <w:rPr>
          <w:b/>
        </w:rPr>
        <w:t xml:space="preserve">. </w:t>
      </w:r>
      <w:r w:rsidR="007875D6" w:rsidRPr="00C1044A">
        <w:rPr>
          <w:b/>
        </w:rPr>
        <w:t>(Če 5.2</w:t>
      </w:r>
      <w:r w:rsidR="00304612">
        <w:rPr>
          <w:b/>
        </w:rPr>
        <w:t>. </w:t>
      </w:r>
      <w:r w:rsidR="007875D6" w:rsidRPr="00C1044A">
        <w:rPr>
          <w:b/>
        </w:rPr>
        <w:t>=</w:t>
      </w:r>
      <w:r w:rsidR="00304612">
        <w:rPr>
          <w:b/>
        </w:rPr>
        <w:t> </w:t>
      </w:r>
      <w:r w:rsidR="007875D6" w:rsidRPr="00C1044A">
        <w:rPr>
          <w:b/>
        </w:rPr>
        <w:t xml:space="preserve">1) </w:t>
      </w:r>
      <w:r w:rsidRPr="00C1044A">
        <w:rPr>
          <w:b/>
        </w:rPr>
        <w:t>Ali poznate oceno tveganja za svoje delovno mesto oziroma opravila, ki jih izvajate?</w:t>
      </w:r>
    </w:p>
    <w:p w14:paraId="576A7C16" w14:textId="63557ABF" w:rsidR="00327346" w:rsidRPr="00C1044A" w:rsidRDefault="00327346" w:rsidP="00327346">
      <w:pPr>
        <w:spacing w:after="20"/>
        <w:ind w:left="142"/>
      </w:pPr>
      <w:r w:rsidRPr="00C1044A">
        <w:t xml:space="preserve">   1. Sploh je ne poznam</w:t>
      </w:r>
    </w:p>
    <w:p w14:paraId="2B272A31" w14:textId="3F83E05C" w:rsidR="00327346" w:rsidRPr="00C1044A" w:rsidRDefault="00327346" w:rsidP="00327346">
      <w:pPr>
        <w:spacing w:after="20"/>
        <w:ind w:left="142"/>
      </w:pPr>
      <w:r w:rsidRPr="00C1044A">
        <w:t xml:space="preserve">   2. Delno jo poznam</w:t>
      </w:r>
    </w:p>
    <w:p w14:paraId="188A573F" w14:textId="50836A05" w:rsidR="00327346" w:rsidRPr="00C1044A" w:rsidRDefault="00327346" w:rsidP="00327346">
      <w:pPr>
        <w:spacing w:after="20"/>
        <w:ind w:left="142"/>
      </w:pPr>
      <w:r w:rsidRPr="00C1044A">
        <w:t xml:space="preserve">   3. Zelo dobro jo poznam</w:t>
      </w:r>
    </w:p>
    <w:p w14:paraId="5D23FB3E" w14:textId="77777777" w:rsidR="007875D6" w:rsidRPr="00C1044A" w:rsidRDefault="007875D6" w:rsidP="00A103D2">
      <w:pPr>
        <w:spacing w:after="0"/>
        <w:rPr>
          <w:b/>
        </w:rPr>
      </w:pPr>
    </w:p>
    <w:p w14:paraId="62A26365" w14:textId="06FAC47C" w:rsidR="00A0119C" w:rsidRPr="00C1044A" w:rsidRDefault="00A0119C" w:rsidP="00A103D2">
      <w:pPr>
        <w:spacing w:after="0"/>
        <w:rPr>
          <w:b/>
        </w:rPr>
      </w:pPr>
      <w:r w:rsidRPr="00C1044A">
        <w:rPr>
          <w:b/>
        </w:rPr>
        <w:t>5.</w:t>
      </w:r>
      <w:r w:rsidR="00327346" w:rsidRPr="00C1044A">
        <w:rPr>
          <w:b/>
        </w:rPr>
        <w:t>4</w:t>
      </w:r>
      <w:r w:rsidR="00EE1E48" w:rsidRPr="00C1044A">
        <w:rPr>
          <w:b/>
        </w:rPr>
        <w:t>.</w:t>
      </w:r>
      <w:r w:rsidRPr="00C1044A">
        <w:rPr>
          <w:b/>
        </w:rPr>
        <w:t xml:space="preserve"> </w:t>
      </w:r>
      <w:r w:rsidR="007875D6" w:rsidRPr="00C1044A">
        <w:rPr>
          <w:b/>
        </w:rPr>
        <w:t>(Če 5.2</w:t>
      </w:r>
      <w:r w:rsidR="00304612">
        <w:rPr>
          <w:b/>
        </w:rPr>
        <w:t>. </w:t>
      </w:r>
      <w:r w:rsidR="007875D6" w:rsidRPr="00C1044A">
        <w:rPr>
          <w:b/>
        </w:rPr>
        <w:t>=</w:t>
      </w:r>
      <w:r w:rsidR="00304612">
        <w:rPr>
          <w:b/>
        </w:rPr>
        <w:t> </w:t>
      </w:r>
      <w:r w:rsidR="007875D6" w:rsidRPr="00C1044A">
        <w:rPr>
          <w:b/>
        </w:rPr>
        <w:t xml:space="preserve">1) </w:t>
      </w:r>
      <w:r w:rsidRPr="00C1044A">
        <w:rPr>
          <w:b/>
        </w:rPr>
        <w:t>Ali ste sodelovali pri ocenjevanju tveganj za va</w:t>
      </w:r>
      <w:r w:rsidR="00AE139A" w:rsidRPr="00C1044A">
        <w:rPr>
          <w:b/>
        </w:rPr>
        <w:t>š</w:t>
      </w:r>
      <w:r w:rsidRPr="00C1044A">
        <w:rPr>
          <w:b/>
        </w:rPr>
        <w:t>e delovno mesto?</w:t>
      </w:r>
    </w:p>
    <w:p w14:paraId="18905D5D" w14:textId="0D7C8556" w:rsidR="00093A80" w:rsidRPr="00C1044A" w:rsidRDefault="0049094F" w:rsidP="00A103D2">
      <w:pPr>
        <w:spacing w:after="0"/>
        <w:rPr>
          <w:bCs/>
        </w:rPr>
      </w:pPr>
      <w:r w:rsidRPr="00C1044A">
        <w:rPr>
          <w:bCs/>
        </w:rPr>
        <w:t xml:space="preserve">   1. </w:t>
      </w:r>
      <w:r w:rsidR="00093A80" w:rsidRPr="00C1044A">
        <w:rPr>
          <w:bCs/>
        </w:rPr>
        <w:t>Da</w:t>
      </w:r>
    </w:p>
    <w:p w14:paraId="5501E810" w14:textId="1582468E" w:rsidR="00093A80" w:rsidRPr="00C1044A" w:rsidRDefault="0049094F" w:rsidP="00A103D2">
      <w:pPr>
        <w:spacing w:after="0"/>
        <w:rPr>
          <w:bCs/>
        </w:rPr>
      </w:pPr>
      <w:r w:rsidRPr="00C1044A">
        <w:rPr>
          <w:bCs/>
        </w:rPr>
        <w:t xml:space="preserve">   2. </w:t>
      </w:r>
      <w:r w:rsidR="00093A80" w:rsidRPr="00C1044A">
        <w:rPr>
          <w:bCs/>
        </w:rPr>
        <w:t>Ne</w:t>
      </w:r>
    </w:p>
    <w:p w14:paraId="2DD7536B" w14:textId="0C6A2D8A" w:rsidR="007A09D9" w:rsidRPr="00C1044A" w:rsidRDefault="007A09D9" w:rsidP="00A103D2">
      <w:pPr>
        <w:spacing w:after="0"/>
        <w:rPr>
          <w:bCs/>
        </w:rPr>
      </w:pPr>
      <w:r w:rsidRPr="00C1044A">
        <w:rPr>
          <w:bCs/>
        </w:rPr>
        <w:t xml:space="preserve">   3. Ne vem</w:t>
      </w:r>
    </w:p>
    <w:p w14:paraId="182DA20D" w14:textId="77777777" w:rsidR="007875D6" w:rsidRPr="00C1044A" w:rsidRDefault="007875D6" w:rsidP="00B01110">
      <w:pPr>
        <w:spacing w:after="0"/>
        <w:rPr>
          <w:b/>
        </w:rPr>
      </w:pPr>
    </w:p>
    <w:p w14:paraId="1B881744" w14:textId="3593BC87" w:rsidR="00806370" w:rsidRPr="00C1044A" w:rsidRDefault="00626551" w:rsidP="00940E8A">
      <w:pPr>
        <w:spacing w:before="120" w:after="60"/>
        <w:jc w:val="both"/>
      </w:pPr>
      <w:r w:rsidRPr="00C1044A">
        <w:rPr>
          <w:b/>
        </w:rPr>
        <w:t>5.</w:t>
      </w:r>
      <w:r w:rsidR="007875D6" w:rsidRPr="00C1044A">
        <w:rPr>
          <w:b/>
        </w:rPr>
        <w:t>5.</w:t>
      </w:r>
      <w:r w:rsidR="00F65851" w:rsidRPr="00C1044A">
        <w:rPr>
          <w:b/>
        </w:rPr>
        <w:t xml:space="preserve"> </w:t>
      </w:r>
      <w:r w:rsidR="007875D6" w:rsidRPr="00C1044A">
        <w:rPr>
          <w:b/>
        </w:rPr>
        <w:t>(Če 5.2</w:t>
      </w:r>
      <w:r w:rsidR="00304612">
        <w:rPr>
          <w:b/>
        </w:rPr>
        <w:t>. </w:t>
      </w:r>
      <w:r w:rsidR="007875D6" w:rsidRPr="00C1044A">
        <w:rPr>
          <w:b/>
        </w:rPr>
        <w:t>=</w:t>
      </w:r>
      <w:r w:rsidR="00304612">
        <w:rPr>
          <w:b/>
        </w:rPr>
        <w:t> </w:t>
      </w:r>
      <w:r w:rsidR="007875D6" w:rsidRPr="00C1044A">
        <w:rPr>
          <w:b/>
        </w:rPr>
        <w:t>1)</w:t>
      </w:r>
      <w:r w:rsidR="003203DC" w:rsidRPr="00C1044A">
        <w:rPr>
          <w:b/>
        </w:rPr>
        <w:t xml:space="preserve"> </w:t>
      </w:r>
      <w:r w:rsidR="00836BBF" w:rsidRPr="00C1044A">
        <w:rPr>
          <w:b/>
        </w:rPr>
        <w:t>Ali menite, da ocena tveganja obsega vsa tveganja, ki so prisotna pri vašem delu?</w:t>
      </w:r>
    </w:p>
    <w:p w14:paraId="56CCA057" w14:textId="77777777" w:rsidR="007875D6" w:rsidRPr="00C1044A" w:rsidRDefault="007875D6" w:rsidP="007875D6">
      <w:pPr>
        <w:spacing w:after="0"/>
        <w:rPr>
          <w:bCs/>
        </w:rPr>
      </w:pPr>
      <w:r w:rsidRPr="00C1044A">
        <w:rPr>
          <w:bCs/>
        </w:rPr>
        <w:t xml:space="preserve">   1. Sploh ne</w:t>
      </w:r>
    </w:p>
    <w:p w14:paraId="23EBC905" w14:textId="0918D83A" w:rsidR="007875D6" w:rsidRPr="00C1044A" w:rsidRDefault="007875D6" w:rsidP="007875D6">
      <w:pPr>
        <w:spacing w:after="0"/>
        <w:rPr>
          <w:bCs/>
        </w:rPr>
      </w:pPr>
      <w:r w:rsidRPr="00C1044A">
        <w:rPr>
          <w:bCs/>
        </w:rPr>
        <w:t xml:space="preserve">   2. Delno</w:t>
      </w:r>
    </w:p>
    <w:p w14:paraId="0E24C2EC" w14:textId="52180ABA" w:rsidR="007875D6" w:rsidRPr="00C1044A" w:rsidRDefault="007875D6" w:rsidP="007875D6">
      <w:pPr>
        <w:spacing w:after="0"/>
        <w:rPr>
          <w:b/>
        </w:rPr>
      </w:pPr>
      <w:r w:rsidRPr="00C1044A">
        <w:rPr>
          <w:bCs/>
        </w:rPr>
        <w:t xml:space="preserve">   3. V celoti</w:t>
      </w:r>
    </w:p>
    <w:p w14:paraId="1824F672" w14:textId="77777777" w:rsidR="007875D6" w:rsidRPr="00C1044A" w:rsidRDefault="007875D6">
      <w:pPr>
        <w:spacing w:before="120" w:after="60"/>
        <w:rPr>
          <w:b/>
        </w:rPr>
      </w:pPr>
    </w:p>
    <w:p w14:paraId="6BA2D376" w14:textId="3CC43F21" w:rsidR="00806370" w:rsidRPr="00C1044A" w:rsidRDefault="00F65851">
      <w:pPr>
        <w:spacing w:before="120" w:after="60"/>
      </w:pPr>
      <w:r w:rsidRPr="00C1044A">
        <w:rPr>
          <w:b/>
        </w:rPr>
        <w:t>5.</w:t>
      </w:r>
      <w:r w:rsidR="007875D6" w:rsidRPr="00C1044A">
        <w:rPr>
          <w:b/>
        </w:rPr>
        <w:t>6.</w:t>
      </w:r>
      <w:r w:rsidRPr="00C1044A">
        <w:rPr>
          <w:b/>
        </w:rPr>
        <w:t xml:space="preserve"> </w:t>
      </w:r>
      <w:r w:rsidR="007875D6" w:rsidRPr="00C1044A">
        <w:rPr>
          <w:b/>
        </w:rPr>
        <w:t>(Če 5.2</w:t>
      </w:r>
      <w:r w:rsidR="005C33BA">
        <w:rPr>
          <w:b/>
        </w:rPr>
        <w:t>. </w:t>
      </w:r>
      <w:r w:rsidR="007875D6" w:rsidRPr="00C1044A">
        <w:rPr>
          <w:b/>
        </w:rPr>
        <w:t>=</w:t>
      </w:r>
      <w:r w:rsidR="005C33BA">
        <w:rPr>
          <w:b/>
        </w:rPr>
        <w:t> </w:t>
      </w:r>
      <w:r w:rsidR="007875D6" w:rsidRPr="00C1044A">
        <w:rPr>
          <w:b/>
        </w:rPr>
        <w:t>1)</w:t>
      </w:r>
      <w:r w:rsidR="002257E4" w:rsidRPr="00C1044A">
        <w:rPr>
          <w:b/>
        </w:rPr>
        <w:t xml:space="preserve"> </w:t>
      </w:r>
      <w:r w:rsidR="00836BBF" w:rsidRPr="00C1044A">
        <w:rPr>
          <w:b/>
        </w:rPr>
        <w:t>V kolikšni meri se v praksi izvajajo ukrepi, zapisani v oceni tveganja?</w:t>
      </w:r>
    </w:p>
    <w:p w14:paraId="74229028" w14:textId="77777777" w:rsidR="007875D6" w:rsidRPr="00C1044A" w:rsidRDefault="007875D6" w:rsidP="007875D6">
      <w:pPr>
        <w:spacing w:after="0"/>
        <w:rPr>
          <w:bCs/>
        </w:rPr>
      </w:pPr>
      <w:r w:rsidRPr="00C1044A">
        <w:rPr>
          <w:bCs/>
        </w:rPr>
        <w:t xml:space="preserve">   1. Sploh ne</w:t>
      </w:r>
    </w:p>
    <w:p w14:paraId="6D014331" w14:textId="77777777" w:rsidR="007875D6" w:rsidRPr="00C1044A" w:rsidRDefault="007875D6" w:rsidP="007875D6">
      <w:pPr>
        <w:spacing w:after="0"/>
        <w:rPr>
          <w:bCs/>
        </w:rPr>
      </w:pPr>
      <w:r w:rsidRPr="00C1044A">
        <w:rPr>
          <w:bCs/>
        </w:rPr>
        <w:t xml:space="preserve">   2. Delno</w:t>
      </w:r>
    </w:p>
    <w:p w14:paraId="647BA7F5" w14:textId="77777777" w:rsidR="007875D6" w:rsidRPr="00C1044A" w:rsidRDefault="007875D6" w:rsidP="007875D6">
      <w:pPr>
        <w:spacing w:after="0"/>
        <w:rPr>
          <w:b/>
        </w:rPr>
      </w:pPr>
      <w:r w:rsidRPr="00C1044A">
        <w:rPr>
          <w:bCs/>
        </w:rPr>
        <w:t xml:space="preserve">   3. V celoti</w:t>
      </w:r>
    </w:p>
    <w:p w14:paraId="2B229101" w14:textId="77777777" w:rsidR="007875D6" w:rsidRPr="00C1044A" w:rsidRDefault="007875D6" w:rsidP="00940E8A">
      <w:pPr>
        <w:spacing w:before="120" w:after="60"/>
        <w:jc w:val="both"/>
        <w:rPr>
          <w:b/>
        </w:rPr>
      </w:pPr>
    </w:p>
    <w:p w14:paraId="687F2E0D" w14:textId="42FBD7D7" w:rsidR="00806370" w:rsidRPr="00C1044A" w:rsidRDefault="00836BBF" w:rsidP="00940E8A">
      <w:pPr>
        <w:spacing w:before="120" w:after="60"/>
        <w:jc w:val="both"/>
      </w:pPr>
      <w:r w:rsidRPr="00C1044A">
        <w:rPr>
          <w:b/>
        </w:rPr>
        <w:t>5.</w:t>
      </w:r>
      <w:r w:rsidR="007875D6" w:rsidRPr="00C1044A">
        <w:rPr>
          <w:b/>
        </w:rPr>
        <w:t>7</w:t>
      </w:r>
      <w:r w:rsidRPr="00C1044A">
        <w:rPr>
          <w:b/>
        </w:rPr>
        <w:t xml:space="preserve">. Ali ste bili </w:t>
      </w:r>
      <w:r w:rsidR="00F65851" w:rsidRPr="00C1044A">
        <w:rPr>
          <w:b/>
        </w:rPr>
        <w:t>usposobljen</w:t>
      </w:r>
      <w:r w:rsidR="009962C2" w:rsidRPr="00C1044A">
        <w:rPr>
          <w:b/>
        </w:rPr>
        <w:t>i</w:t>
      </w:r>
      <w:r w:rsidRPr="00C1044A">
        <w:rPr>
          <w:b/>
        </w:rPr>
        <w:t xml:space="preserve"> za</w:t>
      </w:r>
      <w:r w:rsidR="00F65851" w:rsidRPr="00C1044A">
        <w:rPr>
          <w:b/>
        </w:rPr>
        <w:t xml:space="preserve"> </w:t>
      </w:r>
      <w:r w:rsidRPr="00C1044A">
        <w:rPr>
          <w:b/>
        </w:rPr>
        <w:t>varn</w:t>
      </w:r>
      <w:r w:rsidR="007A14AF" w:rsidRPr="00C1044A">
        <w:rPr>
          <w:b/>
        </w:rPr>
        <w:t>o</w:t>
      </w:r>
      <w:r w:rsidRPr="00C1044A">
        <w:rPr>
          <w:b/>
        </w:rPr>
        <w:t xml:space="preserve"> del</w:t>
      </w:r>
      <w:r w:rsidR="007A14AF" w:rsidRPr="00C1044A">
        <w:rPr>
          <w:b/>
        </w:rPr>
        <w:t>o</w:t>
      </w:r>
      <w:r w:rsidRPr="00C1044A">
        <w:rPr>
          <w:b/>
        </w:rPr>
        <w:t xml:space="preserve">? </w:t>
      </w:r>
      <w:r w:rsidRPr="00C1044A">
        <w:rPr>
          <w:bCs/>
        </w:rPr>
        <w:t>(možnih je več odgovorov)</w:t>
      </w:r>
    </w:p>
    <w:p w14:paraId="7216A2A1" w14:textId="0B7AAB44" w:rsidR="00806370" w:rsidRPr="00C1044A" w:rsidRDefault="00836BBF">
      <w:pPr>
        <w:spacing w:after="20"/>
        <w:ind w:left="142"/>
      </w:pPr>
      <w:r w:rsidRPr="00C1044A">
        <w:t xml:space="preserve">   1. </w:t>
      </w:r>
      <w:r w:rsidR="007875D6" w:rsidRPr="00C1044A">
        <w:t>Da, o</w:t>
      </w:r>
      <w:r w:rsidRPr="00C1044A">
        <w:t>b zaposlitvi</w:t>
      </w:r>
    </w:p>
    <w:p w14:paraId="6969E8A1" w14:textId="27342854" w:rsidR="00806370" w:rsidRPr="00C1044A" w:rsidRDefault="00836BBF">
      <w:pPr>
        <w:spacing w:after="20"/>
        <w:ind w:left="142"/>
      </w:pPr>
      <w:r w:rsidRPr="00C1044A">
        <w:t xml:space="preserve">   2. </w:t>
      </w:r>
      <w:r w:rsidR="007875D6" w:rsidRPr="00C1044A">
        <w:t>Da, e</w:t>
      </w:r>
      <w:r w:rsidRPr="00C1044A">
        <w:t>nkrat po zaposlitvi</w:t>
      </w:r>
    </w:p>
    <w:p w14:paraId="1F0E6924" w14:textId="554C1C33" w:rsidR="00806370" w:rsidRPr="00C1044A" w:rsidRDefault="00836BBF">
      <w:pPr>
        <w:spacing w:after="20"/>
        <w:ind w:left="142"/>
      </w:pPr>
      <w:r w:rsidRPr="00C1044A">
        <w:t xml:space="preserve">   3. </w:t>
      </w:r>
      <w:r w:rsidR="007875D6" w:rsidRPr="00C1044A">
        <w:t>Da, o</w:t>
      </w:r>
      <w:r w:rsidRPr="00C1044A">
        <w:t>bčasno (npr. ob spremembah delovnih nalog</w:t>
      </w:r>
      <w:r w:rsidR="00BA6336" w:rsidRPr="00C1044A">
        <w:t xml:space="preserve"> ali uvajanju novih tehnologij</w:t>
      </w:r>
      <w:r w:rsidRPr="00C1044A">
        <w:t>)</w:t>
      </w:r>
    </w:p>
    <w:p w14:paraId="06E45F33" w14:textId="19E9A9F0" w:rsidR="00806370" w:rsidRPr="00C1044A" w:rsidRDefault="00836BBF">
      <w:pPr>
        <w:spacing w:after="20"/>
        <w:ind w:left="142"/>
      </w:pPr>
      <w:r w:rsidRPr="00C1044A">
        <w:t xml:space="preserve">   4. </w:t>
      </w:r>
      <w:r w:rsidR="007875D6" w:rsidRPr="00C1044A">
        <w:t>Da, r</w:t>
      </w:r>
      <w:r w:rsidRPr="00C1044A">
        <w:t xml:space="preserve">edno (npr. enkrat </w:t>
      </w:r>
      <w:r w:rsidR="00F65851" w:rsidRPr="00C1044A">
        <w:t xml:space="preserve">na dve leti </w:t>
      </w:r>
      <w:r w:rsidRPr="00C1044A">
        <w:t>ali pogosteje)</w:t>
      </w:r>
    </w:p>
    <w:p w14:paraId="0224E832" w14:textId="657BEF3F" w:rsidR="00806370" w:rsidRPr="00C1044A" w:rsidRDefault="00836BBF">
      <w:pPr>
        <w:spacing w:after="20"/>
        <w:ind w:left="142"/>
      </w:pPr>
      <w:r w:rsidRPr="00C1044A">
        <w:t xml:space="preserve">   5. </w:t>
      </w:r>
      <w:r w:rsidR="007875D6" w:rsidRPr="00C1044A">
        <w:t>Ne, n</w:t>
      </w:r>
      <w:r w:rsidRPr="00C1044A">
        <w:t>ikoli</w:t>
      </w:r>
    </w:p>
    <w:p w14:paraId="5CEC7046" w14:textId="3737ECF6" w:rsidR="00806370" w:rsidRPr="00C1044A" w:rsidRDefault="00836BBF">
      <w:pPr>
        <w:spacing w:after="20"/>
        <w:ind w:left="142"/>
      </w:pPr>
      <w:r w:rsidRPr="00C1044A">
        <w:t xml:space="preserve">   6. Ne ve</w:t>
      </w:r>
      <w:r w:rsidR="00390950" w:rsidRPr="00C1044A">
        <w:t>m, s</w:t>
      </w:r>
      <w:r w:rsidRPr="00C1044A">
        <w:t>e ne spomnim</w:t>
      </w:r>
    </w:p>
    <w:p w14:paraId="759C0A6A" w14:textId="51A6D0B6" w:rsidR="00806370" w:rsidRPr="00C1044A" w:rsidRDefault="00836BBF" w:rsidP="00940E8A">
      <w:pPr>
        <w:spacing w:before="120" w:after="60"/>
        <w:jc w:val="both"/>
      </w:pPr>
      <w:r w:rsidRPr="00C1044A">
        <w:rPr>
          <w:b/>
          <w:bCs/>
        </w:rPr>
        <w:lastRenderedPageBreak/>
        <w:t>5.</w:t>
      </w:r>
      <w:r w:rsidR="007875D6" w:rsidRPr="00C1044A">
        <w:rPr>
          <w:b/>
          <w:bCs/>
        </w:rPr>
        <w:t>8</w:t>
      </w:r>
      <w:r w:rsidRPr="00C1044A">
        <w:rPr>
          <w:b/>
          <w:bCs/>
        </w:rPr>
        <w:t xml:space="preserve">. </w:t>
      </w:r>
      <w:r w:rsidR="008200F0" w:rsidRPr="00C1044A">
        <w:rPr>
          <w:b/>
          <w:bCs/>
        </w:rPr>
        <w:t>(</w:t>
      </w:r>
      <w:r w:rsidR="008200F0" w:rsidRPr="00C1044A">
        <w:rPr>
          <w:b/>
          <w:bCs/>
          <w:color w:val="000000" w:themeColor="text1"/>
        </w:rPr>
        <w:t>Če 5.</w:t>
      </w:r>
      <w:r w:rsidR="007875D6" w:rsidRPr="00C1044A">
        <w:rPr>
          <w:b/>
          <w:bCs/>
          <w:color w:val="000000" w:themeColor="text1"/>
        </w:rPr>
        <w:t>7</w:t>
      </w:r>
      <w:r w:rsidR="005C33BA">
        <w:rPr>
          <w:b/>
          <w:bCs/>
          <w:color w:val="000000" w:themeColor="text1"/>
        </w:rPr>
        <w:t>.</w:t>
      </w:r>
      <w:r w:rsidR="008200F0" w:rsidRPr="00C1044A">
        <w:rPr>
          <w:b/>
          <w:bCs/>
          <w:color w:val="000000" w:themeColor="text1"/>
        </w:rPr>
        <w:t xml:space="preserve"> </w:t>
      </w:r>
      <w:r w:rsidR="0084414A" w:rsidRPr="00C1044A">
        <w:rPr>
          <w:b/>
          <w:bCs/>
          <w:color w:val="000000" w:themeColor="text1"/>
        </w:rPr>
        <w:t xml:space="preserve">= 1 ali 2 ali 3 ali 4) </w:t>
      </w:r>
      <w:r w:rsidRPr="00C1044A">
        <w:rPr>
          <w:b/>
          <w:bCs/>
        </w:rPr>
        <w:t xml:space="preserve">V kakšni obliki je potekalo usposabljanje in/ali preverjanje usposobljenosti za varno delo? </w:t>
      </w:r>
      <w:r w:rsidRPr="00C1044A">
        <w:t>(možnih je več odgovorov)</w:t>
      </w:r>
    </w:p>
    <w:p w14:paraId="7E48854E" w14:textId="778A57C8" w:rsidR="00806370" w:rsidRPr="00C1044A" w:rsidRDefault="00836BBF">
      <w:pPr>
        <w:spacing w:after="20"/>
        <w:ind w:left="142"/>
      </w:pPr>
      <w:r w:rsidRPr="00C1044A">
        <w:t xml:space="preserve">   1. Predavanja v živo</w:t>
      </w:r>
    </w:p>
    <w:p w14:paraId="3F2F0AD4" w14:textId="11567943" w:rsidR="00806370" w:rsidRPr="00C1044A" w:rsidRDefault="00836BBF">
      <w:pPr>
        <w:spacing w:after="20"/>
        <w:ind w:left="142"/>
      </w:pPr>
      <w:r w:rsidRPr="00C1044A">
        <w:t xml:space="preserve">   2. Spletno usposabljanje</w:t>
      </w:r>
      <w:r w:rsidR="00955E4D" w:rsidRPr="00C1044A">
        <w:t>/preverjanje</w:t>
      </w:r>
    </w:p>
    <w:p w14:paraId="0ABF4CD9" w14:textId="3D76BE81" w:rsidR="00806370" w:rsidRPr="00C1044A" w:rsidRDefault="00836BBF">
      <w:pPr>
        <w:spacing w:after="20"/>
        <w:ind w:left="142"/>
      </w:pPr>
      <w:r w:rsidRPr="00C1044A">
        <w:t xml:space="preserve">   3. Praktično usposabljanje</w:t>
      </w:r>
      <w:r w:rsidR="00B3681D" w:rsidRPr="00C1044A">
        <w:t xml:space="preserve">/preverjanje </w:t>
      </w:r>
      <w:r w:rsidRPr="00C1044A">
        <w:t>na delovnem mestu</w:t>
      </w:r>
    </w:p>
    <w:p w14:paraId="67F3CE89" w14:textId="0F77396D" w:rsidR="00806370" w:rsidRPr="00C1044A" w:rsidRDefault="00836BBF">
      <w:pPr>
        <w:spacing w:after="20"/>
        <w:ind w:left="142"/>
      </w:pPr>
      <w:r w:rsidRPr="00C1044A">
        <w:t xml:space="preserve">   4. Pisna navodila/priročniki</w:t>
      </w:r>
    </w:p>
    <w:p w14:paraId="0F475655" w14:textId="6BE2C6EA" w:rsidR="00806370" w:rsidRPr="00C1044A" w:rsidRDefault="00836BBF">
      <w:pPr>
        <w:spacing w:after="20"/>
        <w:ind w:left="142"/>
      </w:pPr>
      <w:r w:rsidRPr="00C1044A">
        <w:t xml:space="preserve">   5. Drugo: __________</w:t>
      </w:r>
    </w:p>
    <w:p w14:paraId="41749411" w14:textId="77777777" w:rsidR="00B01110" w:rsidRDefault="00B01110" w:rsidP="00940E8A">
      <w:pPr>
        <w:spacing w:before="120" w:after="60"/>
        <w:jc w:val="both"/>
        <w:rPr>
          <w:b/>
          <w:bCs/>
        </w:rPr>
      </w:pPr>
    </w:p>
    <w:p w14:paraId="3EC7B852" w14:textId="613B77EC" w:rsidR="00806370" w:rsidRPr="00C1044A" w:rsidRDefault="00836BBF" w:rsidP="00940E8A">
      <w:pPr>
        <w:spacing w:before="120" w:after="60"/>
        <w:jc w:val="both"/>
        <w:rPr>
          <w:color w:val="EE0000"/>
        </w:rPr>
      </w:pPr>
      <w:r w:rsidRPr="00C1044A">
        <w:rPr>
          <w:b/>
          <w:bCs/>
        </w:rPr>
        <w:t>5.</w:t>
      </w:r>
      <w:r w:rsidR="007875D6" w:rsidRPr="00C1044A">
        <w:rPr>
          <w:b/>
          <w:bCs/>
        </w:rPr>
        <w:t>9</w:t>
      </w:r>
      <w:r w:rsidRPr="00C1044A">
        <w:rPr>
          <w:b/>
          <w:bCs/>
        </w:rPr>
        <w:t xml:space="preserve">. </w:t>
      </w:r>
      <w:r w:rsidR="00B35F7C" w:rsidRPr="00C1044A">
        <w:rPr>
          <w:b/>
          <w:bCs/>
        </w:rPr>
        <w:t>Za katere od naslednjih tem vam delodajalec zagotavlja usposabljanje oziroma si ga sami zagotavljate, če ste samozaposleni ali kmet?</w:t>
      </w:r>
    </w:p>
    <w:tbl>
      <w:tblPr>
        <w:tblStyle w:val="Tabelamrea"/>
        <w:tblW w:w="0" w:type="auto"/>
        <w:jc w:val="center"/>
        <w:tblLook w:val="04A0" w:firstRow="1" w:lastRow="0" w:firstColumn="1" w:lastColumn="0" w:noHBand="0" w:noVBand="1"/>
      </w:tblPr>
      <w:tblGrid>
        <w:gridCol w:w="5693"/>
        <w:gridCol w:w="1417"/>
        <w:gridCol w:w="1417"/>
        <w:gridCol w:w="1417"/>
      </w:tblGrid>
      <w:tr w:rsidR="00D832E1" w:rsidRPr="00C1044A" w14:paraId="2AF02812" w14:textId="6912BCC7" w:rsidTr="008B09D2">
        <w:trPr>
          <w:jc w:val="center"/>
        </w:trPr>
        <w:tc>
          <w:tcPr>
            <w:tcW w:w="5693" w:type="dxa"/>
            <w:shd w:val="clear" w:color="auto" w:fill="D9E1F2"/>
            <w:vAlign w:val="center"/>
          </w:tcPr>
          <w:p w14:paraId="0EF6F989" w14:textId="42B80186" w:rsidR="00D832E1" w:rsidRPr="00C1044A" w:rsidRDefault="00D832E1">
            <w:pPr>
              <w:spacing w:after="0"/>
            </w:pPr>
          </w:p>
        </w:tc>
        <w:tc>
          <w:tcPr>
            <w:tcW w:w="1417" w:type="dxa"/>
            <w:shd w:val="clear" w:color="auto" w:fill="D9E1F2"/>
            <w:vAlign w:val="center"/>
          </w:tcPr>
          <w:p w14:paraId="33CFA4C8" w14:textId="238FC957" w:rsidR="00D832E1" w:rsidRPr="00C1044A" w:rsidRDefault="00D832E1">
            <w:pPr>
              <w:spacing w:after="0"/>
            </w:pPr>
            <w:r w:rsidRPr="00C1044A">
              <w:rPr>
                <w:b/>
              </w:rPr>
              <w:t xml:space="preserve">DA </w:t>
            </w:r>
          </w:p>
        </w:tc>
        <w:tc>
          <w:tcPr>
            <w:tcW w:w="1417" w:type="dxa"/>
            <w:shd w:val="clear" w:color="auto" w:fill="D9E1F2"/>
            <w:vAlign w:val="center"/>
          </w:tcPr>
          <w:p w14:paraId="3FF16659" w14:textId="5E2BC8F9" w:rsidR="00D832E1" w:rsidRPr="00C1044A" w:rsidRDefault="00D832E1">
            <w:pPr>
              <w:spacing w:after="0"/>
            </w:pPr>
            <w:r w:rsidRPr="00C1044A">
              <w:rPr>
                <w:b/>
              </w:rPr>
              <w:t xml:space="preserve">NE </w:t>
            </w:r>
          </w:p>
        </w:tc>
        <w:tc>
          <w:tcPr>
            <w:tcW w:w="1417" w:type="dxa"/>
            <w:shd w:val="clear" w:color="auto" w:fill="D9E1F2"/>
          </w:tcPr>
          <w:p w14:paraId="0EE10B04" w14:textId="0AA1DFD1" w:rsidR="00D832E1" w:rsidRPr="00C1044A" w:rsidRDefault="00D832E1">
            <w:pPr>
              <w:spacing w:after="0"/>
              <w:rPr>
                <w:b/>
              </w:rPr>
            </w:pPr>
            <w:r w:rsidRPr="00C1044A">
              <w:rPr>
                <w:b/>
              </w:rPr>
              <w:t>NE VEM</w:t>
            </w:r>
          </w:p>
        </w:tc>
      </w:tr>
      <w:tr w:rsidR="00D832E1" w:rsidRPr="00C1044A" w14:paraId="4B6BDBEA" w14:textId="6A70616E" w:rsidTr="008B09D2">
        <w:trPr>
          <w:jc w:val="center"/>
        </w:trPr>
        <w:tc>
          <w:tcPr>
            <w:tcW w:w="5693" w:type="dxa"/>
            <w:vAlign w:val="center"/>
          </w:tcPr>
          <w:p w14:paraId="3792C806" w14:textId="281F58DC" w:rsidR="00D832E1" w:rsidRPr="00C1044A" w:rsidRDefault="00D832E1">
            <w:pPr>
              <w:spacing w:after="0"/>
            </w:pPr>
            <w:r w:rsidRPr="00C1044A">
              <w:t xml:space="preserve">Varnost in zdravje pri delu </w:t>
            </w:r>
            <w:r w:rsidR="00F77B98">
              <w:t>–</w:t>
            </w:r>
            <w:r w:rsidR="00F77B98" w:rsidRPr="00C1044A">
              <w:t xml:space="preserve"> </w:t>
            </w:r>
            <w:r w:rsidRPr="00C1044A">
              <w:t>splošno</w:t>
            </w:r>
          </w:p>
        </w:tc>
        <w:tc>
          <w:tcPr>
            <w:tcW w:w="1417" w:type="dxa"/>
            <w:vAlign w:val="center"/>
          </w:tcPr>
          <w:p w14:paraId="151050A5" w14:textId="77777777" w:rsidR="00D832E1" w:rsidRPr="00C1044A" w:rsidRDefault="00D832E1">
            <w:pPr>
              <w:spacing w:after="0"/>
            </w:pPr>
          </w:p>
        </w:tc>
        <w:tc>
          <w:tcPr>
            <w:tcW w:w="1417" w:type="dxa"/>
            <w:vAlign w:val="center"/>
          </w:tcPr>
          <w:p w14:paraId="2DF281D7" w14:textId="77777777" w:rsidR="00D832E1" w:rsidRPr="00C1044A" w:rsidRDefault="00D832E1">
            <w:pPr>
              <w:spacing w:after="0"/>
            </w:pPr>
          </w:p>
        </w:tc>
        <w:tc>
          <w:tcPr>
            <w:tcW w:w="1417" w:type="dxa"/>
          </w:tcPr>
          <w:p w14:paraId="7456B603" w14:textId="77777777" w:rsidR="00D832E1" w:rsidRPr="00C1044A" w:rsidRDefault="00D832E1">
            <w:pPr>
              <w:spacing w:after="0"/>
            </w:pPr>
          </w:p>
        </w:tc>
      </w:tr>
      <w:tr w:rsidR="00D832E1" w:rsidRPr="00C1044A" w14:paraId="2FA296C4" w14:textId="3D91975D" w:rsidTr="008B09D2">
        <w:trPr>
          <w:jc w:val="center"/>
        </w:trPr>
        <w:tc>
          <w:tcPr>
            <w:tcW w:w="5693" w:type="dxa"/>
            <w:vAlign w:val="center"/>
          </w:tcPr>
          <w:p w14:paraId="5A3DF5CE" w14:textId="44119ACA" w:rsidR="00D832E1" w:rsidRPr="00C1044A" w:rsidRDefault="00D832E1">
            <w:pPr>
              <w:spacing w:after="0"/>
            </w:pPr>
            <w:r w:rsidRPr="00C1044A">
              <w:t>Ustrezna raba in prilagoditve delovne opreme</w:t>
            </w:r>
          </w:p>
        </w:tc>
        <w:tc>
          <w:tcPr>
            <w:tcW w:w="1417" w:type="dxa"/>
            <w:vAlign w:val="center"/>
          </w:tcPr>
          <w:p w14:paraId="160BD3AE" w14:textId="77777777" w:rsidR="00D832E1" w:rsidRPr="00C1044A" w:rsidRDefault="00D832E1">
            <w:pPr>
              <w:spacing w:after="0"/>
            </w:pPr>
          </w:p>
        </w:tc>
        <w:tc>
          <w:tcPr>
            <w:tcW w:w="1417" w:type="dxa"/>
            <w:vAlign w:val="center"/>
          </w:tcPr>
          <w:p w14:paraId="5EC466A4" w14:textId="77777777" w:rsidR="00D832E1" w:rsidRPr="00C1044A" w:rsidRDefault="00D832E1">
            <w:pPr>
              <w:spacing w:after="0"/>
            </w:pPr>
          </w:p>
        </w:tc>
        <w:tc>
          <w:tcPr>
            <w:tcW w:w="1417" w:type="dxa"/>
          </w:tcPr>
          <w:p w14:paraId="15689172" w14:textId="77777777" w:rsidR="00D832E1" w:rsidRPr="00C1044A" w:rsidRDefault="00D832E1">
            <w:pPr>
              <w:spacing w:after="0"/>
            </w:pPr>
          </w:p>
        </w:tc>
      </w:tr>
      <w:tr w:rsidR="00D832E1" w:rsidRPr="00C1044A" w14:paraId="01D62FBE" w14:textId="67A080E7" w:rsidTr="008B09D2">
        <w:trPr>
          <w:jc w:val="center"/>
        </w:trPr>
        <w:tc>
          <w:tcPr>
            <w:tcW w:w="5693" w:type="dxa"/>
            <w:vAlign w:val="center"/>
          </w:tcPr>
          <w:p w14:paraId="0B7EBA58" w14:textId="77777777" w:rsidR="00D832E1" w:rsidRPr="00C1044A" w:rsidRDefault="00D832E1">
            <w:pPr>
              <w:spacing w:after="0"/>
            </w:pPr>
            <w:r w:rsidRPr="00C1044A">
              <w:t>Uporaba nevarnih snovi</w:t>
            </w:r>
          </w:p>
        </w:tc>
        <w:tc>
          <w:tcPr>
            <w:tcW w:w="1417" w:type="dxa"/>
            <w:vAlign w:val="center"/>
          </w:tcPr>
          <w:p w14:paraId="17BF6CFB" w14:textId="77777777" w:rsidR="00D832E1" w:rsidRPr="00C1044A" w:rsidRDefault="00D832E1">
            <w:pPr>
              <w:spacing w:after="0"/>
            </w:pPr>
          </w:p>
        </w:tc>
        <w:tc>
          <w:tcPr>
            <w:tcW w:w="1417" w:type="dxa"/>
            <w:vAlign w:val="center"/>
          </w:tcPr>
          <w:p w14:paraId="25C496B4" w14:textId="77777777" w:rsidR="00D832E1" w:rsidRPr="00C1044A" w:rsidRDefault="00D832E1">
            <w:pPr>
              <w:spacing w:after="0"/>
            </w:pPr>
          </w:p>
        </w:tc>
        <w:tc>
          <w:tcPr>
            <w:tcW w:w="1417" w:type="dxa"/>
          </w:tcPr>
          <w:p w14:paraId="137E0A7E" w14:textId="77777777" w:rsidR="00D832E1" w:rsidRPr="00C1044A" w:rsidRDefault="00D832E1">
            <w:pPr>
              <w:spacing w:after="0"/>
            </w:pPr>
          </w:p>
        </w:tc>
      </w:tr>
      <w:tr w:rsidR="00D832E1" w:rsidRPr="00C1044A" w14:paraId="1875C739" w14:textId="65653ED1" w:rsidTr="008B09D2">
        <w:trPr>
          <w:jc w:val="center"/>
        </w:trPr>
        <w:tc>
          <w:tcPr>
            <w:tcW w:w="5693" w:type="dxa"/>
            <w:vAlign w:val="center"/>
          </w:tcPr>
          <w:p w14:paraId="10F22FEB" w14:textId="726C19E9" w:rsidR="00D832E1" w:rsidRPr="00C1044A" w:rsidRDefault="00D832E1">
            <w:pPr>
              <w:spacing w:after="0"/>
            </w:pPr>
            <w:r w:rsidRPr="00C1044A">
              <w:t>Uporaba osebne varovalne opreme</w:t>
            </w:r>
          </w:p>
        </w:tc>
        <w:tc>
          <w:tcPr>
            <w:tcW w:w="1417" w:type="dxa"/>
            <w:vAlign w:val="center"/>
          </w:tcPr>
          <w:p w14:paraId="3624FE13" w14:textId="77777777" w:rsidR="00D832E1" w:rsidRPr="00C1044A" w:rsidRDefault="00D832E1">
            <w:pPr>
              <w:spacing w:after="0"/>
            </w:pPr>
          </w:p>
        </w:tc>
        <w:tc>
          <w:tcPr>
            <w:tcW w:w="1417" w:type="dxa"/>
            <w:vAlign w:val="center"/>
          </w:tcPr>
          <w:p w14:paraId="4433F61E" w14:textId="77777777" w:rsidR="00D832E1" w:rsidRPr="00C1044A" w:rsidRDefault="00D832E1">
            <w:pPr>
              <w:spacing w:after="0"/>
            </w:pPr>
          </w:p>
        </w:tc>
        <w:tc>
          <w:tcPr>
            <w:tcW w:w="1417" w:type="dxa"/>
          </w:tcPr>
          <w:p w14:paraId="7827B6DB" w14:textId="77777777" w:rsidR="00D832E1" w:rsidRPr="00C1044A" w:rsidRDefault="00D832E1">
            <w:pPr>
              <w:spacing w:after="0"/>
            </w:pPr>
          </w:p>
        </w:tc>
      </w:tr>
      <w:tr w:rsidR="00D832E1" w:rsidRPr="00C1044A" w14:paraId="46EB0C78" w14:textId="269EF515" w:rsidTr="008B09D2">
        <w:trPr>
          <w:jc w:val="center"/>
        </w:trPr>
        <w:tc>
          <w:tcPr>
            <w:tcW w:w="5693" w:type="dxa"/>
            <w:vAlign w:val="center"/>
          </w:tcPr>
          <w:p w14:paraId="337F4591" w14:textId="06DEA0A5" w:rsidR="00D832E1" w:rsidRPr="00C1044A" w:rsidRDefault="00D832E1">
            <w:pPr>
              <w:spacing w:after="0"/>
            </w:pPr>
            <w:r w:rsidRPr="00C1044A">
              <w:t>Obvladovanje stresa</w:t>
            </w:r>
          </w:p>
        </w:tc>
        <w:tc>
          <w:tcPr>
            <w:tcW w:w="1417" w:type="dxa"/>
            <w:vAlign w:val="center"/>
          </w:tcPr>
          <w:p w14:paraId="349C98A1" w14:textId="77777777" w:rsidR="00D832E1" w:rsidRPr="00C1044A" w:rsidRDefault="00D832E1">
            <w:pPr>
              <w:spacing w:after="0"/>
            </w:pPr>
          </w:p>
        </w:tc>
        <w:tc>
          <w:tcPr>
            <w:tcW w:w="1417" w:type="dxa"/>
            <w:vAlign w:val="center"/>
          </w:tcPr>
          <w:p w14:paraId="76982C5E" w14:textId="77777777" w:rsidR="00D832E1" w:rsidRPr="00C1044A" w:rsidRDefault="00D832E1">
            <w:pPr>
              <w:spacing w:after="0"/>
            </w:pPr>
          </w:p>
        </w:tc>
        <w:tc>
          <w:tcPr>
            <w:tcW w:w="1417" w:type="dxa"/>
          </w:tcPr>
          <w:p w14:paraId="3B2CF47B" w14:textId="77777777" w:rsidR="00D832E1" w:rsidRPr="00C1044A" w:rsidRDefault="00D832E1">
            <w:pPr>
              <w:spacing w:after="0"/>
            </w:pPr>
          </w:p>
        </w:tc>
      </w:tr>
      <w:tr w:rsidR="00D832E1" w:rsidRPr="00C1044A" w14:paraId="6E698E53" w14:textId="46ABE1F5" w:rsidTr="008B09D2">
        <w:trPr>
          <w:jc w:val="center"/>
        </w:trPr>
        <w:tc>
          <w:tcPr>
            <w:tcW w:w="5693" w:type="dxa"/>
            <w:vAlign w:val="center"/>
          </w:tcPr>
          <w:p w14:paraId="1F63EEFF" w14:textId="2A5903CF" w:rsidR="00D832E1" w:rsidRPr="00C1044A" w:rsidRDefault="00D832E1">
            <w:pPr>
              <w:spacing w:after="0"/>
            </w:pPr>
            <w:r w:rsidRPr="00C1044A">
              <w:t>Obvladovanje spolnega nadlegovanja in trpinčenja</w:t>
            </w:r>
          </w:p>
        </w:tc>
        <w:tc>
          <w:tcPr>
            <w:tcW w:w="1417" w:type="dxa"/>
            <w:vAlign w:val="center"/>
          </w:tcPr>
          <w:p w14:paraId="57D47385" w14:textId="77777777" w:rsidR="00D832E1" w:rsidRPr="00C1044A" w:rsidRDefault="00D832E1">
            <w:pPr>
              <w:spacing w:after="0"/>
            </w:pPr>
          </w:p>
        </w:tc>
        <w:tc>
          <w:tcPr>
            <w:tcW w:w="1417" w:type="dxa"/>
            <w:vAlign w:val="center"/>
          </w:tcPr>
          <w:p w14:paraId="0C6088B7" w14:textId="77777777" w:rsidR="00D832E1" w:rsidRPr="00C1044A" w:rsidRDefault="00D832E1">
            <w:pPr>
              <w:spacing w:after="0"/>
            </w:pPr>
          </w:p>
        </w:tc>
        <w:tc>
          <w:tcPr>
            <w:tcW w:w="1417" w:type="dxa"/>
          </w:tcPr>
          <w:p w14:paraId="4B085496" w14:textId="77777777" w:rsidR="00D832E1" w:rsidRPr="00C1044A" w:rsidRDefault="00D832E1">
            <w:pPr>
              <w:spacing w:after="0"/>
            </w:pPr>
          </w:p>
        </w:tc>
      </w:tr>
      <w:tr w:rsidR="00D832E1" w:rsidRPr="00C1044A" w14:paraId="15507F0D" w14:textId="19A1DD81" w:rsidTr="008B09D2">
        <w:trPr>
          <w:jc w:val="center"/>
        </w:trPr>
        <w:tc>
          <w:tcPr>
            <w:tcW w:w="5693" w:type="dxa"/>
            <w:vAlign w:val="center"/>
          </w:tcPr>
          <w:p w14:paraId="7968A5E1" w14:textId="18893E81" w:rsidR="00D832E1" w:rsidRPr="00C1044A" w:rsidRDefault="00D832E1">
            <w:pPr>
              <w:spacing w:after="0"/>
            </w:pPr>
            <w:r w:rsidRPr="00C1044A">
              <w:t xml:space="preserve">Ustrezno </w:t>
            </w:r>
            <w:r w:rsidR="00623149">
              <w:t>ravnanje v primeru</w:t>
            </w:r>
            <w:r w:rsidRPr="00C1044A">
              <w:t xml:space="preserve"> fizičn</w:t>
            </w:r>
            <w:r w:rsidR="00623149">
              <w:t>ega</w:t>
            </w:r>
            <w:r w:rsidRPr="00C1044A">
              <w:t xml:space="preserve"> nasilj</w:t>
            </w:r>
            <w:r w:rsidR="00623149">
              <w:t>a</w:t>
            </w:r>
            <w:r w:rsidRPr="00C1044A">
              <w:t>/napado</w:t>
            </w:r>
            <w:r w:rsidR="00623149">
              <w:t xml:space="preserve">v </w:t>
            </w:r>
            <w:r w:rsidRPr="00C1044A">
              <w:t xml:space="preserve">strank </w:t>
            </w:r>
          </w:p>
        </w:tc>
        <w:tc>
          <w:tcPr>
            <w:tcW w:w="1417" w:type="dxa"/>
            <w:vAlign w:val="center"/>
          </w:tcPr>
          <w:p w14:paraId="3EB09037" w14:textId="77777777" w:rsidR="00D832E1" w:rsidRPr="00C1044A" w:rsidRDefault="00D832E1">
            <w:pPr>
              <w:spacing w:after="0"/>
            </w:pPr>
          </w:p>
        </w:tc>
        <w:tc>
          <w:tcPr>
            <w:tcW w:w="1417" w:type="dxa"/>
            <w:vAlign w:val="center"/>
          </w:tcPr>
          <w:p w14:paraId="169961FA" w14:textId="77777777" w:rsidR="00D832E1" w:rsidRPr="00C1044A" w:rsidRDefault="00D832E1">
            <w:pPr>
              <w:spacing w:after="0"/>
            </w:pPr>
          </w:p>
        </w:tc>
        <w:tc>
          <w:tcPr>
            <w:tcW w:w="1417" w:type="dxa"/>
          </w:tcPr>
          <w:p w14:paraId="71BB5DA0" w14:textId="77777777" w:rsidR="00D832E1" w:rsidRPr="00C1044A" w:rsidRDefault="00D832E1">
            <w:pPr>
              <w:spacing w:after="0"/>
            </w:pPr>
          </w:p>
        </w:tc>
      </w:tr>
      <w:tr w:rsidR="00D832E1" w:rsidRPr="00C1044A" w14:paraId="4532E7B7" w14:textId="3C03B312" w:rsidTr="008B09D2">
        <w:trPr>
          <w:jc w:val="center"/>
        </w:trPr>
        <w:tc>
          <w:tcPr>
            <w:tcW w:w="5693" w:type="dxa"/>
            <w:vAlign w:val="center"/>
          </w:tcPr>
          <w:p w14:paraId="4C26D749" w14:textId="63D42318" w:rsidR="00D832E1" w:rsidRPr="00C1044A" w:rsidRDefault="00D832E1">
            <w:pPr>
              <w:spacing w:after="0"/>
            </w:pPr>
            <w:r w:rsidRPr="00C1044A">
              <w:t>Pravilno ročno premeščanje bremen ali ljudi</w:t>
            </w:r>
          </w:p>
        </w:tc>
        <w:tc>
          <w:tcPr>
            <w:tcW w:w="1417" w:type="dxa"/>
            <w:vAlign w:val="center"/>
          </w:tcPr>
          <w:p w14:paraId="091DE2E4" w14:textId="77777777" w:rsidR="00D832E1" w:rsidRPr="00C1044A" w:rsidRDefault="00D832E1">
            <w:pPr>
              <w:spacing w:after="0"/>
            </w:pPr>
          </w:p>
        </w:tc>
        <w:tc>
          <w:tcPr>
            <w:tcW w:w="1417" w:type="dxa"/>
            <w:vAlign w:val="center"/>
          </w:tcPr>
          <w:p w14:paraId="5A95F05C" w14:textId="77777777" w:rsidR="00D832E1" w:rsidRPr="00C1044A" w:rsidRDefault="00D832E1">
            <w:pPr>
              <w:spacing w:after="0"/>
            </w:pPr>
          </w:p>
        </w:tc>
        <w:tc>
          <w:tcPr>
            <w:tcW w:w="1417" w:type="dxa"/>
          </w:tcPr>
          <w:p w14:paraId="74F97B66" w14:textId="77777777" w:rsidR="00D832E1" w:rsidRPr="00C1044A" w:rsidRDefault="00D832E1">
            <w:pPr>
              <w:spacing w:after="0"/>
            </w:pPr>
          </w:p>
        </w:tc>
      </w:tr>
      <w:tr w:rsidR="00D832E1" w:rsidRPr="00C1044A" w14:paraId="75386921" w14:textId="21FFEB4C" w:rsidTr="008B09D2">
        <w:trPr>
          <w:jc w:val="center"/>
        </w:trPr>
        <w:tc>
          <w:tcPr>
            <w:tcW w:w="5693" w:type="dxa"/>
            <w:vAlign w:val="center"/>
          </w:tcPr>
          <w:p w14:paraId="4CF03FB5" w14:textId="5C5330F9" w:rsidR="00D832E1" w:rsidRPr="00C1044A" w:rsidRDefault="00D832E1">
            <w:pPr>
              <w:spacing w:after="0"/>
            </w:pPr>
            <w:r w:rsidRPr="00C1044A">
              <w:t>Postopki za ravnanje v nujnih primerih in izrednih razmerah (požar, potres, evakuacija)</w:t>
            </w:r>
          </w:p>
        </w:tc>
        <w:tc>
          <w:tcPr>
            <w:tcW w:w="1417" w:type="dxa"/>
            <w:vAlign w:val="center"/>
          </w:tcPr>
          <w:p w14:paraId="37C8CFA2" w14:textId="77777777" w:rsidR="00D832E1" w:rsidRPr="00C1044A" w:rsidRDefault="00D832E1">
            <w:pPr>
              <w:spacing w:after="0"/>
            </w:pPr>
          </w:p>
        </w:tc>
        <w:tc>
          <w:tcPr>
            <w:tcW w:w="1417" w:type="dxa"/>
            <w:vAlign w:val="center"/>
          </w:tcPr>
          <w:p w14:paraId="2DD23B44" w14:textId="77777777" w:rsidR="00D832E1" w:rsidRPr="00C1044A" w:rsidRDefault="00D832E1">
            <w:pPr>
              <w:spacing w:after="0"/>
            </w:pPr>
          </w:p>
        </w:tc>
        <w:tc>
          <w:tcPr>
            <w:tcW w:w="1417" w:type="dxa"/>
          </w:tcPr>
          <w:p w14:paraId="71F2842B" w14:textId="77777777" w:rsidR="00D832E1" w:rsidRPr="00C1044A" w:rsidRDefault="00D832E1">
            <w:pPr>
              <w:spacing w:after="0"/>
            </w:pPr>
          </w:p>
        </w:tc>
      </w:tr>
      <w:tr w:rsidR="00D832E1" w:rsidRPr="00C1044A" w14:paraId="4DE4A242" w14:textId="7FC56359" w:rsidTr="008B09D2">
        <w:trPr>
          <w:jc w:val="center"/>
        </w:trPr>
        <w:tc>
          <w:tcPr>
            <w:tcW w:w="5693" w:type="dxa"/>
            <w:vAlign w:val="center"/>
          </w:tcPr>
          <w:p w14:paraId="1026177E" w14:textId="7E8AB7D0" w:rsidR="00D832E1" w:rsidRPr="00C1044A" w:rsidRDefault="00D832E1">
            <w:pPr>
              <w:spacing w:after="0"/>
            </w:pPr>
            <w:r w:rsidRPr="00C1044A">
              <w:t>Prva pomoč</w:t>
            </w:r>
          </w:p>
        </w:tc>
        <w:tc>
          <w:tcPr>
            <w:tcW w:w="1417" w:type="dxa"/>
            <w:vAlign w:val="center"/>
          </w:tcPr>
          <w:p w14:paraId="20600408" w14:textId="77777777" w:rsidR="00D832E1" w:rsidRPr="00C1044A" w:rsidRDefault="00D832E1">
            <w:pPr>
              <w:spacing w:after="0"/>
            </w:pPr>
          </w:p>
        </w:tc>
        <w:tc>
          <w:tcPr>
            <w:tcW w:w="1417" w:type="dxa"/>
            <w:vAlign w:val="center"/>
          </w:tcPr>
          <w:p w14:paraId="1E8776C8" w14:textId="77777777" w:rsidR="00D832E1" w:rsidRPr="00C1044A" w:rsidRDefault="00D832E1">
            <w:pPr>
              <w:spacing w:after="0"/>
            </w:pPr>
          </w:p>
        </w:tc>
        <w:tc>
          <w:tcPr>
            <w:tcW w:w="1417" w:type="dxa"/>
          </w:tcPr>
          <w:p w14:paraId="528145BE" w14:textId="77777777" w:rsidR="00D832E1" w:rsidRPr="00C1044A" w:rsidRDefault="00D832E1">
            <w:pPr>
              <w:spacing w:after="0"/>
            </w:pPr>
          </w:p>
        </w:tc>
      </w:tr>
      <w:tr w:rsidR="00D832E1" w:rsidRPr="00C1044A" w14:paraId="562E0502" w14:textId="21AB8C60" w:rsidTr="008B09D2">
        <w:trPr>
          <w:jc w:val="center"/>
        </w:trPr>
        <w:tc>
          <w:tcPr>
            <w:tcW w:w="5693" w:type="dxa"/>
            <w:vAlign w:val="center"/>
          </w:tcPr>
          <w:p w14:paraId="54273964" w14:textId="1B9D3996" w:rsidR="00D832E1" w:rsidRPr="00C1044A" w:rsidRDefault="00D832E1">
            <w:pPr>
              <w:spacing w:after="0"/>
            </w:pPr>
            <w:r w:rsidRPr="00C1044A">
              <w:t>Varna uporaba digitalnih tehnologij</w:t>
            </w:r>
          </w:p>
        </w:tc>
        <w:tc>
          <w:tcPr>
            <w:tcW w:w="1417" w:type="dxa"/>
            <w:vAlign w:val="center"/>
          </w:tcPr>
          <w:p w14:paraId="7FD1882B" w14:textId="77777777" w:rsidR="00D832E1" w:rsidRPr="00C1044A" w:rsidRDefault="00D832E1">
            <w:pPr>
              <w:spacing w:after="0"/>
            </w:pPr>
          </w:p>
        </w:tc>
        <w:tc>
          <w:tcPr>
            <w:tcW w:w="1417" w:type="dxa"/>
            <w:vAlign w:val="center"/>
          </w:tcPr>
          <w:p w14:paraId="2461C778" w14:textId="77777777" w:rsidR="00D832E1" w:rsidRPr="00C1044A" w:rsidRDefault="00D832E1">
            <w:pPr>
              <w:spacing w:after="0"/>
            </w:pPr>
          </w:p>
        </w:tc>
        <w:tc>
          <w:tcPr>
            <w:tcW w:w="1417" w:type="dxa"/>
          </w:tcPr>
          <w:p w14:paraId="4D3501EF" w14:textId="77777777" w:rsidR="00D832E1" w:rsidRPr="00C1044A" w:rsidRDefault="00D832E1">
            <w:pPr>
              <w:spacing w:after="0"/>
            </w:pPr>
          </w:p>
        </w:tc>
      </w:tr>
    </w:tbl>
    <w:p w14:paraId="05431A82" w14:textId="77777777" w:rsidR="00B01110" w:rsidRDefault="00B01110" w:rsidP="00A103D2">
      <w:pPr>
        <w:spacing w:before="120" w:after="60"/>
        <w:rPr>
          <w:b/>
          <w:bCs/>
        </w:rPr>
      </w:pPr>
    </w:p>
    <w:p w14:paraId="3125C8ED" w14:textId="0CB7E118" w:rsidR="00806370" w:rsidRPr="00C1044A" w:rsidRDefault="00836BBF" w:rsidP="00A103D2">
      <w:pPr>
        <w:spacing w:before="120" w:after="60"/>
      </w:pPr>
      <w:r w:rsidRPr="00C1044A">
        <w:rPr>
          <w:b/>
          <w:bCs/>
        </w:rPr>
        <w:t>5.</w:t>
      </w:r>
      <w:r w:rsidR="007875D6" w:rsidRPr="00C1044A">
        <w:rPr>
          <w:b/>
          <w:bCs/>
        </w:rPr>
        <w:t>10</w:t>
      </w:r>
      <w:r w:rsidRPr="00C1044A">
        <w:rPr>
          <w:b/>
          <w:bCs/>
        </w:rPr>
        <w:t xml:space="preserve">. Ali je vaš delodajalec </w:t>
      </w:r>
      <w:r w:rsidR="00667F8C" w:rsidRPr="00C1044A">
        <w:rPr>
          <w:b/>
          <w:bCs/>
        </w:rPr>
        <w:t xml:space="preserve">oziroma ali ste vi (kot samozaposlen ali kmet) </w:t>
      </w:r>
      <w:r w:rsidRPr="00C1044A">
        <w:rPr>
          <w:b/>
          <w:bCs/>
        </w:rPr>
        <w:t>sprejel</w:t>
      </w:r>
      <w:r w:rsidR="00667F8C" w:rsidRPr="00C1044A">
        <w:rPr>
          <w:b/>
          <w:bCs/>
        </w:rPr>
        <w:t>/i</w:t>
      </w:r>
      <w:r w:rsidRPr="00C1044A">
        <w:rPr>
          <w:b/>
          <w:bCs/>
        </w:rPr>
        <w:t xml:space="preserve"> kateregakoli od naslednjih ukrepov?</w:t>
      </w:r>
      <w:r w:rsidRPr="00C1044A">
        <w:t xml:space="preserve">  </w:t>
      </w:r>
    </w:p>
    <w:tbl>
      <w:tblPr>
        <w:tblStyle w:val="Tabelamrea"/>
        <w:tblW w:w="9887" w:type="dxa"/>
        <w:jc w:val="center"/>
        <w:tblLook w:val="04A0" w:firstRow="1" w:lastRow="0" w:firstColumn="1" w:lastColumn="0" w:noHBand="0" w:noVBand="1"/>
      </w:tblPr>
      <w:tblGrid>
        <w:gridCol w:w="5665"/>
        <w:gridCol w:w="993"/>
        <w:gridCol w:w="850"/>
        <w:gridCol w:w="920"/>
        <w:gridCol w:w="1459"/>
      </w:tblGrid>
      <w:tr w:rsidR="007875D6" w:rsidRPr="00C1044A" w14:paraId="2FD25AD6" w14:textId="68CD9FAF" w:rsidTr="007875D6">
        <w:trPr>
          <w:jc w:val="center"/>
        </w:trPr>
        <w:tc>
          <w:tcPr>
            <w:tcW w:w="5665" w:type="dxa"/>
            <w:shd w:val="clear" w:color="auto" w:fill="D9E1F2"/>
            <w:vAlign w:val="center"/>
          </w:tcPr>
          <w:p w14:paraId="1199EEDD" w14:textId="55A0A7F8" w:rsidR="007875D6" w:rsidRPr="00C1044A" w:rsidRDefault="007875D6">
            <w:pPr>
              <w:spacing w:after="0"/>
            </w:pPr>
          </w:p>
        </w:tc>
        <w:tc>
          <w:tcPr>
            <w:tcW w:w="993" w:type="dxa"/>
            <w:shd w:val="clear" w:color="auto" w:fill="D9E1F2"/>
            <w:vAlign w:val="center"/>
          </w:tcPr>
          <w:p w14:paraId="596D41B1" w14:textId="1D32F2EF" w:rsidR="007875D6" w:rsidRPr="00C1044A" w:rsidRDefault="007875D6">
            <w:pPr>
              <w:spacing w:after="0"/>
            </w:pPr>
            <w:r w:rsidRPr="00C1044A">
              <w:rPr>
                <w:b/>
              </w:rPr>
              <w:t xml:space="preserve">DA </w:t>
            </w:r>
          </w:p>
        </w:tc>
        <w:tc>
          <w:tcPr>
            <w:tcW w:w="850" w:type="dxa"/>
            <w:shd w:val="clear" w:color="auto" w:fill="D9E1F2"/>
            <w:vAlign w:val="center"/>
          </w:tcPr>
          <w:p w14:paraId="4F7DFFFD" w14:textId="469E8D78" w:rsidR="007875D6" w:rsidRPr="00C1044A" w:rsidRDefault="007875D6">
            <w:pPr>
              <w:spacing w:after="0"/>
            </w:pPr>
            <w:r w:rsidRPr="00C1044A">
              <w:rPr>
                <w:b/>
              </w:rPr>
              <w:t xml:space="preserve">NE </w:t>
            </w:r>
          </w:p>
        </w:tc>
        <w:tc>
          <w:tcPr>
            <w:tcW w:w="920" w:type="dxa"/>
            <w:shd w:val="clear" w:color="auto" w:fill="D9E1F2"/>
          </w:tcPr>
          <w:p w14:paraId="2461562D" w14:textId="0B944816" w:rsidR="007875D6" w:rsidRPr="00C1044A" w:rsidRDefault="007875D6">
            <w:pPr>
              <w:spacing w:after="0"/>
              <w:rPr>
                <w:b/>
              </w:rPr>
            </w:pPr>
            <w:r w:rsidRPr="00C1044A">
              <w:rPr>
                <w:b/>
              </w:rPr>
              <w:t>NE VEM</w:t>
            </w:r>
          </w:p>
        </w:tc>
        <w:tc>
          <w:tcPr>
            <w:tcW w:w="1459" w:type="dxa"/>
            <w:shd w:val="clear" w:color="auto" w:fill="D9E1F2"/>
          </w:tcPr>
          <w:p w14:paraId="3373E4A7" w14:textId="4A718D8C" w:rsidR="007875D6" w:rsidRPr="00C1044A" w:rsidRDefault="007875D6">
            <w:pPr>
              <w:spacing w:after="0"/>
              <w:rPr>
                <w:b/>
              </w:rPr>
            </w:pPr>
            <w:r w:rsidRPr="00C1044A">
              <w:rPr>
                <w:b/>
              </w:rPr>
              <w:t>NI RELEVANTNO</w:t>
            </w:r>
          </w:p>
        </w:tc>
      </w:tr>
      <w:tr w:rsidR="007875D6" w:rsidRPr="00C1044A" w14:paraId="6C8BADC6" w14:textId="0017999D" w:rsidTr="007875D6">
        <w:trPr>
          <w:jc w:val="center"/>
        </w:trPr>
        <w:tc>
          <w:tcPr>
            <w:tcW w:w="5665" w:type="dxa"/>
            <w:vAlign w:val="center"/>
          </w:tcPr>
          <w:p w14:paraId="33F399FC" w14:textId="5EEADF74" w:rsidR="007875D6" w:rsidRPr="00C1044A" w:rsidRDefault="007875D6">
            <w:pPr>
              <w:spacing w:after="0"/>
            </w:pPr>
            <w:r w:rsidRPr="00C1044A">
              <w:t xml:space="preserve">Zagotovitev opreme za pomoč pri dvigovanju/premeščanju bremen </w:t>
            </w:r>
          </w:p>
        </w:tc>
        <w:tc>
          <w:tcPr>
            <w:tcW w:w="993" w:type="dxa"/>
            <w:vAlign w:val="center"/>
          </w:tcPr>
          <w:p w14:paraId="23673503" w14:textId="77777777" w:rsidR="007875D6" w:rsidRPr="00C1044A" w:rsidRDefault="007875D6">
            <w:pPr>
              <w:spacing w:after="0"/>
            </w:pPr>
          </w:p>
        </w:tc>
        <w:tc>
          <w:tcPr>
            <w:tcW w:w="850" w:type="dxa"/>
            <w:vAlign w:val="center"/>
          </w:tcPr>
          <w:p w14:paraId="49696D1C" w14:textId="77777777" w:rsidR="007875D6" w:rsidRPr="00C1044A" w:rsidRDefault="007875D6">
            <w:pPr>
              <w:spacing w:after="0"/>
            </w:pPr>
          </w:p>
        </w:tc>
        <w:tc>
          <w:tcPr>
            <w:tcW w:w="920" w:type="dxa"/>
          </w:tcPr>
          <w:p w14:paraId="6DBE82DC" w14:textId="77777777" w:rsidR="007875D6" w:rsidRPr="00C1044A" w:rsidRDefault="007875D6">
            <w:pPr>
              <w:spacing w:after="0"/>
            </w:pPr>
          </w:p>
        </w:tc>
        <w:tc>
          <w:tcPr>
            <w:tcW w:w="1459" w:type="dxa"/>
          </w:tcPr>
          <w:p w14:paraId="246CBF54" w14:textId="77777777" w:rsidR="007875D6" w:rsidRPr="00C1044A" w:rsidRDefault="007875D6">
            <w:pPr>
              <w:spacing w:after="0"/>
            </w:pPr>
          </w:p>
        </w:tc>
      </w:tr>
      <w:tr w:rsidR="007875D6" w:rsidRPr="00C1044A" w14:paraId="796F82D2" w14:textId="7AF4C232" w:rsidTr="007875D6">
        <w:trPr>
          <w:jc w:val="center"/>
        </w:trPr>
        <w:tc>
          <w:tcPr>
            <w:tcW w:w="5665" w:type="dxa"/>
            <w:vAlign w:val="center"/>
          </w:tcPr>
          <w:p w14:paraId="151CE38D" w14:textId="21D52FBF" w:rsidR="007875D6" w:rsidRPr="00C1044A" w:rsidDel="000271E7" w:rsidRDefault="007875D6">
            <w:pPr>
              <w:spacing w:after="0"/>
            </w:pPr>
            <w:r w:rsidRPr="00C1044A">
              <w:t>Zagotovitev ergonomske opreme ali prilagoditev delovnega mesta (npr. dvižne mize, ergonomski stoli, ergonomsko orodje itd.)</w:t>
            </w:r>
          </w:p>
        </w:tc>
        <w:tc>
          <w:tcPr>
            <w:tcW w:w="993" w:type="dxa"/>
            <w:vAlign w:val="center"/>
          </w:tcPr>
          <w:p w14:paraId="10524ED9" w14:textId="77777777" w:rsidR="007875D6" w:rsidRPr="00C1044A" w:rsidRDefault="007875D6">
            <w:pPr>
              <w:spacing w:after="0"/>
            </w:pPr>
          </w:p>
        </w:tc>
        <w:tc>
          <w:tcPr>
            <w:tcW w:w="850" w:type="dxa"/>
            <w:vAlign w:val="center"/>
          </w:tcPr>
          <w:p w14:paraId="40A79E45" w14:textId="77777777" w:rsidR="007875D6" w:rsidRPr="00C1044A" w:rsidRDefault="007875D6">
            <w:pPr>
              <w:spacing w:after="0"/>
            </w:pPr>
          </w:p>
        </w:tc>
        <w:tc>
          <w:tcPr>
            <w:tcW w:w="920" w:type="dxa"/>
          </w:tcPr>
          <w:p w14:paraId="1C48259E" w14:textId="77777777" w:rsidR="007875D6" w:rsidRPr="00C1044A" w:rsidRDefault="007875D6">
            <w:pPr>
              <w:spacing w:after="0"/>
            </w:pPr>
          </w:p>
        </w:tc>
        <w:tc>
          <w:tcPr>
            <w:tcW w:w="1459" w:type="dxa"/>
          </w:tcPr>
          <w:p w14:paraId="1ACAE6FC" w14:textId="77777777" w:rsidR="007875D6" w:rsidRPr="00C1044A" w:rsidRDefault="007875D6">
            <w:pPr>
              <w:spacing w:after="0"/>
            </w:pPr>
          </w:p>
        </w:tc>
      </w:tr>
      <w:tr w:rsidR="007875D6" w:rsidRPr="00C1044A" w14:paraId="4D631336" w14:textId="750C1DE5" w:rsidTr="007875D6">
        <w:trPr>
          <w:jc w:val="center"/>
        </w:trPr>
        <w:tc>
          <w:tcPr>
            <w:tcW w:w="5665" w:type="dxa"/>
            <w:vAlign w:val="center"/>
          </w:tcPr>
          <w:p w14:paraId="459686A1" w14:textId="738B500F" w:rsidR="007875D6" w:rsidRPr="00C1044A" w:rsidRDefault="007875D6">
            <w:pPr>
              <w:spacing w:after="0"/>
            </w:pPr>
            <w:r w:rsidRPr="00C1044A">
              <w:t xml:space="preserve">Kroženje oziroma menjavanje zaposlenih pri opravljanju nalog </w:t>
            </w:r>
          </w:p>
        </w:tc>
        <w:tc>
          <w:tcPr>
            <w:tcW w:w="993" w:type="dxa"/>
            <w:vAlign w:val="center"/>
          </w:tcPr>
          <w:p w14:paraId="3AB7B883" w14:textId="77777777" w:rsidR="007875D6" w:rsidRPr="00C1044A" w:rsidRDefault="007875D6">
            <w:pPr>
              <w:spacing w:after="0"/>
            </w:pPr>
          </w:p>
        </w:tc>
        <w:tc>
          <w:tcPr>
            <w:tcW w:w="850" w:type="dxa"/>
            <w:vAlign w:val="center"/>
          </w:tcPr>
          <w:p w14:paraId="352E5441" w14:textId="77777777" w:rsidR="007875D6" w:rsidRPr="00C1044A" w:rsidRDefault="007875D6">
            <w:pPr>
              <w:spacing w:after="0"/>
            </w:pPr>
          </w:p>
        </w:tc>
        <w:tc>
          <w:tcPr>
            <w:tcW w:w="920" w:type="dxa"/>
          </w:tcPr>
          <w:p w14:paraId="740248DC" w14:textId="77777777" w:rsidR="007875D6" w:rsidRPr="00C1044A" w:rsidRDefault="007875D6">
            <w:pPr>
              <w:spacing w:after="0"/>
            </w:pPr>
          </w:p>
        </w:tc>
        <w:tc>
          <w:tcPr>
            <w:tcW w:w="1459" w:type="dxa"/>
          </w:tcPr>
          <w:p w14:paraId="6CE3DDEA" w14:textId="77777777" w:rsidR="007875D6" w:rsidRPr="00C1044A" w:rsidRDefault="007875D6">
            <w:pPr>
              <w:spacing w:after="0"/>
            </w:pPr>
          </w:p>
        </w:tc>
      </w:tr>
      <w:tr w:rsidR="007875D6" w:rsidRPr="00C1044A" w14:paraId="5DAFB9AE" w14:textId="7CC5406E" w:rsidTr="007875D6">
        <w:trPr>
          <w:jc w:val="center"/>
        </w:trPr>
        <w:tc>
          <w:tcPr>
            <w:tcW w:w="5665" w:type="dxa"/>
            <w:vAlign w:val="center"/>
          </w:tcPr>
          <w:p w14:paraId="6CE4D109" w14:textId="428B575F" w:rsidR="007875D6" w:rsidRPr="00C1044A" w:rsidRDefault="007875D6">
            <w:pPr>
              <w:spacing w:after="0"/>
            </w:pPr>
            <w:r w:rsidRPr="00C1044A">
              <w:t>Uvajanje aktivnih odmorov med delom</w:t>
            </w:r>
          </w:p>
        </w:tc>
        <w:tc>
          <w:tcPr>
            <w:tcW w:w="993" w:type="dxa"/>
            <w:vAlign w:val="center"/>
          </w:tcPr>
          <w:p w14:paraId="21343EFB" w14:textId="77777777" w:rsidR="007875D6" w:rsidRPr="00C1044A" w:rsidRDefault="007875D6">
            <w:pPr>
              <w:spacing w:after="0"/>
            </w:pPr>
          </w:p>
        </w:tc>
        <w:tc>
          <w:tcPr>
            <w:tcW w:w="850" w:type="dxa"/>
            <w:vAlign w:val="center"/>
          </w:tcPr>
          <w:p w14:paraId="6C60EEA2" w14:textId="77777777" w:rsidR="007875D6" w:rsidRPr="00C1044A" w:rsidRDefault="007875D6">
            <w:pPr>
              <w:spacing w:after="0"/>
            </w:pPr>
          </w:p>
        </w:tc>
        <w:tc>
          <w:tcPr>
            <w:tcW w:w="920" w:type="dxa"/>
          </w:tcPr>
          <w:p w14:paraId="474E426A" w14:textId="77777777" w:rsidR="007875D6" w:rsidRPr="00C1044A" w:rsidRDefault="007875D6">
            <w:pPr>
              <w:spacing w:after="0"/>
            </w:pPr>
          </w:p>
        </w:tc>
        <w:tc>
          <w:tcPr>
            <w:tcW w:w="1459" w:type="dxa"/>
          </w:tcPr>
          <w:p w14:paraId="3645C7DA" w14:textId="77777777" w:rsidR="007875D6" w:rsidRPr="00C1044A" w:rsidRDefault="007875D6">
            <w:pPr>
              <w:spacing w:after="0"/>
            </w:pPr>
          </w:p>
        </w:tc>
      </w:tr>
      <w:tr w:rsidR="007875D6" w:rsidRPr="00C1044A" w14:paraId="449E1554" w14:textId="2E10D4D5" w:rsidTr="007875D6">
        <w:trPr>
          <w:jc w:val="center"/>
        </w:trPr>
        <w:tc>
          <w:tcPr>
            <w:tcW w:w="5665" w:type="dxa"/>
            <w:vAlign w:val="center"/>
          </w:tcPr>
          <w:p w14:paraId="7B6E802C" w14:textId="77777777" w:rsidR="007875D6" w:rsidRPr="00C1044A" w:rsidRDefault="007875D6">
            <w:pPr>
              <w:spacing w:after="0"/>
            </w:pPr>
            <w:r w:rsidRPr="00C1044A">
              <w:t>Ukrepi za udejanjanje pravice do odklopa</w:t>
            </w:r>
          </w:p>
        </w:tc>
        <w:tc>
          <w:tcPr>
            <w:tcW w:w="993" w:type="dxa"/>
            <w:vAlign w:val="center"/>
          </w:tcPr>
          <w:p w14:paraId="593817A9" w14:textId="77777777" w:rsidR="007875D6" w:rsidRPr="00C1044A" w:rsidRDefault="007875D6">
            <w:pPr>
              <w:spacing w:after="0"/>
            </w:pPr>
          </w:p>
        </w:tc>
        <w:tc>
          <w:tcPr>
            <w:tcW w:w="850" w:type="dxa"/>
            <w:vAlign w:val="center"/>
          </w:tcPr>
          <w:p w14:paraId="57F09C03" w14:textId="77777777" w:rsidR="007875D6" w:rsidRPr="00C1044A" w:rsidRDefault="007875D6">
            <w:pPr>
              <w:spacing w:after="0"/>
            </w:pPr>
          </w:p>
        </w:tc>
        <w:tc>
          <w:tcPr>
            <w:tcW w:w="920" w:type="dxa"/>
          </w:tcPr>
          <w:p w14:paraId="3892F208" w14:textId="77777777" w:rsidR="007875D6" w:rsidRPr="00C1044A" w:rsidRDefault="007875D6">
            <w:pPr>
              <w:spacing w:after="0"/>
            </w:pPr>
          </w:p>
        </w:tc>
        <w:tc>
          <w:tcPr>
            <w:tcW w:w="1459" w:type="dxa"/>
          </w:tcPr>
          <w:p w14:paraId="56C1B2AA" w14:textId="77777777" w:rsidR="007875D6" w:rsidRPr="00C1044A" w:rsidRDefault="007875D6">
            <w:pPr>
              <w:spacing w:after="0"/>
            </w:pPr>
          </w:p>
        </w:tc>
      </w:tr>
      <w:tr w:rsidR="007875D6" w:rsidRPr="00C1044A" w14:paraId="695323ED" w14:textId="5FF001F1" w:rsidTr="007875D6">
        <w:trPr>
          <w:jc w:val="center"/>
        </w:trPr>
        <w:tc>
          <w:tcPr>
            <w:tcW w:w="5665" w:type="dxa"/>
            <w:vAlign w:val="center"/>
          </w:tcPr>
          <w:p w14:paraId="7FA5031D" w14:textId="7DF7BC79" w:rsidR="007875D6" w:rsidRPr="00C1044A" w:rsidRDefault="007875D6">
            <w:pPr>
              <w:spacing w:after="0"/>
            </w:pPr>
            <w:r w:rsidRPr="00C1044A">
              <w:t>Pomoč pri vračanju na delo po daljši bolniški odsotnosti</w:t>
            </w:r>
          </w:p>
        </w:tc>
        <w:tc>
          <w:tcPr>
            <w:tcW w:w="993" w:type="dxa"/>
            <w:vAlign w:val="center"/>
          </w:tcPr>
          <w:p w14:paraId="78757A4D" w14:textId="77777777" w:rsidR="007875D6" w:rsidRPr="00C1044A" w:rsidRDefault="007875D6">
            <w:pPr>
              <w:spacing w:after="0"/>
            </w:pPr>
          </w:p>
        </w:tc>
        <w:tc>
          <w:tcPr>
            <w:tcW w:w="850" w:type="dxa"/>
            <w:vAlign w:val="center"/>
          </w:tcPr>
          <w:p w14:paraId="4DE1C519" w14:textId="77777777" w:rsidR="007875D6" w:rsidRPr="00C1044A" w:rsidRDefault="007875D6">
            <w:pPr>
              <w:spacing w:after="0"/>
            </w:pPr>
          </w:p>
        </w:tc>
        <w:tc>
          <w:tcPr>
            <w:tcW w:w="920" w:type="dxa"/>
          </w:tcPr>
          <w:p w14:paraId="7AF6307A" w14:textId="77777777" w:rsidR="007875D6" w:rsidRPr="00C1044A" w:rsidRDefault="007875D6">
            <w:pPr>
              <w:spacing w:after="0"/>
            </w:pPr>
          </w:p>
        </w:tc>
        <w:tc>
          <w:tcPr>
            <w:tcW w:w="1459" w:type="dxa"/>
          </w:tcPr>
          <w:p w14:paraId="158760C2" w14:textId="77777777" w:rsidR="007875D6" w:rsidRPr="00C1044A" w:rsidRDefault="007875D6">
            <w:pPr>
              <w:spacing w:after="0"/>
            </w:pPr>
          </w:p>
        </w:tc>
      </w:tr>
      <w:tr w:rsidR="007875D6" w:rsidRPr="00C1044A" w14:paraId="2DA0EDC1" w14:textId="05979CAA" w:rsidTr="007875D6">
        <w:trPr>
          <w:jc w:val="center"/>
        </w:trPr>
        <w:tc>
          <w:tcPr>
            <w:tcW w:w="5665" w:type="dxa"/>
            <w:vAlign w:val="center"/>
          </w:tcPr>
          <w:p w14:paraId="2675E565" w14:textId="7EDB5A98" w:rsidR="007875D6" w:rsidRPr="00C1044A" w:rsidDel="00254988" w:rsidRDefault="007875D6">
            <w:pPr>
              <w:spacing w:after="0"/>
            </w:pPr>
            <w:r w:rsidRPr="00C1044A">
              <w:t>Spodbujanje športnih dejavnosti zunaj delovnega časa</w:t>
            </w:r>
          </w:p>
        </w:tc>
        <w:tc>
          <w:tcPr>
            <w:tcW w:w="993" w:type="dxa"/>
            <w:vAlign w:val="center"/>
          </w:tcPr>
          <w:p w14:paraId="13EE157B" w14:textId="77777777" w:rsidR="007875D6" w:rsidRPr="00C1044A" w:rsidRDefault="007875D6">
            <w:pPr>
              <w:spacing w:after="0"/>
            </w:pPr>
          </w:p>
        </w:tc>
        <w:tc>
          <w:tcPr>
            <w:tcW w:w="850" w:type="dxa"/>
            <w:vAlign w:val="center"/>
          </w:tcPr>
          <w:p w14:paraId="2FBAD598" w14:textId="77777777" w:rsidR="007875D6" w:rsidRPr="00C1044A" w:rsidRDefault="007875D6">
            <w:pPr>
              <w:spacing w:after="0"/>
            </w:pPr>
          </w:p>
        </w:tc>
        <w:tc>
          <w:tcPr>
            <w:tcW w:w="920" w:type="dxa"/>
          </w:tcPr>
          <w:p w14:paraId="37E6B30C" w14:textId="77777777" w:rsidR="007875D6" w:rsidRPr="00C1044A" w:rsidRDefault="007875D6">
            <w:pPr>
              <w:spacing w:after="0"/>
            </w:pPr>
          </w:p>
        </w:tc>
        <w:tc>
          <w:tcPr>
            <w:tcW w:w="1459" w:type="dxa"/>
          </w:tcPr>
          <w:p w14:paraId="2461E35A" w14:textId="77777777" w:rsidR="007875D6" w:rsidRPr="00C1044A" w:rsidRDefault="007875D6">
            <w:pPr>
              <w:spacing w:after="0"/>
            </w:pPr>
          </w:p>
        </w:tc>
      </w:tr>
      <w:tr w:rsidR="007875D6" w:rsidRPr="00C1044A" w14:paraId="603E78CB" w14:textId="5A5BB302" w:rsidTr="007875D6">
        <w:trPr>
          <w:jc w:val="center"/>
        </w:trPr>
        <w:tc>
          <w:tcPr>
            <w:tcW w:w="5665" w:type="dxa"/>
            <w:vAlign w:val="center"/>
          </w:tcPr>
          <w:p w14:paraId="5CC30D27" w14:textId="403938F6" w:rsidR="007875D6" w:rsidRPr="00C1044A" w:rsidRDefault="007875D6">
            <w:pPr>
              <w:spacing w:after="0"/>
            </w:pPr>
            <w:r w:rsidRPr="00C1044A">
              <w:t>Ozaveščanje za prepoznavo/odzivanje na kakršnekoli oblike nasilja in diskriminacije</w:t>
            </w:r>
          </w:p>
        </w:tc>
        <w:tc>
          <w:tcPr>
            <w:tcW w:w="993" w:type="dxa"/>
            <w:vAlign w:val="center"/>
          </w:tcPr>
          <w:p w14:paraId="41DC750C" w14:textId="77777777" w:rsidR="007875D6" w:rsidRPr="00C1044A" w:rsidRDefault="007875D6" w:rsidP="00F374B7">
            <w:pPr>
              <w:spacing w:after="0"/>
            </w:pPr>
          </w:p>
        </w:tc>
        <w:tc>
          <w:tcPr>
            <w:tcW w:w="850" w:type="dxa"/>
            <w:vAlign w:val="center"/>
          </w:tcPr>
          <w:p w14:paraId="41832C12" w14:textId="77777777" w:rsidR="007875D6" w:rsidRPr="00C1044A" w:rsidRDefault="007875D6" w:rsidP="00F374B7">
            <w:pPr>
              <w:spacing w:after="0"/>
            </w:pPr>
          </w:p>
        </w:tc>
        <w:tc>
          <w:tcPr>
            <w:tcW w:w="920" w:type="dxa"/>
          </w:tcPr>
          <w:p w14:paraId="5DB381F3" w14:textId="77777777" w:rsidR="007875D6" w:rsidRPr="00C1044A" w:rsidRDefault="007875D6" w:rsidP="00F374B7">
            <w:pPr>
              <w:spacing w:after="0"/>
            </w:pPr>
          </w:p>
        </w:tc>
        <w:tc>
          <w:tcPr>
            <w:tcW w:w="1459" w:type="dxa"/>
          </w:tcPr>
          <w:p w14:paraId="0AEF403A" w14:textId="77777777" w:rsidR="007875D6" w:rsidRPr="00C1044A" w:rsidRDefault="007875D6" w:rsidP="00F374B7">
            <w:pPr>
              <w:spacing w:after="0"/>
            </w:pPr>
          </w:p>
        </w:tc>
      </w:tr>
      <w:tr w:rsidR="007875D6" w:rsidRPr="00C1044A" w14:paraId="55312EE3" w14:textId="177FA526" w:rsidTr="007875D6">
        <w:trPr>
          <w:jc w:val="center"/>
        </w:trPr>
        <w:tc>
          <w:tcPr>
            <w:tcW w:w="5665" w:type="dxa"/>
            <w:vAlign w:val="center"/>
          </w:tcPr>
          <w:p w14:paraId="01D55B80" w14:textId="761CF648" w:rsidR="007875D6" w:rsidRPr="00C1044A" w:rsidRDefault="007875D6" w:rsidP="00F374B7">
            <w:pPr>
              <w:spacing w:after="0"/>
            </w:pPr>
            <w:r w:rsidRPr="00C1044A">
              <w:t>Ozaveščanje o škodljivosti uporabe psihoaktivnih snovi (npr. kajenje, alkohol, droge)</w:t>
            </w:r>
          </w:p>
        </w:tc>
        <w:tc>
          <w:tcPr>
            <w:tcW w:w="993" w:type="dxa"/>
            <w:vAlign w:val="center"/>
          </w:tcPr>
          <w:p w14:paraId="7123DBEB" w14:textId="77777777" w:rsidR="007875D6" w:rsidRPr="00C1044A" w:rsidRDefault="007875D6" w:rsidP="00F374B7">
            <w:pPr>
              <w:spacing w:after="0"/>
            </w:pPr>
          </w:p>
        </w:tc>
        <w:tc>
          <w:tcPr>
            <w:tcW w:w="850" w:type="dxa"/>
            <w:vAlign w:val="center"/>
          </w:tcPr>
          <w:p w14:paraId="07B8BCD7" w14:textId="77777777" w:rsidR="007875D6" w:rsidRPr="00C1044A" w:rsidRDefault="007875D6" w:rsidP="00F374B7">
            <w:pPr>
              <w:spacing w:after="0"/>
            </w:pPr>
          </w:p>
        </w:tc>
        <w:tc>
          <w:tcPr>
            <w:tcW w:w="920" w:type="dxa"/>
          </w:tcPr>
          <w:p w14:paraId="267B0832" w14:textId="77777777" w:rsidR="007875D6" w:rsidRPr="00C1044A" w:rsidRDefault="007875D6" w:rsidP="00F374B7">
            <w:pPr>
              <w:spacing w:after="0"/>
            </w:pPr>
          </w:p>
        </w:tc>
        <w:tc>
          <w:tcPr>
            <w:tcW w:w="1459" w:type="dxa"/>
          </w:tcPr>
          <w:p w14:paraId="16EF5F80" w14:textId="77777777" w:rsidR="007875D6" w:rsidRPr="00C1044A" w:rsidRDefault="007875D6" w:rsidP="00F374B7">
            <w:pPr>
              <w:spacing w:after="0"/>
            </w:pPr>
          </w:p>
        </w:tc>
      </w:tr>
      <w:tr w:rsidR="007875D6" w:rsidRPr="00C1044A" w14:paraId="7CB7A595" w14:textId="782F69EB" w:rsidTr="007875D6">
        <w:trPr>
          <w:jc w:val="center"/>
        </w:trPr>
        <w:tc>
          <w:tcPr>
            <w:tcW w:w="5665" w:type="dxa"/>
            <w:vAlign w:val="center"/>
          </w:tcPr>
          <w:p w14:paraId="53A81D0E" w14:textId="67FD1E5B" w:rsidR="007875D6" w:rsidRPr="00C1044A" w:rsidRDefault="007875D6" w:rsidP="00F374B7">
            <w:pPr>
              <w:spacing w:after="0"/>
            </w:pPr>
            <w:r w:rsidRPr="00C1044A">
              <w:t>Ozaveščanje o zdravi prehrani</w:t>
            </w:r>
          </w:p>
        </w:tc>
        <w:tc>
          <w:tcPr>
            <w:tcW w:w="993" w:type="dxa"/>
            <w:vAlign w:val="center"/>
          </w:tcPr>
          <w:p w14:paraId="736F8EBB" w14:textId="77777777" w:rsidR="007875D6" w:rsidRPr="00C1044A" w:rsidRDefault="007875D6" w:rsidP="00F374B7">
            <w:pPr>
              <w:spacing w:after="0"/>
            </w:pPr>
          </w:p>
        </w:tc>
        <w:tc>
          <w:tcPr>
            <w:tcW w:w="850" w:type="dxa"/>
            <w:vAlign w:val="center"/>
          </w:tcPr>
          <w:p w14:paraId="19C38450" w14:textId="77777777" w:rsidR="007875D6" w:rsidRPr="00C1044A" w:rsidRDefault="007875D6" w:rsidP="00F374B7">
            <w:pPr>
              <w:spacing w:after="0"/>
            </w:pPr>
          </w:p>
        </w:tc>
        <w:tc>
          <w:tcPr>
            <w:tcW w:w="920" w:type="dxa"/>
          </w:tcPr>
          <w:p w14:paraId="79AEDBC8" w14:textId="77777777" w:rsidR="007875D6" w:rsidRPr="00C1044A" w:rsidRDefault="007875D6" w:rsidP="00F374B7">
            <w:pPr>
              <w:spacing w:after="0"/>
            </w:pPr>
          </w:p>
        </w:tc>
        <w:tc>
          <w:tcPr>
            <w:tcW w:w="1459" w:type="dxa"/>
          </w:tcPr>
          <w:p w14:paraId="4DFF53F5" w14:textId="77777777" w:rsidR="007875D6" w:rsidRPr="00C1044A" w:rsidRDefault="007875D6" w:rsidP="00F374B7">
            <w:pPr>
              <w:spacing w:after="0"/>
            </w:pPr>
          </w:p>
        </w:tc>
      </w:tr>
    </w:tbl>
    <w:p w14:paraId="458AF890" w14:textId="77777777" w:rsidR="0005028F" w:rsidRPr="00C1044A" w:rsidRDefault="0005028F" w:rsidP="0005028F">
      <w:pPr>
        <w:rPr>
          <w:highlight w:val="yellow"/>
        </w:rPr>
      </w:pPr>
    </w:p>
    <w:p w14:paraId="04E18BDA" w14:textId="29FBB089" w:rsidR="0005028F" w:rsidRPr="00C1044A" w:rsidRDefault="0005028F" w:rsidP="0005028F">
      <w:pPr>
        <w:spacing w:before="120" w:after="60"/>
      </w:pPr>
      <w:r w:rsidRPr="00C1044A">
        <w:rPr>
          <w:b/>
        </w:rPr>
        <w:lastRenderedPageBreak/>
        <w:t>5.1</w:t>
      </w:r>
      <w:r w:rsidR="007875D6" w:rsidRPr="00C1044A">
        <w:rPr>
          <w:b/>
        </w:rPr>
        <w:t>1</w:t>
      </w:r>
      <w:r w:rsidRPr="00C1044A">
        <w:rPr>
          <w:b/>
        </w:rPr>
        <w:t xml:space="preserve">. Ali se </w:t>
      </w:r>
      <w:r w:rsidR="006B3E0A" w:rsidRPr="00C1044A">
        <w:rPr>
          <w:b/>
        </w:rPr>
        <w:t xml:space="preserve">na vašem delovnem mestu </w:t>
      </w:r>
      <w:r w:rsidRPr="00C1044A">
        <w:rPr>
          <w:b/>
        </w:rPr>
        <w:t>izvajajo meritve izpostavljenosti nevarnim snovem?</w:t>
      </w:r>
    </w:p>
    <w:p w14:paraId="50E2E0D6" w14:textId="0E012BED" w:rsidR="007875D6" w:rsidRPr="00C1044A" w:rsidRDefault="007875D6" w:rsidP="007875D6">
      <w:pPr>
        <w:spacing w:after="20"/>
        <w:ind w:left="142"/>
      </w:pPr>
      <w:r w:rsidRPr="00C1044A">
        <w:t xml:space="preserve">   1. Nikoli</w:t>
      </w:r>
    </w:p>
    <w:p w14:paraId="2AD84CA2" w14:textId="78A082CD" w:rsidR="007875D6" w:rsidRPr="00C1044A" w:rsidRDefault="007875D6" w:rsidP="007875D6">
      <w:pPr>
        <w:spacing w:after="20"/>
        <w:ind w:left="142"/>
      </w:pPr>
      <w:r w:rsidRPr="00C1044A">
        <w:t xml:space="preserve">   2. Redko</w:t>
      </w:r>
    </w:p>
    <w:p w14:paraId="4700B9FE" w14:textId="06CABAFB" w:rsidR="007875D6" w:rsidRPr="00C1044A" w:rsidRDefault="007875D6" w:rsidP="007875D6">
      <w:pPr>
        <w:spacing w:after="20"/>
        <w:ind w:left="142"/>
      </w:pPr>
      <w:r w:rsidRPr="00C1044A">
        <w:t xml:space="preserve">   3. </w:t>
      </w:r>
      <w:r w:rsidR="00916FAB" w:rsidRPr="00C1044A">
        <w:t>O</w:t>
      </w:r>
      <w:r w:rsidRPr="00C1044A">
        <w:t>bčasno</w:t>
      </w:r>
    </w:p>
    <w:p w14:paraId="01EC28A2" w14:textId="0882CA20" w:rsidR="007875D6" w:rsidRPr="00C1044A" w:rsidRDefault="007875D6" w:rsidP="007875D6">
      <w:pPr>
        <w:spacing w:after="20"/>
        <w:ind w:left="142"/>
      </w:pPr>
      <w:r w:rsidRPr="00C1044A">
        <w:t xml:space="preserve">   4. </w:t>
      </w:r>
      <w:r w:rsidR="00916FAB" w:rsidRPr="00C1044A">
        <w:t>Redno</w:t>
      </w:r>
    </w:p>
    <w:p w14:paraId="5BDF7CC8" w14:textId="0E01EA68" w:rsidR="007875D6" w:rsidRPr="00C1044A" w:rsidRDefault="007875D6" w:rsidP="007875D6">
      <w:pPr>
        <w:spacing w:after="20"/>
        <w:ind w:left="142"/>
      </w:pPr>
      <w:r w:rsidRPr="00C1044A">
        <w:t xml:space="preserve">   5. Ne</w:t>
      </w:r>
      <w:r w:rsidR="00916FAB" w:rsidRPr="00C1044A">
        <w:t xml:space="preserve"> vem</w:t>
      </w:r>
    </w:p>
    <w:p w14:paraId="141ED4DB" w14:textId="1FF3E34C" w:rsidR="0005028F" w:rsidRPr="00C1044A" w:rsidRDefault="007875D6" w:rsidP="00916FAB">
      <w:pPr>
        <w:spacing w:after="20"/>
        <w:ind w:left="142"/>
      </w:pPr>
      <w:r w:rsidRPr="00C1044A">
        <w:t xml:space="preserve">   6. N</w:t>
      </w:r>
      <w:r w:rsidR="00916FAB" w:rsidRPr="00C1044A">
        <w:t>i relevantno</w:t>
      </w:r>
    </w:p>
    <w:p w14:paraId="7756B8EA" w14:textId="77777777" w:rsidR="00916FAB" w:rsidRPr="00C1044A" w:rsidRDefault="00916FAB" w:rsidP="00916FAB">
      <w:pPr>
        <w:spacing w:after="20"/>
        <w:ind w:left="142"/>
      </w:pPr>
    </w:p>
    <w:p w14:paraId="53AAB367" w14:textId="35240395" w:rsidR="00975AA8" w:rsidRPr="00C1044A" w:rsidRDefault="00975AA8" w:rsidP="00975AA8">
      <w:pPr>
        <w:rPr>
          <w:b/>
          <w:bCs/>
        </w:rPr>
      </w:pPr>
      <w:r w:rsidRPr="00C1044A">
        <w:rPr>
          <w:b/>
          <w:bCs/>
        </w:rPr>
        <w:t>5.1</w:t>
      </w:r>
      <w:r w:rsidR="007875D6" w:rsidRPr="00C1044A">
        <w:rPr>
          <w:b/>
          <w:bCs/>
        </w:rPr>
        <w:t>2</w:t>
      </w:r>
      <w:r w:rsidRPr="00C1044A">
        <w:rPr>
          <w:b/>
          <w:bCs/>
        </w:rPr>
        <w:t>. Ali redno opravljate obdobne</w:t>
      </w:r>
      <w:r w:rsidR="00FF5AF5">
        <w:rPr>
          <w:b/>
          <w:bCs/>
        </w:rPr>
        <w:t xml:space="preserve"> preventivne</w:t>
      </w:r>
      <w:r w:rsidRPr="00C1044A">
        <w:rPr>
          <w:b/>
          <w:bCs/>
        </w:rPr>
        <w:t xml:space="preserve"> zdravstv</w:t>
      </w:r>
      <w:r w:rsidR="00A944D7" w:rsidRPr="00C1044A">
        <w:rPr>
          <w:b/>
          <w:bCs/>
        </w:rPr>
        <w:t>e</w:t>
      </w:r>
      <w:r w:rsidRPr="00C1044A">
        <w:rPr>
          <w:b/>
          <w:bCs/>
        </w:rPr>
        <w:t>ne preglede, na katere vas je napotil vaš delodajalec</w:t>
      </w:r>
      <w:r w:rsidR="000B6418" w:rsidRPr="00C1044A">
        <w:rPr>
          <w:b/>
          <w:bCs/>
        </w:rPr>
        <w:t>?</w:t>
      </w:r>
    </w:p>
    <w:p w14:paraId="1FC43A70" w14:textId="77777777" w:rsidR="00A944D7" w:rsidRPr="00C1044A" w:rsidRDefault="00A944D7" w:rsidP="00A944D7">
      <w:pPr>
        <w:spacing w:after="0"/>
        <w:rPr>
          <w:rFonts w:asciiTheme="majorHAnsi" w:hAnsiTheme="majorHAnsi" w:cstheme="majorHAnsi"/>
        </w:rPr>
      </w:pPr>
      <w:r w:rsidRPr="00C1044A">
        <w:rPr>
          <w:rFonts w:asciiTheme="majorHAnsi" w:hAnsiTheme="majorHAnsi" w:cstheme="majorHAnsi"/>
        </w:rPr>
        <w:t xml:space="preserve">      1. Da</w:t>
      </w:r>
    </w:p>
    <w:p w14:paraId="46029368" w14:textId="77777777" w:rsidR="00A944D7" w:rsidRPr="00C1044A" w:rsidRDefault="00A944D7" w:rsidP="00A944D7">
      <w:pPr>
        <w:spacing w:after="0"/>
        <w:rPr>
          <w:rFonts w:asciiTheme="majorHAnsi" w:hAnsiTheme="majorHAnsi" w:cstheme="majorHAnsi"/>
        </w:rPr>
      </w:pPr>
      <w:r w:rsidRPr="00C1044A">
        <w:rPr>
          <w:rFonts w:asciiTheme="majorHAnsi" w:hAnsiTheme="majorHAnsi" w:cstheme="majorHAnsi"/>
        </w:rPr>
        <w:t xml:space="preserve">      2. Ne</w:t>
      </w:r>
    </w:p>
    <w:p w14:paraId="6BDDE9E0" w14:textId="77777777" w:rsidR="00A944D7" w:rsidRPr="00C1044A" w:rsidRDefault="00A944D7" w:rsidP="00A944D7">
      <w:pPr>
        <w:spacing w:after="0"/>
        <w:rPr>
          <w:rFonts w:asciiTheme="majorHAnsi" w:hAnsiTheme="majorHAnsi" w:cstheme="majorHAnsi"/>
        </w:rPr>
      </w:pPr>
      <w:r w:rsidRPr="00C1044A">
        <w:rPr>
          <w:rFonts w:asciiTheme="majorHAnsi" w:hAnsiTheme="majorHAnsi" w:cstheme="majorHAnsi"/>
        </w:rPr>
        <w:t xml:space="preserve">      3. Ne vem</w:t>
      </w:r>
    </w:p>
    <w:p w14:paraId="2FEC0A6A" w14:textId="77777777" w:rsidR="00975AA8" w:rsidRPr="00C1044A" w:rsidRDefault="00975AA8" w:rsidP="007B47A8">
      <w:pPr>
        <w:spacing w:after="0"/>
        <w:rPr>
          <w:rFonts w:asciiTheme="majorHAnsi" w:hAnsiTheme="majorHAnsi" w:cstheme="majorHAnsi"/>
          <w:b/>
          <w:bCs/>
        </w:rPr>
      </w:pPr>
    </w:p>
    <w:p w14:paraId="1297CB26" w14:textId="133FAAF1" w:rsidR="0005028F" w:rsidRPr="00C1044A" w:rsidRDefault="00221072" w:rsidP="007B47A8">
      <w:pPr>
        <w:spacing w:after="0"/>
        <w:rPr>
          <w:rFonts w:asciiTheme="majorHAnsi" w:hAnsiTheme="majorHAnsi" w:cstheme="majorHAnsi"/>
          <w:b/>
          <w:bCs/>
        </w:rPr>
      </w:pPr>
      <w:r w:rsidRPr="00C1044A">
        <w:rPr>
          <w:rFonts w:asciiTheme="majorHAnsi" w:hAnsiTheme="majorHAnsi" w:cstheme="majorHAnsi"/>
          <w:b/>
          <w:bCs/>
        </w:rPr>
        <w:t>5.</w:t>
      </w:r>
      <w:r w:rsidR="00975AA8" w:rsidRPr="00C1044A">
        <w:rPr>
          <w:rFonts w:asciiTheme="majorHAnsi" w:hAnsiTheme="majorHAnsi" w:cstheme="majorHAnsi"/>
          <w:b/>
          <w:bCs/>
        </w:rPr>
        <w:t>1</w:t>
      </w:r>
      <w:r w:rsidR="007875D6" w:rsidRPr="00C1044A">
        <w:rPr>
          <w:rFonts w:asciiTheme="majorHAnsi" w:hAnsiTheme="majorHAnsi" w:cstheme="majorHAnsi"/>
          <w:b/>
          <w:bCs/>
        </w:rPr>
        <w:t>3</w:t>
      </w:r>
      <w:r w:rsidRPr="00C1044A">
        <w:rPr>
          <w:rFonts w:asciiTheme="majorHAnsi" w:hAnsiTheme="majorHAnsi" w:cstheme="majorHAnsi"/>
          <w:b/>
          <w:bCs/>
        </w:rPr>
        <w:t xml:space="preserve">. </w:t>
      </w:r>
      <w:r w:rsidR="0005028F" w:rsidRPr="00C1044A">
        <w:rPr>
          <w:rFonts w:asciiTheme="majorHAnsi" w:hAnsiTheme="majorHAnsi" w:cstheme="majorHAnsi"/>
          <w:b/>
          <w:bCs/>
        </w:rPr>
        <w:t xml:space="preserve">Ali se pri </w:t>
      </w:r>
      <w:r w:rsidR="00FF5AF5">
        <w:rPr>
          <w:rFonts w:asciiTheme="majorHAnsi" w:hAnsiTheme="majorHAnsi" w:cstheme="majorHAnsi"/>
          <w:b/>
          <w:bCs/>
        </w:rPr>
        <w:t xml:space="preserve">obdobnih </w:t>
      </w:r>
      <w:r w:rsidR="0005028F" w:rsidRPr="00C1044A">
        <w:rPr>
          <w:rFonts w:asciiTheme="majorHAnsi" w:hAnsiTheme="majorHAnsi" w:cstheme="majorHAnsi"/>
          <w:b/>
          <w:bCs/>
        </w:rPr>
        <w:t xml:space="preserve">preventivnih zdravstvenih pregledih </w:t>
      </w:r>
      <w:r w:rsidR="0085061D" w:rsidRPr="00C1044A">
        <w:rPr>
          <w:rFonts w:asciiTheme="majorHAnsi" w:hAnsiTheme="majorHAnsi" w:cstheme="majorHAnsi"/>
          <w:b/>
          <w:bCs/>
        </w:rPr>
        <w:t xml:space="preserve">za vaše delovno mesto </w:t>
      </w:r>
      <w:r w:rsidR="0005028F" w:rsidRPr="00C1044A">
        <w:rPr>
          <w:rFonts w:asciiTheme="majorHAnsi" w:hAnsiTheme="majorHAnsi" w:cstheme="majorHAnsi"/>
          <w:b/>
          <w:bCs/>
        </w:rPr>
        <w:t xml:space="preserve">izvaja biološki monitoring </w:t>
      </w:r>
      <w:r w:rsidR="00916FAB" w:rsidRPr="00C1044A">
        <w:rPr>
          <w:rFonts w:asciiTheme="majorHAnsi" w:hAnsiTheme="majorHAnsi" w:cstheme="majorHAnsi"/>
        </w:rPr>
        <w:t>(odvzem krvi ali urina za določitev snovi, ki ste jim izpostavljeni na delovnem mestu)</w:t>
      </w:r>
      <w:r w:rsidR="00916FAB" w:rsidRPr="00C1044A">
        <w:rPr>
          <w:rFonts w:asciiTheme="majorHAnsi" w:hAnsiTheme="majorHAnsi" w:cstheme="majorHAnsi"/>
          <w:b/>
          <w:bCs/>
        </w:rPr>
        <w:t xml:space="preserve"> </w:t>
      </w:r>
      <w:r w:rsidR="0005028F" w:rsidRPr="00C1044A">
        <w:rPr>
          <w:rFonts w:asciiTheme="majorHAnsi" w:hAnsiTheme="majorHAnsi" w:cstheme="majorHAnsi"/>
          <w:b/>
          <w:bCs/>
        </w:rPr>
        <w:t>zaradi izpostavljenosti nevarnim snovem?</w:t>
      </w:r>
    </w:p>
    <w:p w14:paraId="1C0833C0" w14:textId="48F2BDD5" w:rsidR="00221072" w:rsidRPr="00C1044A" w:rsidRDefault="00221072" w:rsidP="007B47A8">
      <w:pPr>
        <w:spacing w:after="0"/>
        <w:rPr>
          <w:rFonts w:asciiTheme="majorHAnsi" w:hAnsiTheme="majorHAnsi" w:cstheme="majorHAnsi"/>
        </w:rPr>
      </w:pPr>
      <w:r w:rsidRPr="00C1044A">
        <w:rPr>
          <w:rFonts w:asciiTheme="majorHAnsi" w:hAnsiTheme="majorHAnsi" w:cstheme="majorHAnsi"/>
        </w:rPr>
        <w:t xml:space="preserve"> </w:t>
      </w:r>
      <w:r w:rsidR="004840AD" w:rsidRPr="00C1044A">
        <w:rPr>
          <w:rFonts w:asciiTheme="majorHAnsi" w:hAnsiTheme="majorHAnsi" w:cstheme="majorHAnsi"/>
        </w:rPr>
        <w:t xml:space="preserve">   </w:t>
      </w:r>
      <w:r w:rsidRPr="00C1044A">
        <w:rPr>
          <w:rFonts w:asciiTheme="majorHAnsi" w:hAnsiTheme="majorHAnsi" w:cstheme="majorHAnsi"/>
        </w:rPr>
        <w:t xml:space="preserve">  1. Da</w:t>
      </w:r>
    </w:p>
    <w:p w14:paraId="48EAE6A8" w14:textId="43E3A334" w:rsidR="00221072" w:rsidRPr="00C1044A" w:rsidRDefault="00221072" w:rsidP="007B47A8">
      <w:pPr>
        <w:spacing w:after="0"/>
        <w:rPr>
          <w:rFonts w:asciiTheme="majorHAnsi" w:hAnsiTheme="majorHAnsi" w:cstheme="majorHAnsi"/>
        </w:rPr>
      </w:pPr>
      <w:r w:rsidRPr="00C1044A">
        <w:rPr>
          <w:rFonts w:asciiTheme="majorHAnsi" w:hAnsiTheme="majorHAnsi" w:cstheme="majorHAnsi"/>
        </w:rPr>
        <w:t xml:space="preserve"> </w:t>
      </w:r>
      <w:r w:rsidR="004840AD" w:rsidRPr="00C1044A">
        <w:rPr>
          <w:rFonts w:asciiTheme="majorHAnsi" w:hAnsiTheme="majorHAnsi" w:cstheme="majorHAnsi"/>
        </w:rPr>
        <w:t xml:space="preserve">   </w:t>
      </w:r>
      <w:r w:rsidRPr="00C1044A">
        <w:rPr>
          <w:rFonts w:asciiTheme="majorHAnsi" w:hAnsiTheme="majorHAnsi" w:cstheme="majorHAnsi"/>
        </w:rPr>
        <w:t xml:space="preserve">  2. Ne</w:t>
      </w:r>
    </w:p>
    <w:p w14:paraId="7B4EA939" w14:textId="13BEF0A9" w:rsidR="00F34DD4" w:rsidRPr="00C1044A" w:rsidRDefault="00221072" w:rsidP="007B47A8">
      <w:pPr>
        <w:spacing w:after="0"/>
        <w:rPr>
          <w:rFonts w:asciiTheme="majorHAnsi" w:hAnsiTheme="majorHAnsi" w:cstheme="majorHAnsi"/>
        </w:rPr>
      </w:pPr>
      <w:r w:rsidRPr="00C1044A">
        <w:rPr>
          <w:rFonts w:asciiTheme="majorHAnsi" w:hAnsiTheme="majorHAnsi" w:cstheme="majorHAnsi"/>
        </w:rPr>
        <w:t xml:space="preserve">  </w:t>
      </w:r>
      <w:r w:rsidR="004840AD" w:rsidRPr="00C1044A">
        <w:rPr>
          <w:rFonts w:asciiTheme="majorHAnsi" w:hAnsiTheme="majorHAnsi" w:cstheme="majorHAnsi"/>
        </w:rPr>
        <w:t xml:space="preserve">   </w:t>
      </w:r>
      <w:r w:rsidRPr="00C1044A">
        <w:rPr>
          <w:rFonts w:asciiTheme="majorHAnsi" w:hAnsiTheme="majorHAnsi" w:cstheme="majorHAnsi"/>
        </w:rPr>
        <w:t xml:space="preserve"> 3. Ne vem</w:t>
      </w:r>
    </w:p>
    <w:p w14:paraId="4D183BE0" w14:textId="77777777" w:rsidR="00B01110" w:rsidRPr="00C1044A" w:rsidRDefault="00B01110">
      <w:pPr>
        <w:spacing w:after="200" w:line="276" w:lineRule="auto"/>
      </w:pPr>
    </w:p>
    <w:p w14:paraId="6BFE5A8E" w14:textId="2685EFD6" w:rsidR="00806370" w:rsidRPr="00C1044A" w:rsidRDefault="00836BBF" w:rsidP="00FD1801">
      <w:pPr>
        <w:pStyle w:val="Naslov1"/>
        <w:jc w:val="both"/>
      </w:pPr>
      <w:r w:rsidRPr="00C1044A">
        <w:t xml:space="preserve">6. </w:t>
      </w:r>
      <w:r w:rsidR="00182DEF" w:rsidRPr="00C1044A">
        <w:t>Organizacija in k</w:t>
      </w:r>
      <w:r w:rsidRPr="00C1044A">
        <w:t xml:space="preserve">ultura </w:t>
      </w:r>
      <w:r w:rsidR="006300B1" w:rsidRPr="00C1044A">
        <w:t>varnosti in zdravja pri delu</w:t>
      </w:r>
      <w:r w:rsidR="0044684F" w:rsidRPr="00C1044A">
        <w:t xml:space="preserve">, vloga strokovnjakov </w:t>
      </w:r>
      <w:r w:rsidRPr="00C1044A">
        <w:t>in sodelovanje zaposlenih</w:t>
      </w:r>
    </w:p>
    <w:p w14:paraId="17E4F78B" w14:textId="51313611" w:rsidR="00806370" w:rsidRPr="00C1044A" w:rsidRDefault="00836BBF" w:rsidP="00FD1801">
      <w:pPr>
        <w:spacing w:before="120" w:after="60"/>
        <w:jc w:val="both"/>
      </w:pPr>
      <w:r w:rsidRPr="00C1044A">
        <w:rPr>
          <w:b/>
        </w:rPr>
        <w:t xml:space="preserve">6.1. </w:t>
      </w:r>
      <w:r w:rsidR="00C562B7">
        <w:rPr>
          <w:b/>
        </w:rPr>
        <w:t>Na koga se obrnete, k</w:t>
      </w:r>
      <w:r w:rsidRPr="00C1044A">
        <w:rPr>
          <w:b/>
        </w:rPr>
        <w:t>o/če na delovnem mestu doživite težave</w:t>
      </w:r>
      <w:r w:rsidR="000C3BB2" w:rsidRPr="00C1044A">
        <w:rPr>
          <w:b/>
        </w:rPr>
        <w:t xml:space="preserve"> povezane z delom </w:t>
      </w:r>
      <w:r w:rsidRPr="00C1044A">
        <w:rPr>
          <w:b/>
        </w:rPr>
        <w:t xml:space="preserve">(npr. poškodbe, zdravstvene težave, duševne obremenitve)? </w:t>
      </w:r>
      <w:r w:rsidRPr="00C1044A">
        <w:rPr>
          <w:bCs/>
        </w:rPr>
        <w:t>(možnih je več odgovorov)</w:t>
      </w:r>
    </w:p>
    <w:p w14:paraId="45F95002" w14:textId="75F5E150" w:rsidR="00806370" w:rsidRPr="00C1044A" w:rsidRDefault="00836BBF">
      <w:pPr>
        <w:spacing w:after="20"/>
        <w:ind w:left="142"/>
      </w:pPr>
      <w:r w:rsidRPr="00C1044A">
        <w:t xml:space="preserve">   1. N</w:t>
      </w:r>
      <w:r w:rsidR="00B749EE" w:rsidRPr="00C1044A">
        <w:t>a nadrejene</w:t>
      </w:r>
    </w:p>
    <w:p w14:paraId="087F45A1" w14:textId="1A6FDC3B" w:rsidR="00806370" w:rsidRPr="00C1044A" w:rsidRDefault="00836BBF">
      <w:pPr>
        <w:spacing w:after="20"/>
        <w:ind w:left="142"/>
      </w:pPr>
      <w:r w:rsidRPr="00C1044A">
        <w:t xml:space="preserve">   2. </w:t>
      </w:r>
      <w:r w:rsidR="00B749EE" w:rsidRPr="00C1044A">
        <w:t>Na s</w:t>
      </w:r>
      <w:r w:rsidRPr="00C1044A">
        <w:t>trokovn</w:t>
      </w:r>
      <w:r w:rsidR="00B749EE" w:rsidRPr="00C1044A">
        <w:t>ega</w:t>
      </w:r>
      <w:r w:rsidRPr="00C1044A">
        <w:t xml:space="preserve"> </w:t>
      </w:r>
      <w:r w:rsidR="00B749EE" w:rsidRPr="00C1044A">
        <w:t xml:space="preserve">delavca </w:t>
      </w:r>
      <w:r w:rsidRPr="00C1044A">
        <w:t xml:space="preserve">za </w:t>
      </w:r>
      <w:r w:rsidR="006F0B52" w:rsidRPr="00C1044A">
        <w:t xml:space="preserve">varnost pri delu </w:t>
      </w:r>
      <w:r w:rsidR="002F341E" w:rsidRPr="00C1044A">
        <w:t>(</w:t>
      </w:r>
      <w:r w:rsidR="00B749EE" w:rsidRPr="00C1044A">
        <w:t xml:space="preserve">varnostnega </w:t>
      </w:r>
      <w:r w:rsidRPr="00C1044A">
        <w:t>inženir</w:t>
      </w:r>
      <w:r w:rsidR="00B749EE" w:rsidRPr="00C1044A">
        <w:t>ja</w:t>
      </w:r>
      <w:r w:rsidR="002F341E" w:rsidRPr="00C1044A">
        <w:t>)</w:t>
      </w:r>
    </w:p>
    <w:p w14:paraId="3E443EBB" w14:textId="28EFC1F9" w:rsidR="00E426BD" w:rsidRPr="00C1044A" w:rsidRDefault="00836BBF">
      <w:pPr>
        <w:spacing w:after="20"/>
        <w:ind w:left="142"/>
      </w:pPr>
      <w:r w:rsidRPr="00C1044A">
        <w:t xml:space="preserve">   3. </w:t>
      </w:r>
      <w:r w:rsidR="00B749EE" w:rsidRPr="00C1044A">
        <w:t>Na o</w:t>
      </w:r>
      <w:r w:rsidR="00E426BD" w:rsidRPr="00C1044A">
        <w:t>sebn</w:t>
      </w:r>
      <w:r w:rsidR="00292642" w:rsidRPr="00C1044A">
        <w:t>ega</w:t>
      </w:r>
      <w:r w:rsidR="00E426BD" w:rsidRPr="00C1044A">
        <w:t xml:space="preserve"> zdravnik</w:t>
      </w:r>
      <w:r w:rsidR="00292642" w:rsidRPr="00C1044A">
        <w:t>a</w:t>
      </w:r>
    </w:p>
    <w:p w14:paraId="0D7795C0" w14:textId="10F146B3" w:rsidR="00806370" w:rsidRPr="00C1044A" w:rsidRDefault="00836BBF" w:rsidP="00B749EE">
      <w:pPr>
        <w:spacing w:after="20"/>
        <w:ind w:left="142"/>
      </w:pPr>
      <w:r w:rsidRPr="00C1044A">
        <w:t xml:space="preserve">   4. </w:t>
      </w:r>
      <w:r w:rsidR="00292642" w:rsidRPr="00C1044A">
        <w:t>Na z</w:t>
      </w:r>
      <w:r w:rsidR="00903F95" w:rsidRPr="00C1044A">
        <w:t>dravnik</w:t>
      </w:r>
      <w:r w:rsidR="00292642" w:rsidRPr="00C1044A">
        <w:t>a</w:t>
      </w:r>
      <w:r w:rsidR="00903F95" w:rsidRPr="00C1044A">
        <w:t xml:space="preserve"> medicine dela</w:t>
      </w:r>
    </w:p>
    <w:p w14:paraId="45CF8C60" w14:textId="13320152" w:rsidR="00240A1D" w:rsidRPr="00C1044A" w:rsidRDefault="00836BBF">
      <w:pPr>
        <w:spacing w:after="20"/>
        <w:ind w:left="142"/>
      </w:pPr>
      <w:r w:rsidRPr="00C1044A">
        <w:t xml:space="preserve">   5. </w:t>
      </w:r>
      <w:r w:rsidR="00292642" w:rsidRPr="00C1044A">
        <w:t>Na k</w:t>
      </w:r>
      <w:r w:rsidR="00B749EE" w:rsidRPr="00C1044A">
        <w:t>adrovsk</w:t>
      </w:r>
      <w:r w:rsidR="00292642" w:rsidRPr="00C1044A">
        <w:t>o</w:t>
      </w:r>
      <w:r w:rsidR="00B749EE" w:rsidRPr="00C1044A">
        <w:t xml:space="preserve"> služb</w:t>
      </w:r>
      <w:r w:rsidR="00292642" w:rsidRPr="00C1044A">
        <w:t>o</w:t>
      </w:r>
      <w:r w:rsidR="00B749EE" w:rsidRPr="00C1044A" w:rsidDel="00903F95">
        <w:t xml:space="preserve"> </w:t>
      </w:r>
    </w:p>
    <w:p w14:paraId="3FB88D30" w14:textId="214E2858" w:rsidR="00806370" w:rsidRPr="00C1044A" w:rsidRDefault="00240A1D">
      <w:pPr>
        <w:spacing w:after="20"/>
        <w:ind w:left="142"/>
      </w:pPr>
      <w:r w:rsidRPr="00C1044A">
        <w:t xml:space="preserve">   6. </w:t>
      </w:r>
      <w:r w:rsidR="00292642" w:rsidRPr="00C1044A">
        <w:t>Na d</w:t>
      </w:r>
      <w:r w:rsidR="00B749EE" w:rsidRPr="00C1044A">
        <w:t>elavsk</w:t>
      </w:r>
      <w:r w:rsidR="00292642" w:rsidRPr="00C1044A">
        <w:t>ega</w:t>
      </w:r>
      <w:r w:rsidR="00B749EE" w:rsidRPr="00C1044A">
        <w:t xml:space="preserve"> zaupnik</w:t>
      </w:r>
      <w:r w:rsidR="00292642" w:rsidRPr="00C1044A">
        <w:t>a</w:t>
      </w:r>
      <w:r w:rsidR="00B749EE" w:rsidRPr="00C1044A">
        <w:t xml:space="preserve"> za </w:t>
      </w:r>
      <w:r w:rsidR="006F0B52" w:rsidRPr="00C1044A">
        <w:t xml:space="preserve">varnost pri delu </w:t>
      </w:r>
      <w:r w:rsidR="00C33E82" w:rsidRPr="00C1044A">
        <w:t xml:space="preserve">oz. </w:t>
      </w:r>
      <w:r w:rsidR="00292642" w:rsidRPr="00C1044A">
        <w:t>s</w:t>
      </w:r>
      <w:r w:rsidR="00B749EE" w:rsidRPr="00C1044A">
        <w:t>vet delavcev</w:t>
      </w:r>
      <w:r w:rsidR="00B749EE" w:rsidRPr="00C1044A" w:rsidDel="00903F95">
        <w:t xml:space="preserve"> </w:t>
      </w:r>
    </w:p>
    <w:p w14:paraId="4BC25AE8" w14:textId="63D87E76" w:rsidR="00240A1D" w:rsidRPr="00C1044A" w:rsidRDefault="00240A1D">
      <w:pPr>
        <w:spacing w:after="20"/>
        <w:ind w:left="142"/>
      </w:pPr>
      <w:r w:rsidRPr="00C1044A">
        <w:t xml:space="preserve">   7. </w:t>
      </w:r>
      <w:r w:rsidR="00292642" w:rsidRPr="00C1044A">
        <w:t>Na s</w:t>
      </w:r>
      <w:r w:rsidR="00B749EE" w:rsidRPr="00C1044A">
        <w:t>indikat</w:t>
      </w:r>
      <w:r w:rsidR="00B749EE" w:rsidRPr="00C1044A" w:rsidDel="00E426BD">
        <w:t xml:space="preserve"> </w:t>
      </w:r>
    </w:p>
    <w:p w14:paraId="260D4B3F" w14:textId="03785CCC" w:rsidR="00806370" w:rsidRPr="00C1044A" w:rsidRDefault="00836BBF">
      <w:pPr>
        <w:spacing w:after="20"/>
        <w:ind w:left="142"/>
      </w:pPr>
      <w:r w:rsidRPr="00C1044A">
        <w:t xml:space="preserve">   </w:t>
      </w:r>
      <w:r w:rsidR="00240A1D" w:rsidRPr="00C1044A">
        <w:t>8</w:t>
      </w:r>
      <w:r w:rsidRPr="00C1044A">
        <w:t xml:space="preserve">. </w:t>
      </w:r>
      <w:r w:rsidR="00292642" w:rsidRPr="00C1044A">
        <w:t>Na s</w:t>
      </w:r>
      <w:r w:rsidR="00B749EE" w:rsidRPr="00C1044A">
        <w:t>odelavc</w:t>
      </w:r>
      <w:r w:rsidR="00292642" w:rsidRPr="00C1044A">
        <w:t>e</w:t>
      </w:r>
    </w:p>
    <w:p w14:paraId="670C7D6F" w14:textId="3B8CBD80" w:rsidR="00806370" w:rsidRPr="00C1044A" w:rsidRDefault="00836BBF">
      <w:pPr>
        <w:spacing w:after="20"/>
        <w:ind w:left="142"/>
      </w:pPr>
      <w:r w:rsidRPr="00C1044A">
        <w:t xml:space="preserve">   </w:t>
      </w:r>
      <w:r w:rsidR="00240A1D" w:rsidRPr="00C1044A">
        <w:t>9</w:t>
      </w:r>
      <w:r w:rsidRPr="00C1044A">
        <w:t xml:space="preserve">. </w:t>
      </w:r>
      <w:r w:rsidR="00292642" w:rsidRPr="00C1044A">
        <w:t>Na nikogar</w:t>
      </w:r>
      <w:r w:rsidR="00292642" w:rsidRPr="00C1044A" w:rsidDel="00E426BD">
        <w:t xml:space="preserve"> </w:t>
      </w:r>
    </w:p>
    <w:p w14:paraId="65350B73" w14:textId="214EA49A" w:rsidR="00806370" w:rsidRPr="00C1044A" w:rsidRDefault="00836BBF">
      <w:pPr>
        <w:spacing w:after="20"/>
        <w:ind w:left="142"/>
      </w:pPr>
      <w:r w:rsidRPr="00C1044A">
        <w:t xml:space="preserve">   </w:t>
      </w:r>
      <w:r w:rsidR="00240A1D" w:rsidRPr="00C1044A">
        <w:t>10</w:t>
      </w:r>
      <w:r w:rsidRPr="00C1044A">
        <w:t xml:space="preserve">. </w:t>
      </w:r>
      <w:r w:rsidR="00292642" w:rsidRPr="00C1044A">
        <w:t>Drugo: __________</w:t>
      </w:r>
    </w:p>
    <w:p w14:paraId="7E9FE831" w14:textId="26A0C87F" w:rsidR="003B28AA" w:rsidRDefault="00836BBF" w:rsidP="00F941B3">
      <w:pPr>
        <w:spacing w:after="20"/>
        <w:ind w:left="142"/>
      </w:pPr>
      <w:r w:rsidRPr="00C1044A">
        <w:t xml:space="preserve">   </w:t>
      </w:r>
      <w:r w:rsidR="00240A1D" w:rsidRPr="00C1044A">
        <w:t>11</w:t>
      </w:r>
      <w:r w:rsidRPr="00C1044A">
        <w:t xml:space="preserve">. </w:t>
      </w:r>
      <w:r w:rsidR="00292642" w:rsidRPr="00C1044A">
        <w:t xml:space="preserve">Ne vem </w:t>
      </w:r>
    </w:p>
    <w:p w14:paraId="702937F7" w14:textId="77777777" w:rsidR="00F941B3" w:rsidRPr="00F941B3" w:rsidRDefault="00F941B3" w:rsidP="00F941B3">
      <w:pPr>
        <w:spacing w:after="20"/>
        <w:ind w:left="142"/>
      </w:pPr>
    </w:p>
    <w:p w14:paraId="446FDAFB" w14:textId="289887D6" w:rsidR="00806370" w:rsidRPr="00C1044A" w:rsidRDefault="00836BBF">
      <w:pPr>
        <w:spacing w:before="120" w:after="60"/>
      </w:pPr>
      <w:r w:rsidRPr="00C1044A">
        <w:rPr>
          <w:b/>
          <w:bCs/>
        </w:rPr>
        <w:t xml:space="preserve">6.2. Kdo vse sodeluje pri oblikovanju ukrepov za zagotavljanje varnosti in zdravja pri delu v vaši organizaciji? </w:t>
      </w:r>
      <w:r w:rsidRPr="00C1044A">
        <w:t>(možnih je več odgovorov)</w:t>
      </w:r>
    </w:p>
    <w:p w14:paraId="1EAD5AB7" w14:textId="5DB1B3C5" w:rsidR="00240A1D" w:rsidRPr="00C1044A" w:rsidRDefault="00240A1D" w:rsidP="00240A1D">
      <w:pPr>
        <w:spacing w:after="20"/>
        <w:ind w:left="142"/>
      </w:pPr>
      <w:r w:rsidRPr="00C1044A">
        <w:t xml:space="preserve">   1. Nadrejeni</w:t>
      </w:r>
    </w:p>
    <w:p w14:paraId="7B7DEB34" w14:textId="7D702255" w:rsidR="00240A1D" w:rsidRPr="00C1044A" w:rsidRDefault="00240A1D" w:rsidP="00240A1D">
      <w:pPr>
        <w:spacing w:after="20"/>
        <w:ind w:left="142"/>
      </w:pPr>
      <w:r w:rsidRPr="00C1044A">
        <w:t xml:space="preserve">   2. Strokovni delavec za </w:t>
      </w:r>
      <w:r w:rsidR="006C383D" w:rsidRPr="00C1044A">
        <w:t xml:space="preserve">varnost pri delu </w:t>
      </w:r>
      <w:r w:rsidR="00C33E82" w:rsidRPr="00C1044A">
        <w:t>(</w:t>
      </w:r>
      <w:r w:rsidRPr="00C1044A">
        <w:t>varnostni inženir</w:t>
      </w:r>
      <w:r w:rsidR="00C33E82" w:rsidRPr="00C1044A">
        <w:t>)</w:t>
      </w:r>
    </w:p>
    <w:p w14:paraId="28B52A18" w14:textId="127E1300" w:rsidR="00240A1D" w:rsidRPr="00C1044A" w:rsidRDefault="00240A1D" w:rsidP="00240A1D">
      <w:pPr>
        <w:spacing w:after="20"/>
        <w:ind w:left="142"/>
      </w:pPr>
      <w:r w:rsidRPr="00C1044A">
        <w:t xml:space="preserve">   3. Zdravnik medicine dela </w:t>
      </w:r>
    </w:p>
    <w:p w14:paraId="491CAC77" w14:textId="09AB9875" w:rsidR="00240A1D" w:rsidRPr="00C1044A" w:rsidRDefault="00240A1D" w:rsidP="00240A1D">
      <w:pPr>
        <w:spacing w:after="20"/>
        <w:ind w:left="142"/>
      </w:pPr>
      <w:r w:rsidRPr="00C1044A">
        <w:t xml:space="preserve">   4. Kadrovska služba</w:t>
      </w:r>
    </w:p>
    <w:p w14:paraId="6C113196" w14:textId="68E17ADB" w:rsidR="00240A1D" w:rsidRPr="00C1044A" w:rsidRDefault="00240A1D" w:rsidP="00240A1D">
      <w:pPr>
        <w:spacing w:after="20"/>
        <w:ind w:left="142"/>
      </w:pPr>
      <w:r w:rsidRPr="00C1044A">
        <w:lastRenderedPageBreak/>
        <w:t xml:space="preserve">   5. Delavski zaupnik za </w:t>
      </w:r>
      <w:r w:rsidR="006C383D" w:rsidRPr="00C1044A">
        <w:t xml:space="preserve">varnost pri delu </w:t>
      </w:r>
      <w:r w:rsidR="00C33E82" w:rsidRPr="00C1044A">
        <w:t xml:space="preserve">oz. </w:t>
      </w:r>
      <w:r w:rsidR="005870AA" w:rsidRPr="00C1044A">
        <w:t>svet delavcev</w:t>
      </w:r>
    </w:p>
    <w:p w14:paraId="6AA837F5" w14:textId="2035BD9E" w:rsidR="00240A1D" w:rsidRPr="00C1044A" w:rsidRDefault="00240A1D" w:rsidP="00240A1D">
      <w:pPr>
        <w:spacing w:after="20"/>
        <w:ind w:left="142"/>
      </w:pPr>
      <w:r w:rsidRPr="00C1044A">
        <w:t xml:space="preserve">   6. Sindikat</w:t>
      </w:r>
    </w:p>
    <w:p w14:paraId="5277A492" w14:textId="48B81A82" w:rsidR="00240A1D" w:rsidRPr="00C1044A" w:rsidRDefault="00240A1D" w:rsidP="00240A1D">
      <w:pPr>
        <w:spacing w:after="20"/>
        <w:ind w:left="142"/>
      </w:pPr>
      <w:r w:rsidRPr="00C1044A">
        <w:t xml:space="preserve">   7. </w:t>
      </w:r>
      <w:r w:rsidR="005870AA" w:rsidRPr="00C1044A">
        <w:t>Sodelavci</w:t>
      </w:r>
      <w:r w:rsidR="005870AA" w:rsidRPr="00C1044A" w:rsidDel="005870AA">
        <w:t xml:space="preserve"> </w:t>
      </w:r>
    </w:p>
    <w:p w14:paraId="3802768E" w14:textId="60FE10FE" w:rsidR="000B6418" w:rsidRPr="00C1044A" w:rsidRDefault="00240A1D" w:rsidP="000B6418">
      <w:pPr>
        <w:spacing w:after="20"/>
        <w:ind w:left="142"/>
      </w:pPr>
      <w:r w:rsidRPr="00C1044A">
        <w:t xml:space="preserve"> </w:t>
      </w:r>
      <w:r w:rsidR="000B6418" w:rsidRPr="00C1044A">
        <w:t xml:space="preserve">  8. Jaz sam</w:t>
      </w:r>
    </w:p>
    <w:p w14:paraId="588B287E" w14:textId="0BABE5F4" w:rsidR="000B6418" w:rsidRPr="00C1044A" w:rsidRDefault="000B6418" w:rsidP="000B6418">
      <w:pPr>
        <w:spacing w:after="20"/>
        <w:ind w:left="142"/>
      </w:pPr>
      <w:r w:rsidRPr="00C1044A">
        <w:t xml:space="preserve">   9. Drugo: __________</w:t>
      </w:r>
    </w:p>
    <w:p w14:paraId="518AF17D" w14:textId="16189726" w:rsidR="000B6418" w:rsidRPr="00C1044A" w:rsidRDefault="000B6418" w:rsidP="000B6418">
      <w:pPr>
        <w:spacing w:after="20"/>
        <w:ind w:left="142"/>
      </w:pPr>
      <w:r w:rsidRPr="00C1044A">
        <w:t xml:space="preserve">   10. Nihče</w:t>
      </w:r>
      <w:r w:rsidRPr="00C1044A" w:rsidDel="005870AA">
        <w:t xml:space="preserve"> </w:t>
      </w:r>
    </w:p>
    <w:p w14:paraId="7B2B19BB" w14:textId="4E9452EC" w:rsidR="00240A1D" w:rsidRPr="00C1044A" w:rsidRDefault="00240A1D" w:rsidP="00240A1D">
      <w:pPr>
        <w:spacing w:after="20"/>
        <w:ind w:left="142"/>
      </w:pPr>
      <w:r w:rsidRPr="00C1044A">
        <w:t xml:space="preserve"> </w:t>
      </w:r>
      <w:r w:rsidR="000B6418" w:rsidRPr="00C1044A">
        <w:t xml:space="preserve">  11.</w:t>
      </w:r>
      <w:r w:rsidRPr="00C1044A">
        <w:t xml:space="preserve"> </w:t>
      </w:r>
      <w:r w:rsidR="00960125" w:rsidRPr="00C1044A">
        <w:t xml:space="preserve">Ne vem </w:t>
      </w:r>
    </w:p>
    <w:p w14:paraId="624566C7" w14:textId="40F01D9C" w:rsidR="00667F8C" w:rsidRPr="00C1044A" w:rsidRDefault="00667F8C" w:rsidP="00240A1D">
      <w:pPr>
        <w:spacing w:after="20"/>
        <w:ind w:left="142"/>
      </w:pPr>
      <w:r w:rsidRPr="00C1044A">
        <w:t xml:space="preserve"> </w:t>
      </w:r>
      <w:r w:rsidR="000B6418" w:rsidRPr="00C1044A">
        <w:t xml:space="preserve">  </w:t>
      </w:r>
      <w:r w:rsidRPr="00C1044A">
        <w:t>1</w:t>
      </w:r>
      <w:r w:rsidR="000B6418" w:rsidRPr="00C1044A">
        <w:t>2</w:t>
      </w:r>
      <w:r w:rsidRPr="00C1044A">
        <w:t>. Ni relevantno</w:t>
      </w:r>
    </w:p>
    <w:p w14:paraId="7A4BFB52" w14:textId="77777777" w:rsidR="00B118DA" w:rsidRPr="00C1044A" w:rsidRDefault="00B118DA" w:rsidP="00240A1D">
      <w:pPr>
        <w:spacing w:after="20"/>
        <w:ind w:left="142"/>
      </w:pPr>
    </w:p>
    <w:p w14:paraId="686B405B" w14:textId="077E372B" w:rsidR="00BE03D3" w:rsidRPr="00C1044A" w:rsidRDefault="00BE03D3" w:rsidP="00BE03D3">
      <w:pPr>
        <w:spacing w:before="120" w:after="60"/>
      </w:pPr>
      <w:r w:rsidRPr="00C1044A">
        <w:rPr>
          <w:b/>
          <w:bCs/>
        </w:rPr>
        <w:t>6.3. Kako imate organizirano izvedbo varnosti in zdravja pri delu v organizaciji?</w:t>
      </w:r>
      <w:r w:rsidRPr="00C1044A">
        <w:t xml:space="preserve"> (izberite eno možnost) </w:t>
      </w:r>
    </w:p>
    <w:p w14:paraId="7590D911" w14:textId="1A1B8D9D" w:rsidR="00BE03D3" w:rsidRPr="00C1044A" w:rsidRDefault="00BE03D3" w:rsidP="00BE03D3">
      <w:pPr>
        <w:spacing w:after="20"/>
        <w:ind w:left="142"/>
      </w:pPr>
      <w:r w:rsidRPr="00C1044A">
        <w:t xml:space="preserve">   1. Imamo zaposlenega strokovnega delavca za </w:t>
      </w:r>
      <w:r w:rsidR="00EF78F4" w:rsidRPr="00C1044A">
        <w:t xml:space="preserve">varnost pri delu </w:t>
      </w:r>
      <w:r w:rsidR="0089137D" w:rsidRPr="00C1044A">
        <w:t>(</w:t>
      </w:r>
      <w:r w:rsidR="006C6974" w:rsidRPr="00C1044A">
        <w:t>varnostnega inženirja</w:t>
      </w:r>
      <w:r w:rsidR="0089137D" w:rsidRPr="00C1044A">
        <w:t>)</w:t>
      </w:r>
    </w:p>
    <w:p w14:paraId="50E46499" w14:textId="35EB9E9C" w:rsidR="00BE03D3" w:rsidRPr="00C1044A" w:rsidRDefault="00BE03D3" w:rsidP="00BE03D3">
      <w:pPr>
        <w:spacing w:after="20"/>
        <w:ind w:left="142"/>
      </w:pPr>
      <w:r w:rsidRPr="00C1044A">
        <w:t xml:space="preserve">   </w:t>
      </w:r>
      <w:r w:rsidR="0049094F" w:rsidRPr="00C1044A">
        <w:t>2</w:t>
      </w:r>
      <w:r w:rsidRPr="00C1044A">
        <w:t xml:space="preserve">. Imamo interno službo za </w:t>
      </w:r>
      <w:r w:rsidR="00EF78F4" w:rsidRPr="00C1044A">
        <w:t xml:space="preserve">varnost in zdravje pri delu </w:t>
      </w:r>
    </w:p>
    <w:p w14:paraId="64F43259" w14:textId="2B30A169" w:rsidR="00BE03D3" w:rsidRPr="00C1044A" w:rsidRDefault="00BE03D3" w:rsidP="00BE03D3">
      <w:pPr>
        <w:spacing w:after="20"/>
        <w:ind w:left="142"/>
      </w:pPr>
      <w:r w:rsidRPr="00C1044A">
        <w:t xml:space="preserve">   3. Imamo zunanjega izvajalca strokovnih nalog </w:t>
      </w:r>
      <w:r w:rsidR="00EF78F4" w:rsidRPr="00C1044A">
        <w:t xml:space="preserve">za varnost in zdravje pri delu </w:t>
      </w:r>
    </w:p>
    <w:p w14:paraId="073C6856" w14:textId="03AD11B7" w:rsidR="00BE03D3" w:rsidRPr="00C1044A" w:rsidRDefault="00BE03D3" w:rsidP="00BE03D3">
      <w:pPr>
        <w:spacing w:after="20"/>
        <w:ind w:left="142"/>
      </w:pPr>
      <w:r w:rsidRPr="00C1044A">
        <w:t xml:space="preserve">   4. Kombinacija (interno + zunanji izvajalec)</w:t>
      </w:r>
    </w:p>
    <w:p w14:paraId="6119AF24" w14:textId="5633A948" w:rsidR="00667F8C" w:rsidRPr="00C1044A" w:rsidRDefault="00667F8C" w:rsidP="00BE03D3">
      <w:pPr>
        <w:spacing w:after="20"/>
        <w:ind w:left="142"/>
      </w:pPr>
      <w:r w:rsidRPr="00C1044A">
        <w:t xml:space="preserve">   5. Sam skrbim za varnost in zdravje pri delu (kot samozaposlen oziroma kmet)</w:t>
      </w:r>
    </w:p>
    <w:p w14:paraId="337B6337" w14:textId="55D209E8" w:rsidR="00BE03D3" w:rsidRPr="00C1044A" w:rsidRDefault="00BE03D3" w:rsidP="00BE03D3">
      <w:pPr>
        <w:spacing w:after="20"/>
        <w:ind w:left="142"/>
      </w:pPr>
      <w:r w:rsidRPr="00C1044A">
        <w:t xml:space="preserve">   </w:t>
      </w:r>
      <w:r w:rsidR="00667F8C" w:rsidRPr="00C1044A">
        <w:t>6</w:t>
      </w:r>
      <w:r w:rsidRPr="00C1044A">
        <w:t>. Ne vem</w:t>
      </w:r>
    </w:p>
    <w:p w14:paraId="5ED42A5C" w14:textId="2F6329ED" w:rsidR="00667F8C" w:rsidRPr="00C1044A" w:rsidRDefault="00667F8C" w:rsidP="00BE03D3">
      <w:pPr>
        <w:spacing w:after="20"/>
        <w:ind w:left="142"/>
      </w:pPr>
      <w:r w:rsidRPr="00C1044A">
        <w:t xml:space="preserve">   7. Ni relevantno</w:t>
      </w:r>
    </w:p>
    <w:p w14:paraId="39E1D6C4" w14:textId="77777777" w:rsidR="00B01110" w:rsidRDefault="00B01110" w:rsidP="007B47A8">
      <w:pPr>
        <w:spacing w:before="120" w:after="60"/>
        <w:jc w:val="both"/>
        <w:rPr>
          <w:b/>
        </w:rPr>
      </w:pPr>
    </w:p>
    <w:p w14:paraId="1F9A02C2" w14:textId="554B03E9" w:rsidR="00BE03D3" w:rsidRPr="00C1044A" w:rsidRDefault="00BE03D3" w:rsidP="007B47A8">
      <w:pPr>
        <w:spacing w:before="120" w:after="60"/>
        <w:jc w:val="both"/>
      </w:pPr>
      <w:r w:rsidRPr="00C1044A">
        <w:rPr>
          <w:b/>
        </w:rPr>
        <w:t>6.</w:t>
      </w:r>
      <w:r w:rsidR="00A97ED5" w:rsidRPr="00C1044A">
        <w:rPr>
          <w:b/>
        </w:rPr>
        <w:t>4</w:t>
      </w:r>
      <w:r w:rsidRPr="00C1044A">
        <w:rPr>
          <w:b/>
        </w:rPr>
        <w:t xml:space="preserve">. Prosimo, da za vsakega od naštetih </w:t>
      </w:r>
      <w:r w:rsidR="00975AA8" w:rsidRPr="00C1044A">
        <w:rPr>
          <w:b/>
        </w:rPr>
        <w:t xml:space="preserve"> </w:t>
      </w:r>
      <w:r w:rsidR="000D57C8" w:rsidRPr="00C1044A">
        <w:rPr>
          <w:b/>
        </w:rPr>
        <w:t>oseb</w:t>
      </w:r>
      <w:r w:rsidR="00370EA8" w:rsidRPr="00C1044A">
        <w:rPr>
          <w:b/>
        </w:rPr>
        <w:t>/akterjev</w:t>
      </w:r>
      <w:r w:rsidR="00975AA8" w:rsidRPr="00C1044A">
        <w:rPr>
          <w:b/>
        </w:rPr>
        <w:t xml:space="preserve"> </w:t>
      </w:r>
      <w:r w:rsidRPr="00C1044A">
        <w:rPr>
          <w:b/>
        </w:rPr>
        <w:t xml:space="preserve">označite, v kolikšni meri je </w:t>
      </w:r>
      <w:r w:rsidRPr="00742C28">
        <w:rPr>
          <w:b/>
          <w:color w:val="0070C0"/>
        </w:rPr>
        <w:t>po vašem mnenju</w:t>
      </w:r>
      <w:r w:rsidRPr="004A3F52">
        <w:rPr>
          <w:b/>
          <w:color w:val="0070C0"/>
        </w:rPr>
        <w:t xml:space="preserve"> </w:t>
      </w:r>
      <w:r w:rsidRPr="00C1044A">
        <w:rPr>
          <w:b/>
        </w:rPr>
        <w:t xml:space="preserve">odgovoren za </w:t>
      </w:r>
      <w:r w:rsidR="00FA630E" w:rsidRPr="00742C28">
        <w:rPr>
          <w:b/>
          <w:color w:val="0070C0"/>
        </w:rPr>
        <w:t>vašo</w:t>
      </w:r>
      <w:r w:rsidR="00FA630E" w:rsidRPr="00C1044A">
        <w:rPr>
          <w:b/>
        </w:rPr>
        <w:t xml:space="preserve"> </w:t>
      </w:r>
      <w:r w:rsidR="00CF395D" w:rsidRPr="00C1044A">
        <w:rPr>
          <w:b/>
        </w:rPr>
        <w:t xml:space="preserve">varnost in </w:t>
      </w:r>
      <w:r w:rsidRPr="00C1044A">
        <w:rPr>
          <w:b/>
        </w:rPr>
        <w:t>zdravje pri delu.</w:t>
      </w:r>
    </w:p>
    <w:tbl>
      <w:tblPr>
        <w:tblStyle w:val="Tabelamrea"/>
        <w:tblW w:w="10010" w:type="dxa"/>
        <w:jc w:val="center"/>
        <w:tblLook w:val="04A0" w:firstRow="1" w:lastRow="0" w:firstColumn="1" w:lastColumn="0" w:noHBand="0" w:noVBand="1"/>
      </w:tblPr>
      <w:tblGrid>
        <w:gridCol w:w="4342"/>
        <w:gridCol w:w="1417"/>
        <w:gridCol w:w="1417"/>
        <w:gridCol w:w="1417"/>
        <w:gridCol w:w="1417"/>
      </w:tblGrid>
      <w:tr w:rsidR="00BE03D3" w:rsidRPr="00C1044A" w14:paraId="10F641E4" w14:textId="77777777" w:rsidTr="008B09D2">
        <w:trPr>
          <w:jc w:val="center"/>
        </w:trPr>
        <w:tc>
          <w:tcPr>
            <w:tcW w:w="4342" w:type="dxa"/>
            <w:shd w:val="clear" w:color="auto" w:fill="D9E1F2"/>
            <w:vAlign w:val="center"/>
          </w:tcPr>
          <w:p w14:paraId="726894C8" w14:textId="64375032" w:rsidR="00BE03D3" w:rsidRPr="00C1044A" w:rsidRDefault="00BE03D3" w:rsidP="00F251B5">
            <w:pPr>
              <w:spacing w:after="0"/>
            </w:pPr>
          </w:p>
        </w:tc>
        <w:tc>
          <w:tcPr>
            <w:tcW w:w="1417" w:type="dxa"/>
            <w:shd w:val="clear" w:color="auto" w:fill="D9E1F2"/>
            <w:vAlign w:val="center"/>
          </w:tcPr>
          <w:p w14:paraId="3120A15C" w14:textId="77777777" w:rsidR="00BE03D3" w:rsidRPr="00C1044A" w:rsidRDefault="00BE03D3" w:rsidP="00F251B5">
            <w:pPr>
              <w:spacing w:after="0"/>
            </w:pPr>
            <w:r w:rsidRPr="00C1044A">
              <w:rPr>
                <w:b/>
              </w:rPr>
              <w:t>1 Nič ali malo</w:t>
            </w:r>
          </w:p>
        </w:tc>
        <w:tc>
          <w:tcPr>
            <w:tcW w:w="1417" w:type="dxa"/>
            <w:shd w:val="clear" w:color="auto" w:fill="D9E1F2"/>
            <w:vAlign w:val="center"/>
          </w:tcPr>
          <w:p w14:paraId="4BDB250E" w14:textId="77777777" w:rsidR="00BE03D3" w:rsidRPr="00C1044A" w:rsidRDefault="00BE03D3" w:rsidP="00F251B5">
            <w:pPr>
              <w:spacing w:after="0"/>
            </w:pPr>
            <w:r w:rsidRPr="00C1044A">
              <w:rPr>
                <w:b/>
              </w:rPr>
              <w:t>2 Srednje</w:t>
            </w:r>
          </w:p>
        </w:tc>
        <w:tc>
          <w:tcPr>
            <w:tcW w:w="1417" w:type="dxa"/>
            <w:shd w:val="clear" w:color="auto" w:fill="D9E1F2"/>
            <w:vAlign w:val="center"/>
          </w:tcPr>
          <w:p w14:paraId="312973BC" w14:textId="77777777" w:rsidR="00BE03D3" w:rsidRPr="00C1044A" w:rsidRDefault="00BE03D3" w:rsidP="00F251B5">
            <w:pPr>
              <w:spacing w:after="0"/>
            </w:pPr>
            <w:r w:rsidRPr="00C1044A">
              <w:rPr>
                <w:b/>
              </w:rPr>
              <w:t>3 Veliko ali zelo veliko</w:t>
            </w:r>
          </w:p>
        </w:tc>
        <w:tc>
          <w:tcPr>
            <w:tcW w:w="1417" w:type="dxa"/>
            <w:shd w:val="clear" w:color="auto" w:fill="D9E1F2"/>
            <w:vAlign w:val="center"/>
          </w:tcPr>
          <w:p w14:paraId="1E49D17C" w14:textId="77777777" w:rsidR="00BE03D3" w:rsidRPr="00C1044A" w:rsidRDefault="00BE03D3" w:rsidP="00F251B5">
            <w:pPr>
              <w:spacing w:after="0"/>
            </w:pPr>
            <w:r w:rsidRPr="00C1044A">
              <w:rPr>
                <w:b/>
              </w:rPr>
              <w:t>4 Ni relevantno</w:t>
            </w:r>
          </w:p>
        </w:tc>
      </w:tr>
      <w:tr w:rsidR="00BE03D3" w:rsidRPr="00C1044A" w14:paraId="4A58FBD1" w14:textId="77777777" w:rsidTr="008B09D2">
        <w:trPr>
          <w:jc w:val="center"/>
        </w:trPr>
        <w:tc>
          <w:tcPr>
            <w:tcW w:w="4342" w:type="dxa"/>
            <w:vAlign w:val="center"/>
          </w:tcPr>
          <w:p w14:paraId="524A7203" w14:textId="7DB4612F" w:rsidR="00BE03D3" w:rsidRPr="00C1044A" w:rsidRDefault="00FA630E" w:rsidP="00F251B5">
            <w:pPr>
              <w:spacing w:after="0"/>
            </w:pPr>
            <w:r w:rsidRPr="00C1044A">
              <w:t>Jaz sam</w:t>
            </w:r>
          </w:p>
        </w:tc>
        <w:tc>
          <w:tcPr>
            <w:tcW w:w="1417" w:type="dxa"/>
            <w:vAlign w:val="center"/>
          </w:tcPr>
          <w:p w14:paraId="0D04C10C" w14:textId="77777777" w:rsidR="00BE03D3" w:rsidRPr="00C1044A" w:rsidRDefault="00BE03D3" w:rsidP="00F251B5">
            <w:pPr>
              <w:spacing w:after="0"/>
            </w:pPr>
          </w:p>
        </w:tc>
        <w:tc>
          <w:tcPr>
            <w:tcW w:w="1417" w:type="dxa"/>
            <w:vAlign w:val="center"/>
          </w:tcPr>
          <w:p w14:paraId="0A6EA8AD" w14:textId="77777777" w:rsidR="00BE03D3" w:rsidRPr="00C1044A" w:rsidRDefault="00BE03D3" w:rsidP="00F251B5">
            <w:pPr>
              <w:spacing w:after="0"/>
            </w:pPr>
          </w:p>
        </w:tc>
        <w:tc>
          <w:tcPr>
            <w:tcW w:w="1417" w:type="dxa"/>
            <w:vAlign w:val="center"/>
          </w:tcPr>
          <w:p w14:paraId="5249BAFB" w14:textId="77777777" w:rsidR="00BE03D3" w:rsidRPr="00C1044A" w:rsidRDefault="00BE03D3" w:rsidP="00F251B5">
            <w:pPr>
              <w:spacing w:after="0"/>
            </w:pPr>
          </w:p>
        </w:tc>
        <w:tc>
          <w:tcPr>
            <w:tcW w:w="1417" w:type="dxa"/>
            <w:vAlign w:val="center"/>
          </w:tcPr>
          <w:p w14:paraId="7197099F" w14:textId="77777777" w:rsidR="00BE03D3" w:rsidRPr="00C1044A" w:rsidRDefault="00BE03D3" w:rsidP="00F251B5">
            <w:pPr>
              <w:spacing w:after="0"/>
            </w:pPr>
          </w:p>
        </w:tc>
      </w:tr>
      <w:tr w:rsidR="00BE03D3" w:rsidRPr="00C1044A" w14:paraId="189A2C49" w14:textId="77777777" w:rsidTr="008B09D2">
        <w:trPr>
          <w:jc w:val="center"/>
        </w:trPr>
        <w:tc>
          <w:tcPr>
            <w:tcW w:w="4342" w:type="dxa"/>
            <w:vAlign w:val="center"/>
          </w:tcPr>
          <w:p w14:paraId="52C15FB6" w14:textId="77777777" w:rsidR="00BE03D3" w:rsidRPr="00C1044A" w:rsidRDefault="00BE03D3" w:rsidP="00F251B5">
            <w:pPr>
              <w:spacing w:after="0"/>
            </w:pPr>
            <w:r w:rsidRPr="00C1044A">
              <w:t>Direktor oz. vodstvo</w:t>
            </w:r>
          </w:p>
        </w:tc>
        <w:tc>
          <w:tcPr>
            <w:tcW w:w="1417" w:type="dxa"/>
            <w:vAlign w:val="center"/>
          </w:tcPr>
          <w:p w14:paraId="5F819A56" w14:textId="77777777" w:rsidR="00BE03D3" w:rsidRPr="00C1044A" w:rsidRDefault="00BE03D3" w:rsidP="00F251B5">
            <w:pPr>
              <w:spacing w:after="0"/>
            </w:pPr>
          </w:p>
        </w:tc>
        <w:tc>
          <w:tcPr>
            <w:tcW w:w="1417" w:type="dxa"/>
            <w:vAlign w:val="center"/>
          </w:tcPr>
          <w:p w14:paraId="0A0AD18D" w14:textId="77777777" w:rsidR="00BE03D3" w:rsidRPr="00C1044A" w:rsidRDefault="00BE03D3" w:rsidP="00F251B5">
            <w:pPr>
              <w:spacing w:after="0"/>
            </w:pPr>
          </w:p>
        </w:tc>
        <w:tc>
          <w:tcPr>
            <w:tcW w:w="1417" w:type="dxa"/>
            <w:vAlign w:val="center"/>
          </w:tcPr>
          <w:p w14:paraId="5C15CECF" w14:textId="77777777" w:rsidR="00BE03D3" w:rsidRPr="00C1044A" w:rsidRDefault="00BE03D3" w:rsidP="00F251B5">
            <w:pPr>
              <w:spacing w:after="0"/>
            </w:pPr>
          </w:p>
        </w:tc>
        <w:tc>
          <w:tcPr>
            <w:tcW w:w="1417" w:type="dxa"/>
            <w:vAlign w:val="center"/>
          </w:tcPr>
          <w:p w14:paraId="4BABCB11" w14:textId="77777777" w:rsidR="00BE03D3" w:rsidRPr="00C1044A" w:rsidRDefault="00BE03D3" w:rsidP="00F251B5">
            <w:pPr>
              <w:spacing w:after="0"/>
            </w:pPr>
          </w:p>
        </w:tc>
      </w:tr>
      <w:tr w:rsidR="00132E2B" w:rsidRPr="00C1044A" w14:paraId="76401D34" w14:textId="77777777" w:rsidTr="008B09D2">
        <w:trPr>
          <w:jc w:val="center"/>
        </w:trPr>
        <w:tc>
          <w:tcPr>
            <w:tcW w:w="4342" w:type="dxa"/>
            <w:vAlign w:val="center"/>
          </w:tcPr>
          <w:p w14:paraId="5A99621A" w14:textId="317E3C2A" w:rsidR="00132E2B" w:rsidRPr="00C1044A" w:rsidRDefault="001F4D77" w:rsidP="00F251B5">
            <w:pPr>
              <w:spacing w:after="0"/>
            </w:pPr>
            <w:r w:rsidRPr="00C1044A">
              <w:t>Moj n</w:t>
            </w:r>
            <w:r w:rsidR="00132E2B" w:rsidRPr="00C1044A">
              <w:t xml:space="preserve">eposredni vodja </w:t>
            </w:r>
          </w:p>
        </w:tc>
        <w:tc>
          <w:tcPr>
            <w:tcW w:w="1417" w:type="dxa"/>
            <w:vAlign w:val="center"/>
          </w:tcPr>
          <w:p w14:paraId="4955663F" w14:textId="77777777" w:rsidR="00132E2B" w:rsidRPr="00C1044A" w:rsidRDefault="00132E2B" w:rsidP="00F251B5">
            <w:pPr>
              <w:spacing w:after="0"/>
            </w:pPr>
          </w:p>
        </w:tc>
        <w:tc>
          <w:tcPr>
            <w:tcW w:w="1417" w:type="dxa"/>
            <w:vAlign w:val="center"/>
          </w:tcPr>
          <w:p w14:paraId="6C4060D1" w14:textId="77777777" w:rsidR="00132E2B" w:rsidRPr="00C1044A" w:rsidRDefault="00132E2B" w:rsidP="00F251B5">
            <w:pPr>
              <w:spacing w:after="0"/>
            </w:pPr>
          </w:p>
        </w:tc>
        <w:tc>
          <w:tcPr>
            <w:tcW w:w="1417" w:type="dxa"/>
            <w:vAlign w:val="center"/>
          </w:tcPr>
          <w:p w14:paraId="7CCF1B46" w14:textId="77777777" w:rsidR="00132E2B" w:rsidRPr="00C1044A" w:rsidRDefault="00132E2B" w:rsidP="00F251B5">
            <w:pPr>
              <w:spacing w:after="0"/>
            </w:pPr>
          </w:p>
        </w:tc>
        <w:tc>
          <w:tcPr>
            <w:tcW w:w="1417" w:type="dxa"/>
            <w:vAlign w:val="center"/>
          </w:tcPr>
          <w:p w14:paraId="3056351B" w14:textId="77777777" w:rsidR="00132E2B" w:rsidRPr="00C1044A" w:rsidRDefault="00132E2B" w:rsidP="00F251B5">
            <w:pPr>
              <w:spacing w:after="0"/>
            </w:pPr>
          </w:p>
        </w:tc>
      </w:tr>
      <w:tr w:rsidR="00BE03D3" w:rsidRPr="00C1044A" w14:paraId="4D2B1E82" w14:textId="77777777" w:rsidTr="008B09D2">
        <w:trPr>
          <w:jc w:val="center"/>
        </w:trPr>
        <w:tc>
          <w:tcPr>
            <w:tcW w:w="4342" w:type="dxa"/>
            <w:vAlign w:val="center"/>
          </w:tcPr>
          <w:p w14:paraId="6DA1AF94" w14:textId="2F318B9D" w:rsidR="00BE03D3" w:rsidRPr="00C1044A" w:rsidRDefault="00BE03D3" w:rsidP="00F251B5">
            <w:pPr>
              <w:spacing w:after="0"/>
            </w:pPr>
            <w:r w:rsidRPr="00C1044A">
              <w:t>Strokovni delavec</w:t>
            </w:r>
            <w:r w:rsidR="00CF2061" w:rsidRPr="00C1044A">
              <w:t xml:space="preserve"> </w:t>
            </w:r>
            <w:r w:rsidR="00C63930" w:rsidRPr="00C1044A">
              <w:t xml:space="preserve">za </w:t>
            </w:r>
            <w:r w:rsidR="00B260B1" w:rsidRPr="00C1044A">
              <w:t>varnost pri delu</w:t>
            </w:r>
            <w:r w:rsidR="00552B45" w:rsidRPr="00C1044A">
              <w:t xml:space="preserve"> (</w:t>
            </w:r>
            <w:r w:rsidRPr="00C1044A">
              <w:t>varnostni inženir</w:t>
            </w:r>
            <w:r w:rsidR="00552B45" w:rsidRPr="00C1044A">
              <w:t>)</w:t>
            </w:r>
            <w:r w:rsidR="009A4BCF">
              <w:t>, zaposlen v vašem podjetju/organizaciji</w:t>
            </w:r>
          </w:p>
        </w:tc>
        <w:tc>
          <w:tcPr>
            <w:tcW w:w="1417" w:type="dxa"/>
            <w:vAlign w:val="center"/>
          </w:tcPr>
          <w:p w14:paraId="6ED9B068" w14:textId="77777777" w:rsidR="00BE03D3" w:rsidRPr="00C1044A" w:rsidRDefault="00BE03D3" w:rsidP="00F251B5">
            <w:pPr>
              <w:spacing w:after="0"/>
            </w:pPr>
          </w:p>
        </w:tc>
        <w:tc>
          <w:tcPr>
            <w:tcW w:w="1417" w:type="dxa"/>
            <w:vAlign w:val="center"/>
          </w:tcPr>
          <w:p w14:paraId="30517859" w14:textId="77777777" w:rsidR="00BE03D3" w:rsidRPr="00C1044A" w:rsidRDefault="00BE03D3" w:rsidP="00F251B5">
            <w:pPr>
              <w:spacing w:after="0"/>
            </w:pPr>
          </w:p>
        </w:tc>
        <w:tc>
          <w:tcPr>
            <w:tcW w:w="1417" w:type="dxa"/>
            <w:vAlign w:val="center"/>
          </w:tcPr>
          <w:p w14:paraId="4082BDD5" w14:textId="77777777" w:rsidR="00BE03D3" w:rsidRPr="00C1044A" w:rsidRDefault="00BE03D3" w:rsidP="00F251B5">
            <w:pPr>
              <w:spacing w:after="0"/>
            </w:pPr>
          </w:p>
        </w:tc>
        <w:tc>
          <w:tcPr>
            <w:tcW w:w="1417" w:type="dxa"/>
            <w:vAlign w:val="center"/>
          </w:tcPr>
          <w:p w14:paraId="72B96380" w14:textId="77777777" w:rsidR="00BE03D3" w:rsidRPr="00C1044A" w:rsidRDefault="00BE03D3" w:rsidP="00F251B5">
            <w:pPr>
              <w:spacing w:after="0"/>
            </w:pPr>
          </w:p>
        </w:tc>
      </w:tr>
      <w:tr w:rsidR="00BE03D3" w:rsidRPr="00C1044A" w14:paraId="6ACE2AFA" w14:textId="77777777" w:rsidTr="008B09D2">
        <w:trPr>
          <w:jc w:val="center"/>
        </w:trPr>
        <w:tc>
          <w:tcPr>
            <w:tcW w:w="4342" w:type="dxa"/>
            <w:vAlign w:val="center"/>
          </w:tcPr>
          <w:p w14:paraId="0A3E488E" w14:textId="59AD3152" w:rsidR="00BE03D3" w:rsidRPr="00C1044A" w:rsidRDefault="00BE03D3" w:rsidP="00F251B5">
            <w:pPr>
              <w:spacing w:after="0"/>
            </w:pPr>
            <w:r w:rsidRPr="00C1044A">
              <w:t>Skupina za zdravje</w:t>
            </w:r>
            <w:r w:rsidR="00CF2061" w:rsidRPr="00C1044A">
              <w:t xml:space="preserve"> (promocijo zdravja)</w:t>
            </w:r>
          </w:p>
        </w:tc>
        <w:tc>
          <w:tcPr>
            <w:tcW w:w="1417" w:type="dxa"/>
            <w:vAlign w:val="center"/>
          </w:tcPr>
          <w:p w14:paraId="12723592" w14:textId="77777777" w:rsidR="00BE03D3" w:rsidRPr="00C1044A" w:rsidRDefault="00BE03D3" w:rsidP="00F251B5">
            <w:pPr>
              <w:spacing w:after="0"/>
            </w:pPr>
          </w:p>
        </w:tc>
        <w:tc>
          <w:tcPr>
            <w:tcW w:w="1417" w:type="dxa"/>
            <w:vAlign w:val="center"/>
          </w:tcPr>
          <w:p w14:paraId="427DEE8B" w14:textId="77777777" w:rsidR="00BE03D3" w:rsidRPr="00C1044A" w:rsidRDefault="00BE03D3" w:rsidP="00F251B5">
            <w:pPr>
              <w:spacing w:after="0"/>
            </w:pPr>
          </w:p>
        </w:tc>
        <w:tc>
          <w:tcPr>
            <w:tcW w:w="1417" w:type="dxa"/>
            <w:vAlign w:val="center"/>
          </w:tcPr>
          <w:p w14:paraId="74350F6D" w14:textId="77777777" w:rsidR="00BE03D3" w:rsidRPr="00C1044A" w:rsidRDefault="00BE03D3" w:rsidP="00F251B5">
            <w:pPr>
              <w:spacing w:after="0"/>
            </w:pPr>
          </w:p>
        </w:tc>
        <w:tc>
          <w:tcPr>
            <w:tcW w:w="1417" w:type="dxa"/>
            <w:vAlign w:val="center"/>
          </w:tcPr>
          <w:p w14:paraId="329DCCFF" w14:textId="77777777" w:rsidR="00BE03D3" w:rsidRPr="00C1044A" w:rsidRDefault="00BE03D3" w:rsidP="00F251B5">
            <w:pPr>
              <w:spacing w:after="0"/>
            </w:pPr>
          </w:p>
        </w:tc>
      </w:tr>
      <w:tr w:rsidR="00BE03D3" w:rsidRPr="00C1044A" w14:paraId="124C7995" w14:textId="77777777" w:rsidTr="008B09D2">
        <w:trPr>
          <w:jc w:val="center"/>
        </w:trPr>
        <w:tc>
          <w:tcPr>
            <w:tcW w:w="4342" w:type="dxa"/>
            <w:vAlign w:val="center"/>
          </w:tcPr>
          <w:p w14:paraId="02539895" w14:textId="77777777" w:rsidR="00BE03D3" w:rsidRPr="00C1044A" w:rsidRDefault="00BE03D3" w:rsidP="00F251B5">
            <w:pPr>
              <w:spacing w:after="0"/>
            </w:pPr>
            <w:r w:rsidRPr="00C1044A">
              <w:t>Zdravnik medicine dela</w:t>
            </w:r>
          </w:p>
        </w:tc>
        <w:tc>
          <w:tcPr>
            <w:tcW w:w="1417" w:type="dxa"/>
            <w:vAlign w:val="center"/>
          </w:tcPr>
          <w:p w14:paraId="5C1144D9" w14:textId="77777777" w:rsidR="00BE03D3" w:rsidRPr="00C1044A" w:rsidRDefault="00BE03D3" w:rsidP="00F251B5">
            <w:pPr>
              <w:spacing w:after="0"/>
            </w:pPr>
          </w:p>
        </w:tc>
        <w:tc>
          <w:tcPr>
            <w:tcW w:w="1417" w:type="dxa"/>
            <w:vAlign w:val="center"/>
          </w:tcPr>
          <w:p w14:paraId="1D8B25EF" w14:textId="77777777" w:rsidR="00BE03D3" w:rsidRPr="00C1044A" w:rsidRDefault="00BE03D3" w:rsidP="00F251B5">
            <w:pPr>
              <w:spacing w:after="0"/>
            </w:pPr>
          </w:p>
        </w:tc>
        <w:tc>
          <w:tcPr>
            <w:tcW w:w="1417" w:type="dxa"/>
            <w:vAlign w:val="center"/>
          </w:tcPr>
          <w:p w14:paraId="7E3AF7EB" w14:textId="77777777" w:rsidR="00BE03D3" w:rsidRPr="00C1044A" w:rsidRDefault="00BE03D3" w:rsidP="00F251B5">
            <w:pPr>
              <w:spacing w:after="0"/>
            </w:pPr>
          </w:p>
        </w:tc>
        <w:tc>
          <w:tcPr>
            <w:tcW w:w="1417" w:type="dxa"/>
            <w:vAlign w:val="center"/>
          </w:tcPr>
          <w:p w14:paraId="3745F81E" w14:textId="77777777" w:rsidR="00BE03D3" w:rsidRPr="00C1044A" w:rsidRDefault="00BE03D3" w:rsidP="00F251B5">
            <w:pPr>
              <w:spacing w:after="0"/>
            </w:pPr>
          </w:p>
        </w:tc>
      </w:tr>
      <w:tr w:rsidR="00BE03D3" w:rsidRPr="00C1044A" w14:paraId="7AA52CED" w14:textId="77777777" w:rsidTr="008B09D2">
        <w:trPr>
          <w:jc w:val="center"/>
        </w:trPr>
        <w:tc>
          <w:tcPr>
            <w:tcW w:w="4342" w:type="dxa"/>
            <w:vAlign w:val="center"/>
          </w:tcPr>
          <w:p w14:paraId="1AE10513" w14:textId="6D5786AD" w:rsidR="00BE03D3" w:rsidRPr="00C1044A" w:rsidRDefault="00BE03D3">
            <w:pPr>
              <w:spacing w:after="0"/>
            </w:pPr>
            <w:r w:rsidRPr="00C1044A">
              <w:t>Svet delavcev/delavski zaupnik za varnost pri delu/sindikat</w:t>
            </w:r>
          </w:p>
        </w:tc>
        <w:tc>
          <w:tcPr>
            <w:tcW w:w="1417" w:type="dxa"/>
            <w:vAlign w:val="center"/>
          </w:tcPr>
          <w:p w14:paraId="458C695E" w14:textId="77777777" w:rsidR="00BE03D3" w:rsidRPr="00C1044A" w:rsidRDefault="00BE03D3" w:rsidP="00F251B5">
            <w:pPr>
              <w:spacing w:after="0"/>
            </w:pPr>
          </w:p>
        </w:tc>
        <w:tc>
          <w:tcPr>
            <w:tcW w:w="1417" w:type="dxa"/>
            <w:vAlign w:val="center"/>
          </w:tcPr>
          <w:p w14:paraId="36B30F38" w14:textId="77777777" w:rsidR="00BE03D3" w:rsidRPr="00C1044A" w:rsidRDefault="00BE03D3" w:rsidP="00F251B5">
            <w:pPr>
              <w:spacing w:after="0"/>
            </w:pPr>
          </w:p>
        </w:tc>
        <w:tc>
          <w:tcPr>
            <w:tcW w:w="1417" w:type="dxa"/>
            <w:vAlign w:val="center"/>
          </w:tcPr>
          <w:p w14:paraId="0E5BA98B" w14:textId="77777777" w:rsidR="00BE03D3" w:rsidRPr="00C1044A" w:rsidRDefault="00BE03D3" w:rsidP="00F251B5">
            <w:pPr>
              <w:spacing w:after="0"/>
            </w:pPr>
          </w:p>
        </w:tc>
        <w:tc>
          <w:tcPr>
            <w:tcW w:w="1417" w:type="dxa"/>
            <w:vAlign w:val="center"/>
          </w:tcPr>
          <w:p w14:paraId="6D83F6EF" w14:textId="77777777" w:rsidR="00BE03D3" w:rsidRPr="00C1044A" w:rsidRDefault="00BE03D3" w:rsidP="00F251B5">
            <w:pPr>
              <w:spacing w:after="0"/>
            </w:pPr>
          </w:p>
        </w:tc>
      </w:tr>
      <w:tr w:rsidR="004D7036" w:rsidRPr="00C1044A" w14:paraId="7A76CEE2" w14:textId="77777777" w:rsidTr="008B09D2">
        <w:trPr>
          <w:jc w:val="center"/>
        </w:trPr>
        <w:tc>
          <w:tcPr>
            <w:tcW w:w="4342" w:type="dxa"/>
            <w:vAlign w:val="center"/>
          </w:tcPr>
          <w:p w14:paraId="7D5941ED" w14:textId="1457ABBF" w:rsidR="004D7036" w:rsidRPr="00C1044A" w:rsidRDefault="004D7036" w:rsidP="00F251B5">
            <w:pPr>
              <w:spacing w:after="0"/>
            </w:pPr>
            <w:r w:rsidRPr="00C1044A">
              <w:t xml:space="preserve">Zunanji izvajalec </w:t>
            </w:r>
            <w:r w:rsidR="0064354F" w:rsidRPr="00C1044A">
              <w:t>strokovnih nalog za varnost in zdravje pri delu</w:t>
            </w:r>
          </w:p>
        </w:tc>
        <w:tc>
          <w:tcPr>
            <w:tcW w:w="1417" w:type="dxa"/>
            <w:vAlign w:val="center"/>
          </w:tcPr>
          <w:p w14:paraId="64431FB9" w14:textId="77777777" w:rsidR="004D7036" w:rsidRPr="00C1044A" w:rsidRDefault="004D7036" w:rsidP="00F251B5">
            <w:pPr>
              <w:spacing w:after="0"/>
            </w:pPr>
          </w:p>
        </w:tc>
        <w:tc>
          <w:tcPr>
            <w:tcW w:w="1417" w:type="dxa"/>
            <w:vAlign w:val="center"/>
          </w:tcPr>
          <w:p w14:paraId="7E24FB5B" w14:textId="77777777" w:rsidR="004D7036" w:rsidRPr="00C1044A" w:rsidRDefault="004D7036" w:rsidP="00F251B5">
            <w:pPr>
              <w:spacing w:after="0"/>
            </w:pPr>
          </w:p>
        </w:tc>
        <w:tc>
          <w:tcPr>
            <w:tcW w:w="1417" w:type="dxa"/>
            <w:vAlign w:val="center"/>
          </w:tcPr>
          <w:p w14:paraId="6BCBDBA0" w14:textId="77777777" w:rsidR="004D7036" w:rsidRPr="00C1044A" w:rsidRDefault="004D7036" w:rsidP="00F251B5">
            <w:pPr>
              <w:spacing w:after="0"/>
            </w:pPr>
          </w:p>
        </w:tc>
        <w:tc>
          <w:tcPr>
            <w:tcW w:w="1417" w:type="dxa"/>
            <w:vAlign w:val="center"/>
          </w:tcPr>
          <w:p w14:paraId="06B575DA" w14:textId="77777777" w:rsidR="004D7036" w:rsidRPr="00C1044A" w:rsidRDefault="004D7036" w:rsidP="00F251B5">
            <w:pPr>
              <w:spacing w:after="0"/>
            </w:pPr>
          </w:p>
        </w:tc>
      </w:tr>
    </w:tbl>
    <w:p w14:paraId="46243AE1" w14:textId="77777777" w:rsidR="00E049F4" w:rsidRPr="00C1044A" w:rsidRDefault="00E049F4" w:rsidP="00B762A0"/>
    <w:p w14:paraId="5B61B077" w14:textId="3AFCF089" w:rsidR="00F71C54" w:rsidRPr="00C1044A" w:rsidRDefault="00F71C54" w:rsidP="007B47A8">
      <w:pPr>
        <w:spacing w:after="0"/>
        <w:rPr>
          <w:b/>
          <w:bCs/>
        </w:rPr>
      </w:pPr>
      <w:r w:rsidRPr="00C1044A">
        <w:rPr>
          <w:b/>
          <w:bCs/>
        </w:rPr>
        <w:t xml:space="preserve">6.5. Ali </w:t>
      </w:r>
      <w:r w:rsidR="00975AA8" w:rsidRPr="00C1044A">
        <w:rPr>
          <w:b/>
          <w:bCs/>
        </w:rPr>
        <w:t>veste</w:t>
      </w:r>
      <w:r w:rsidR="00E97892" w:rsidRPr="00C1044A">
        <w:rPr>
          <w:b/>
          <w:bCs/>
        </w:rPr>
        <w:t>,</w:t>
      </w:r>
      <w:r w:rsidR="00975AA8" w:rsidRPr="00C1044A">
        <w:rPr>
          <w:b/>
          <w:bCs/>
        </w:rPr>
        <w:t xml:space="preserve"> kdo je </w:t>
      </w:r>
      <w:r w:rsidRPr="00C1044A">
        <w:rPr>
          <w:b/>
          <w:bCs/>
        </w:rPr>
        <w:t>vaš</w:t>
      </w:r>
      <w:r w:rsidR="00975AA8" w:rsidRPr="00C1044A">
        <w:rPr>
          <w:b/>
          <w:bCs/>
        </w:rPr>
        <w:t xml:space="preserve"> </w:t>
      </w:r>
      <w:r w:rsidRPr="00C1044A">
        <w:rPr>
          <w:b/>
          <w:bCs/>
        </w:rPr>
        <w:t>strokovn</w:t>
      </w:r>
      <w:r w:rsidR="00975AA8" w:rsidRPr="00C1044A">
        <w:rPr>
          <w:b/>
          <w:bCs/>
        </w:rPr>
        <w:t>i</w:t>
      </w:r>
      <w:r w:rsidRPr="00C1044A">
        <w:rPr>
          <w:b/>
          <w:bCs/>
        </w:rPr>
        <w:t xml:space="preserve"> </w:t>
      </w:r>
      <w:r w:rsidR="00975AA8" w:rsidRPr="00C1044A">
        <w:rPr>
          <w:b/>
          <w:bCs/>
        </w:rPr>
        <w:t xml:space="preserve">delavec </w:t>
      </w:r>
      <w:r w:rsidRPr="00C1044A">
        <w:rPr>
          <w:b/>
          <w:bCs/>
        </w:rPr>
        <w:t xml:space="preserve">za varnost pri delu </w:t>
      </w:r>
      <w:r w:rsidR="00552B45" w:rsidRPr="00C1044A">
        <w:rPr>
          <w:b/>
          <w:bCs/>
        </w:rPr>
        <w:t>(</w:t>
      </w:r>
      <w:r w:rsidRPr="00C1044A">
        <w:rPr>
          <w:b/>
          <w:bCs/>
        </w:rPr>
        <w:t>varnostn</w:t>
      </w:r>
      <w:r w:rsidR="00552B45" w:rsidRPr="00C1044A">
        <w:rPr>
          <w:b/>
          <w:bCs/>
        </w:rPr>
        <w:t>i</w:t>
      </w:r>
      <w:r w:rsidRPr="00C1044A">
        <w:rPr>
          <w:b/>
          <w:bCs/>
        </w:rPr>
        <w:t xml:space="preserve"> inženir</w:t>
      </w:r>
      <w:r w:rsidR="00552B45" w:rsidRPr="00C1044A">
        <w:rPr>
          <w:b/>
          <w:bCs/>
        </w:rPr>
        <w:t>)</w:t>
      </w:r>
      <w:r w:rsidRPr="00C1044A">
        <w:rPr>
          <w:b/>
          <w:bCs/>
        </w:rPr>
        <w:t>?</w:t>
      </w:r>
    </w:p>
    <w:p w14:paraId="4DBB9D32" w14:textId="68F47BFE" w:rsidR="00F71C54" w:rsidRPr="00C1044A" w:rsidRDefault="0049094F" w:rsidP="007B47A8">
      <w:pPr>
        <w:spacing w:after="0"/>
      </w:pPr>
      <w:r w:rsidRPr="00C1044A">
        <w:t xml:space="preserve">      </w:t>
      </w:r>
      <w:r w:rsidR="00F71C54" w:rsidRPr="00C1044A">
        <w:t>1. D</w:t>
      </w:r>
      <w:r w:rsidRPr="00C1044A">
        <w:t>a</w:t>
      </w:r>
    </w:p>
    <w:p w14:paraId="318A6A72" w14:textId="4BFA1A31" w:rsidR="00F71C54" w:rsidRPr="00C1044A" w:rsidRDefault="0049094F" w:rsidP="007B47A8">
      <w:pPr>
        <w:spacing w:after="0"/>
      </w:pPr>
      <w:r w:rsidRPr="00C1044A">
        <w:t xml:space="preserve">      </w:t>
      </w:r>
      <w:r w:rsidR="00F71C54" w:rsidRPr="00C1044A">
        <w:t>2. N</w:t>
      </w:r>
      <w:r w:rsidRPr="00C1044A">
        <w:t>e</w:t>
      </w:r>
    </w:p>
    <w:p w14:paraId="274AE384" w14:textId="159B60EE" w:rsidR="00667F8C" w:rsidRPr="00C1044A" w:rsidRDefault="00667F8C" w:rsidP="007B47A8">
      <w:pPr>
        <w:spacing w:after="0"/>
      </w:pPr>
      <w:r w:rsidRPr="00C1044A">
        <w:t xml:space="preserve">      3. Ni relevantno</w:t>
      </w:r>
    </w:p>
    <w:p w14:paraId="562DDE47" w14:textId="77777777" w:rsidR="003B28AA" w:rsidRPr="00C1044A" w:rsidRDefault="003B28AA" w:rsidP="007B47A8">
      <w:pPr>
        <w:spacing w:after="0"/>
        <w:rPr>
          <w:rFonts w:asciiTheme="majorHAnsi" w:hAnsiTheme="majorHAnsi" w:cstheme="majorHAnsi"/>
          <w:b/>
          <w:bCs/>
        </w:rPr>
      </w:pPr>
    </w:p>
    <w:p w14:paraId="713195E1" w14:textId="078A0D53" w:rsidR="00093FA4" w:rsidRPr="00C1044A" w:rsidRDefault="00093FA4" w:rsidP="007B47A8">
      <w:pPr>
        <w:spacing w:after="0"/>
        <w:rPr>
          <w:rFonts w:asciiTheme="majorHAnsi" w:hAnsiTheme="majorHAnsi" w:cstheme="majorHAnsi"/>
          <w:b/>
          <w:bCs/>
        </w:rPr>
      </w:pPr>
      <w:r w:rsidRPr="00C1044A">
        <w:rPr>
          <w:rFonts w:asciiTheme="majorHAnsi" w:hAnsiTheme="majorHAnsi" w:cstheme="majorHAnsi"/>
          <w:b/>
          <w:bCs/>
        </w:rPr>
        <w:t xml:space="preserve">6.6. Ali si je zdravnik specialist medicine dela kadarkoli ogledal vaše delovno mesto? </w:t>
      </w:r>
    </w:p>
    <w:p w14:paraId="457A81CC" w14:textId="706C0E08" w:rsidR="00093FA4" w:rsidRPr="00C1044A" w:rsidRDefault="00093FA4" w:rsidP="008B09D2">
      <w:pPr>
        <w:pStyle w:val="Odstavekseznama"/>
        <w:numPr>
          <w:ilvl w:val="0"/>
          <w:numId w:val="14"/>
        </w:numPr>
        <w:spacing w:after="0"/>
        <w:rPr>
          <w:rFonts w:asciiTheme="majorHAnsi" w:hAnsiTheme="majorHAnsi" w:cstheme="majorHAnsi"/>
        </w:rPr>
      </w:pPr>
      <w:r w:rsidRPr="00C1044A">
        <w:rPr>
          <w:rFonts w:asciiTheme="majorHAnsi" w:hAnsiTheme="majorHAnsi" w:cstheme="majorHAnsi"/>
        </w:rPr>
        <w:t>Da</w:t>
      </w:r>
    </w:p>
    <w:p w14:paraId="6F176AE0" w14:textId="21772AE6" w:rsidR="00093FA4" w:rsidRPr="00C1044A" w:rsidRDefault="00093FA4" w:rsidP="00093FA4">
      <w:pPr>
        <w:pStyle w:val="Odstavekseznama"/>
        <w:numPr>
          <w:ilvl w:val="0"/>
          <w:numId w:val="14"/>
        </w:numPr>
        <w:spacing w:after="0"/>
        <w:rPr>
          <w:rFonts w:asciiTheme="majorHAnsi" w:hAnsiTheme="majorHAnsi" w:cstheme="majorHAnsi"/>
        </w:rPr>
      </w:pPr>
      <w:r w:rsidRPr="00C1044A">
        <w:rPr>
          <w:rFonts w:asciiTheme="majorHAnsi" w:hAnsiTheme="majorHAnsi" w:cstheme="majorHAnsi"/>
        </w:rPr>
        <w:t>Ne</w:t>
      </w:r>
    </w:p>
    <w:p w14:paraId="55E90A61" w14:textId="56FEA780" w:rsidR="00093FA4" w:rsidRPr="00C1044A" w:rsidRDefault="00093FA4" w:rsidP="00093FA4">
      <w:pPr>
        <w:pStyle w:val="Odstavekseznama"/>
        <w:numPr>
          <w:ilvl w:val="0"/>
          <w:numId w:val="14"/>
        </w:numPr>
        <w:spacing w:after="0"/>
        <w:rPr>
          <w:rFonts w:asciiTheme="majorHAnsi" w:hAnsiTheme="majorHAnsi" w:cstheme="majorHAnsi"/>
        </w:rPr>
      </w:pPr>
      <w:r w:rsidRPr="00C1044A">
        <w:rPr>
          <w:rFonts w:asciiTheme="majorHAnsi" w:hAnsiTheme="majorHAnsi" w:cstheme="majorHAnsi"/>
        </w:rPr>
        <w:t>Ne vem</w:t>
      </w:r>
    </w:p>
    <w:p w14:paraId="2BD2C9A3" w14:textId="77777777" w:rsidR="00093FA4" w:rsidRPr="00C1044A" w:rsidRDefault="00093FA4" w:rsidP="008B09D2">
      <w:pPr>
        <w:pStyle w:val="Odstavekseznama"/>
        <w:spacing w:after="0"/>
        <w:ind w:left="560"/>
        <w:rPr>
          <w:b/>
          <w:bCs/>
        </w:rPr>
      </w:pPr>
    </w:p>
    <w:p w14:paraId="107F91E3" w14:textId="6AC3897A" w:rsidR="00F71C54" w:rsidRPr="00C1044A" w:rsidRDefault="00F71C54" w:rsidP="007B47A8">
      <w:pPr>
        <w:spacing w:after="0"/>
        <w:rPr>
          <w:b/>
          <w:bCs/>
        </w:rPr>
      </w:pPr>
      <w:r w:rsidRPr="00C1044A">
        <w:rPr>
          <w:b/>
          <w:bCs/>
        </w:rPr>
        <w:lastRenderedPageBreak/>
        <w:t>6.</w:t>
      </w:r>
      <w:r w:rsidR="00093FA4" w:rsidRPr="00C1044A">
        <w:rPr>
          <w:b/>
          <w:bCs/>
        </w:rPr>
        <w:t>7</w:t>
      </w:r>
      <w:r w:rsidRPr="00C1044A">
        <w:rPr>
          <w:b/>
          <w:bCs/>
        </w:rPr>
        <w:t xml:space="preserve">. Ali </w:t>
      </w:r>
      <w:r w:rsidR="00975AA8" w:rsidRPr="00C1044A">
        <w:rPr>
          <w:b/>
          <w:bCs/>
        </w:rPr>
        <w:t>veste</w:t>
      </w:r>
      <w:r w:rsidR="0059228B" w:rsidRPr="00C1044A">
        <w:rPr>
          <w:b/>
          <w:bCs/>
        </w:rPr>
        <w:t>,</w:t>
      </w:r>
      <w:r w:rsidR="00975AA8" w:rsidRPr="00C1044A">
        <w:rPr>
          <w:b/>
          <w:bCs/>
        </w:rPr>
        <w:t xml:space="preserve"> kdo je </w:t>
      </w:r>
      <w:r w:rsidRPr="00C1044A">
        <w:rPr>
          <w:b/>
          <w:bCs/>
        </w:rPr>
        <w:t xml:space="preserve">vaš </w:t>
      </w:r>
      <w:r w:rsidR="00975AA8" w:rsidRPr="00C1044A">
        <w:rPr>
          <w:b/>
          <w:bCs/>
        </w:rPr>
        <w:t>zdravnik specialist</w:t>
      </w:r>
      <w:r w:rsidR="000B6418" w:rsidRPr="00C1044A">
        <w:rPr>
          <w:b/>
          <w:bCs/>
        </w:rPr>
        <w:t>/izvajalec medicine dela</w:t>
      </w:r>
      <w:r w:rsidRPr="00C1044A">
        <w:rPr>
          <w:b/>
          <w:bCs/>
        </w:rPr>
        <w:t>?</w:t>
      </w:r>
    </w:p>
    <w:p w14:paraId="090C622C" w14:textId="5C8AA991" w:rsidR="00F71C54" w:rsidRPr="00C1044A" w:rsidRDefault="0049094F" w:rsidP="007B47A8">
      <w:pPr>
        <w:spacing w:after="0"/>
      </w:pPr>
      <w:r w:rsidRPr="00C1044A">
        <w:t xml:space="preserve">      </w:t>
      </w:r>
      <w:r w:rsidR="00F71C54" w:rsidRPr="00C1044A">
        <w:t>1. D</w:t>
      </w:r>
      <w:r w:rsidRPr="00C1044A">
        <w:t>a</w:t>
      </w:r>
    </w:p>
    <w:p w14:paraId="1E38F2B7" w14:textId="0BD86856" w:rsidR="00F34DD4" w:rsidRDefault="0049094F" w:rsidP="007B47A8">
      <w:pPr>
        <w:spacing w:after="0"/>
      </w:pPr>
      <w:r w:rsidRPr="00C1044A">
        <w:t xml:space="preserve">      </w:t>
      </w:r>
      <w:r w:rsidR="00F71C54" w:rsidRPr="00C1044A">
        <w:t>2. N</w:t>
      </w:r>
      <w:r w:rsidRPr="00C1044A">
        <w:t>e</w:t>
      </w:r>
    </w:p>
    <w:p w14:paraId="63BD93B8" w14:textId="77777777" w:rsidR="00F941B3" w:rsidRPr="00C1044A" w:rsidRDefault="00F941B3" w:rsidP="007B47A8">
      <w:pPr>
        <w:spacing w:after="0"/>
      </w:pPr>
    </w:p>
    <w:p w14:paraId="1B8916EF" w14:textId="0ABEABCC" w:rsidR="00F941B3" w:rsidRPr="00F941B3" w:rsidRDefault="00F941B3" w:rsidP="00F941B3">
      <w:pPr>
        <w:rPr>
          <w:sz w:val="18"/>
          <w:szCs w:val="18"/>
        </w:rPr>
      </w:pPr>
      <w:r w:rsidRPr="00F941B3">
        <w:rPr>
          <w:i/>
          <w:iCs/>
          <w:sz w:val="18"/>
          <w:szCs w:val="18"/>
        </w:rPr>
        <w:t>Naj spomnimo</w:t>
      </w:r>
      <w:r w:rsidRPr="00F941B3">
        <w:rPr>
          <w:sz w:val="20"/>
          <w:szCs w:val="20"/>
        </w:rPr>
        <w:t>,</w:t>
      </w:r>
      <w:r w:rsidRPr="00F941B3">
        <w:rPr>
          <w:b/>
          <w:bCs/>
          <w:sz w:val="20"/>
          <w:szCs w:val="20"/>
        </w:rPr>
        <w:t xml:space="preserve"> </w:t>
      </w:r>
      <w:r>
        <w:rPr>
          <w:rFonts w:asciiTheme="majorHAnsi" w:hAnsiTheme="majorHAnsi" w:cstheme="majorHAnsi"/>
          <w:i/>
          <w:iCs/>
          <w:color w:val="000000" w:themeColor="text1"/>
          <w:sz w:val="18"/>
          <w:szCs w:val="18"/>
        </w:rPr>
        <w:t>v</w:t>
      </w:r>
      <w:r w:rsidRPr="00C1044A">
        <w:rPr>
          <w:rFonts w:asciiTheme="majorHAnsi" w:hAnsiTheme="majorHAnsi" w:cstheme="majorHAnsi"/>
          <w:i/>
          <w:iCs/>
          <w:color w:val="000000" w:themeColor="text1"/>
          <w:sz w:val="18"/>
          <w:szCs w:val="18"/>
        </w:rPr>
        <w:t>arnost in zdravje pri delu je skrb za to, da pri delu ne pride do poškodb, poklicnih bolezni ali poslabšanja zdravja zaradi delovnih razmer. To vključuje tako fizična tveganja kot tudi druge obremenitve, na primer izpostavljenost nevarnim snovem in psihosocialna tveganja.</w:t>
      </w:r>
    </w:p>
    <w:p w14:paraId="714CC117" w14:textId="62EED335" w:rsidR="00F247C9" w:rsidRPr="00C1044A" w:rsidRDefault="00F247C9" w:rsidP="007E35D2">
      <w:pPr>
        <w:spacing w:before="120" w:after="60"/>
        <w:jc w:val="both"/>
        <w:rPr>
          <w:color w:val="EE0000"/>
        </w:rPr>
      </w:pPr>
      <w:r w:rsidRPr="00C1044A">
        <w:rPr>
          <w:b/>
          <w:bCs/>
        </w:rPr>
        <w:t>6.</w:t>
      </w:r>
      <w:r w:rsidR="00A71E46" w:rsidRPr="00C1044A">
        <w:rPr>
          <w:b/>
          <w:bCs/>
        </w:rPr>
        <w:t>8</w:t>
      </w:r>
      <w:r w:rsidRPr="00C1044A">
        <w:rPr>
          <w:b/>
          <w:bCs/>
        </w:rPr>
        <w:t xml:space="preserve">. Na lestvici od 1 do </w:t>
      </w:r>
      <w:r w:rsidR="00514FDB" w:rsidRPr="00C1044A">
        <w:rPr>
          <w:b/>
          <w:bCs/>
        </w:rPr>
        <w:t>5</w:t>
      </w:r>
      <w:r w:rsidRPr="00C1044A">
        <w:rPr>
          <w:b/>
          <w:bCs/>
        </w:rPr>
        <w:t xml:space="preserve"> ocenite naslednje trditve: V </w:t>
      </w:r>
      <w:r w:rsidR="00CA52F7" w:rsidRPr="00C1044A">
        <w:rPr>
          <w:b/>
          <w:bCs/>
        </w:rPr>
        <w:t>mojem delovnem okolju</w:t>
      </w:r>
      <w:r w:rsidR="008331D8">
        <w:rPr>
          <w:b/>
          <w:bCs/>
        </w:rPr>
        <w:t> </w:t>
      </w:r>
      <w:r w:rsidRPr="00C1044A">
        <w:rPr>
          <w:b/>
          <w:bCs/>
        </w:rPr>
        <w:t>…</w:t>
      </w:r>
      <w:r w:rsidRPr="00C1044A">
        <w:t xml:space="preserve"> </w:t>
      </w:r>
    </w:p>
    <w:tbl>
      <w:tblPr>
        <w:tblStyle w:val="Tabelamrea"/>
        <w:tblW w:w="0" w:type="auto"/>
        <w:jc w:val="center"/>
        <w:tblLook w:val="04A0" w:firstRow="1" w:lastRow="0" w:firstColumn="1" w:lastColumn="0" w:noHBand="0" w:noVBand="1"/>
      </w:tblPr>
      <w:tblGrid>
        <w:gridCol w:w="2694"/>
        <w:gridCol w:w="1417"/>
        <w:gridCol w:w="1417"/>
        <w:gridCol w:w="1417"/>
        <w:gridCol w:w="1417"/>
        <w:gridCol w:w="1417"/>
      </w:tblGrid>
      <w:tr w:rsidR="00667F8C" w:rsidRPr="00C1044A" w14:paraId="66A938CF" w14:textId="3614718C" w:rsidTr="008B09D2">
        <w:trPr>
          <w:jc w:val="center"/>
        </w:trPr>
        <w:tc>
          <w:tcPr>
            <w:tcW w:w="2694" w:type="dxa"/>
            <w:shd w:val="clear" w:color="auto" w:fill="D9E1F2"/>
            <w:vAlign w:val="center"/>
          </w:tcPr>
          <w:p w14:paraId="289871E3" w14:textId="77777777" w:rsidR="00667F8C" w:rsidRPr="00C1044A" w:rsidRDefault="00667F8C" w:rsidP="00F251B5">
            <w:pPr>
              <w:spacing w:after="0"/>
            </w:pPr>
            <w:r w:rsidRPr="00C1044A">
              <w:rPr>
                <w:b/>
              </w:rPr>
              <w:t>Trditev</w:t>
            </w:r>
          </w:p>
        </w:tc>
        <w:tc>
          <w:tcPr>
            <w:tcW w:w="1417" w:type="dxa"/>
            <w:shd w:val="clear" w:color="auto" w:fill="D9E1F2"/>
            <w:vAlign w:val="center"/>
          </w:tcPr>
          <w:p w14:paraId="7B55E5E8" w14:textId="77777777" w:rsidR="00667F8C" w:rsidRPr="00C1044A" w:rsidRDefault="00667F8C" w:rsidP="00F251B5">
            <w:pPr>
              <w:spacing w:after="0"/>
            </w:pPr>
            <w:r w:rsidRPr="00C1044A">
              <w:rPr>
                <w:b/>
              </w:rPr>
              <w:t>1 Sploh se ne strinjam</w:t>
            </w:r>
          </w:p>
        </w:tc>
        <w:tc>
          <w:tcPr>
            <w:tcW w:w="1417" w:type="dxa"/>
            <w:shd w:val="clear" w:color="auto" w:fill="D9E1F2"/>
            <w:vAlign w:val="center"/>
          </w:tcPr>
          <w:p w14:paraId="2961EA52" w14:textId="77777777" w:rsidR="00667F8C" w:rsidRPr="00C1044A" w:rsidRDefault="00667F8C" w:rsidP="00F251B5">
            <w:pPr>
              <w:spacing w:after="0"/>
            </w:pPr>
            <w:r w:rsidRPr="00C1044A">
              <w:rPr>
                <w:b/>
              </w:rPr>
              <w:t>2 Se ne strinjam</w:t>
            </w:r>
          </w:p>
        </w:tc>
        <w:tc>
          <w:tcPr>
            <w:tcW w:w="1417" w:type="dxa"/>
            <w:shd w:val="clear" w:color="auto" w:fill="D9E1F2"/>
            <w:vAlign w:val="center"/>
          </w:tcPr>
          <w:p w14:paraId="2C671AFD" w14:textId="77777777" w:rsidR="00667F8C" w:rsidRPr="00C1044A" w:rsidRDefault="00667F8C" w:rsidP="00F251B5">
            <w:pPr>
              <w:spacing w:after="0"/>
            </w:pPr>
            <w:r w:rsidRPr="00C1044A">
              <w:rPr>
                <w:b/>
              </w:rPr>
              <w:t>3 Se strinjam</w:t>
            </w:r>
          </w:p>
        </w:tc>
        <w:tc>
          <w:tcPr>
            <w:tcW w:w="1417" w:type="dxa"/>
            <w:shd w:val="clear" w:color="auto" w:fill="D9E1F2"/>
            <w:vAlign w:val="center"/>
          </w:tcPr>
          <w:p w14:paraId="0A833587" w14:textId="77777777" w:rsidR="00667F8C" w:rsidRPr="00C1044A" w:rsidRDefault="00667F8C" w:rsidP="00F251B5">
            <w:pPr>
              <w:spacing w:after="0"/>
            </w:pPr>
            <w:r w:rsidRPr="00C1044A">
              <w:rPr>
                <w:b/>
              </w:rPr>
              <w:t>4 Povsem se strinjam</w:t>
            </w:r>
          </w:p>
        </w:tc>
        <w:tc>
          <w:tcPr>
            <w:tcW w:w="1417" w:type="dxa"/>
            <w:shd w:val="clear" w:color="auto" w:fill="DBE5F1" w:themeFill="accent1" w:themeFillTint="33"/>
          </w:tcPr>
          <w:p w14:paraId="4954C6A6" w14:textId="6055CFA8" w:rsidR="00667F8C" w:rsidRPr="00C1044A" w:rsidRDefault="00667F8C" w:rsidP="00F251B5">
            <w:pPr>
              <w:spacing w:after="0"/>
              <w:rPr>
                <w:b/>
              </w:rPr>
            </w:pPr>
            <w:r w:rsidRPr="00C1044A">
              <w:rPr>
                <w:b/>
              </w:rPr>
              <w:t>5 Ni relevantno</w:t>
            </w:r>
          </w:p>
        </w:tc>
      </w:tr>
      <w:tr w:rsidR="00667F8C" w:rsidRPr="00C1044A" w14:paraId="04C421E5" w14:textId="5455B063" w:rsidTr="008B09D2">
        <w:trPr>
          <w:jc w:val="center"/>
        </w:trPr>
        <w:tc>
          <w:tcPr>
            <w:tcW w:w="2694" w:type="dxa"/>
          </w:tcPr>
          <w:p w14:paraId="2524DFE9" w14:textId="7F29948E" w:rsidR="00667F8C" w:rsidRPr="00C1044A" w:rsidRDefault="008331D8" w:rsidP="00D51C35">
            <w:pPr>
              <w:spacing w:after="0"/>
            </w:pPr>
            <w:r>
              <w:t>… s</w:t>
            </w:r>
            <w:r w:rsidR="00667F8C" w:rsidRPr="00C1044A">
              <w:t>ta varnost in zdravje pri delu zaposlenih ena najvišjih vrednot.</w:t>
            </w:r>
          </w:p>
        </w:tc>
        <w:tc>
          <w:tcPr>
            <w:tcW w:w="1417" w:type="dxa"/>
          </w:tcPr>
          <w:p w14:paraId="12AEAD7D" w14:textId="19A383BD" w:rsidR="00667F8C" w:rsidRPr="00C1044A" w:rsidRDefault="00667F8C" w:rsidP="00D51C35">
            <w:pPr>
              <w:spacing w:after="0"/>
            </w:pPr>
          </w:p>
        </w:tc>
        <w:tc>
          <w:tcPr>
            <w:tcW w:w="1417" w:type="dxa"/>
          </w:tcPr>
          <w:p w14:paraId="52423E98" w14:textId="796F9F6C" w:rsidR="00667F8C" w:rsidRPr="00C1044A" w:rsidRDefault="00667F8C" w:rsidP="00D51C35">
            <w:pPr>
              <w:spacing w:after="0"/>
            </w:pPr>
          </w:p>
        </w:tc>
        <w:tc>
          <w:tcPr>
            <w:tcW w:w="1417" w:type="dxa"/>
          </w:tcPr>
          <w:p w14:paraId="5268312C" w14:textId="1727385F" w:rsidR="00667F8C" w:rsidRPr="00C1044A" w:rsidRDefault="00667F8C" w:rsidP="00D51C35">
            <w:pPr>
              <w:spacing w:after="0"/>
            </w:pPr>
          </w:p>
        </w:tc>
        <w:tc>
          <w:tcPr>
            <w:tcW w:w="1417" w:type="dxa"/>
          </w:tcPr>
          <w:p w14:paraId="02334AAB" w14:textId="5D80F50E" w:rsidR="00667F8C" w:rsidRPr="00C1044A" w:rsidRDefault="00667F8C" w:rsidP="00D51C35">
            <w:pPr>
              <w:spacing w:after="0"/>
            </w:pPr>
          </w:p>
        </w:tc>
        <w:tc>
          <w:tcPr>
            <w:tcW w:w="1417" w:type="dxa"/>
          </w:tcPr>
          <w:p w14:paraId="765C96E2" w14:textId="77777777" w:rsidR="00667F8C" w:rsidRPr="00C1044A" w:rsidRDefault="00667F8C" w:rsidP="00D51C35">
            <w:pPr>
              <w:spacing w:after="0"/>
            </w:pPr>
          </w:p>
        </w:tc>
      </w:tr>
      <w:tr w:rsidR="00667F8C" w:rsidRPr="00C1044A" w14:paraId="731ACF62" w14:textId="591562E5" w:rsidTr="008B09D2">
        <w:trPr>
          <w:jc w:val="center"/>
        </w:trPr>
        <w:tc>
          <w:tcPr>
            <w:tcW w:w="2694" w:type="dxa"/>
            <w:vAlign w:val="center"/>
          </w:tcPr>
          <w:p w14:paraId="04F542F5" w14:textId="793518E6" w:rsidR="00667F8C" w:rsidRPr="00C1044A" w:rsidRDefault="008331D8">
            <w:pPr>
              <w:spacing w:after="0"/>
            </w:pPr>
            <w:r>
              <w:t>… z</w:t>
            </w:r>
            <w:r w:rsidR="00667F8C" w:rsidRPr="00C1044A">
              <w:t>aupamo v sposobnost uprave pri zagotavljanju varnosti in zdravja pri delu.</w:t>
            </w:r>
          </w:p>
        </w:tc>
        <w:tc>
          <w:tcPr>
            <w:tcW w:w="1417" w:type="dxa"/>
            <w:vAlign w:val="center"/>
          </w:tcPr>
          <w:p w14:paraId="501657BE" w14:textId="77777777" w:rsidR="00667F8C" w:rsidRPr="00C1044A" w:rsidRDefault="00667F8C" w:rsidP="00F251B5">
            <w:pPr>
              <w:spacing w:after="0"/>
            </w:pPr>
          </w:p>
        </w:tc>
        <w:tc>
          <w:tcPr>
            <w:tcW w:w="1417" w:type="dxa"/>
            <w:vAlign w:val="center"/>
          </w:tcPr>
          <w:p w14:paraId="0430EA58" w14:textId="77777777" w:rsidR="00667F8C" w:rsidRPr="00C1044A" w:rsidRDefault="00667F8C" w:rsidP="00F251B5">
            <w:pPr>
              <w:spacing w:after="0"/>
            </w:pPr>
          </w:p>
        </w:tc>
        <w:tc>
          <w:tcPr>
            <w:tcW w:w="1417" w:type="dxa"/>
            <w:vAlign w:val="center"/>
          </w:tcPr>
          <w:p w14:paraId="639AEF09" w14:textId="77777777" w:rsidR="00667F8C" w:rsidRPr="00C1044A" w:rsidRDefault="00667F8C" w:rsidP="00F251B5">
            <w:pPr>
              <w:spacing w:after="0"/>
            </w:pPr>
          </w:p>
        </w:tc>
        <w:tc>
          <w:tcPr>
            <w:tcW w:w="1417" w:type="dxa"/>
            <w:vAlign w:val="center"/>
          </w:tcPr>
          <w:p w14:paraId="49D10788" w14:textId="77777777" w:rsidR="00667F8C" w:rsidRPr="00C1044A" w:rsidRDefault="00667F8C" w:rsidP="00F251B5">
            <w:pPr>
              <w:spacing w:after="0"/>
            </w:pPr>
          </w:p>
        </w:tc>
        <w:tc>
          <w:tcPr>
            <w:tcW w:w="1417" w:type="dxa"/>
          </w:tcPr>
          <w:p w14:paraId="247FE2B4" w14:textId="77777777" w:rsidR="00667F8C" w:rsidRPr="00C1044A" w:rsidRDefault="00667F8C" w:rsidP="00F251B5">
            <w:pPr>
              <w:spacing w:after="0"/>
            </w:pPr>
          </w:p>
        </w:tc>
      </w:tr>
      <w:tr w:rsidR="00667F8C" w:rsidRPr="00C1044A" w14:paraId="4A82693D" w14:textId="5928E25D" w:rsidTr="008B09D2">
        <w:trPr>
          <w:jc w:val="center"/>
        </w:trPr>
        <w:tc>
          <w:tcPr>
            <w:tcW w:w="2694" w:type="dxa"/>
            <w:vAlign w:val="center"/>
          </w:tcPr>
          <w:p w14:paraId="4F1AF097" w14:textId="05091F94" w:rsidR="00667F8C" w:rsidRPr="00C1044A" w:rsidRDefault="008331D8">
            <w:pPr>
              <w:spacing w:after="0"/>
            </w:pPr>
            <w:r>
              <w:t>… </w:t>
            </w:r>
            <w:r w:rsidR="00982B1C" w:rsidRPr="00C1044A">
              <w:t>nikoli ne opravljamo dela na nevaren način</w:t>
            </w:r>
            <w:r w:rsidR="00667F8C" w:rsidRPr="00C1044A">
              <w:t>.</w:t>
            </w:r>
          </w:p>
        </w:tc>
        <w:tc>
          <w:tcPr>
            <w:tcW w:w="1417" w:type="dxa"/>
            <w:vAlign w:val="center"/>
          </w:tcPr>
          <w:p w14:paraId="578CB6E8" w14:textId="77777777" w:rsidR="00667F8C" w:rsidRPr="00C1044A" w:rsidRDefault="00667F8C" w:rsidP="00733629">
            <w:pPr>
              <w:spacing w:after="0"/>
            </w:pPr>
          </w:p>
        </w:tc>
        <w:tc>
          <w:tcPr>
            <w:tcW w:w="1417" w:type="dxa"/>
            <w:vAlign w:val="center"/>
          </w:tcPr>
          <w:p w14:paraId="4C51CB41" w14:textId="77777777" w:rsidR="00667F8C" w:rsidRPr="00C1044A" w:rsidRDefault="00667F8C" w:rsidP="00733629">
            <w:pPr>
              <w:spacing w:after="0"/>
            </w:pPr>
          </w:p>
        </w:tc>
        <w:tc>
          <w:tcPr>
            <w:tcW w:w="1417" w:type="dxa"/>
            <w:vAlign w:val="center"/>
          </w:tcPr>
          <w:p w14:paraId="78EF68CE" w14:textId="77777777" w:rsidR="00667F8C" w:rsidRPr="00C1044A" w:rsidRDefault="00667F8C" w:rsidP="00733629">
            <w:pPr>
              <w:spacing w:after="0"/>
            </w:pPr>
          </w:p>
        </w:tc>
        <w:tc>
          <w:tcPr>
            <w:tcW w:w="1417" w:type="dxa"/>
            <w:vAlign w:val="center"/>
          </w:tcPr>
          <w:p w14:paraId="1394B221" w14:textId="77777777" w:rsidR="00667F8C" w:rsidRPr="00C1044A" w:rsidRDefault="00667F8C" w:rsidP="00733629">
            <w:pPr>
              <w:spacing w:after="0"/>
            </w:pPr>
          </w:p>
        </w:tc>
        <w:tc>
          <w:tcPr>
            <w:tcW w:w="1417" w:type="dxa"/>
          </w:tcPr>
          <w:p w14:paraId="1080F4DC" w14:textId="77777777" w:rsidR="00667F8C" w:rsidRPr="00C1044A" w:rsidRDefault="00667F8C" w:rsidP="00733629">
            <w:pPr>
              <w:spacing w:after="0"/>
            </w:pPr>
          </w:p>
        </w:tc>
      </w:tr>
      <w:tr w:rsidR="00667F8C" w:rsidRPr="00C1044A" w14:paraId="5C406A47" w14:textId="3E3E650D" w:rsidTr="008B09D2">
        <w:trPr>
          <w:jc w:val="center"/>
        </w:trPr>
        <w:tc>
          <w:tcPr>
            <w:tcW w:w="2694" w:type="dxa"/>
            <w:vAlign w:val="center"/>
          </w:tcPr>
          <w:p w14:paraId="2BDAFA18" w14:textId="4A0D1328" w:rsidR="00667F8C" w:rsidRPr="00C1044A" w:rsidRDefault="008331D8">
            <w:pPr>
              <w:spacing w:after="0"/>
            </w:pPr>
            <w:r>
              <w:t>… </w:t>
            </w:r>
            <w:r w:rsidR="00982B1C" w:rsidRPr="00C1044A">
              <w:t>nikoli ne dopuščamo</w:t>
            </w:r>
            <w:r w:rsidR="00667F8C" w:rsidRPr="00C1044A">
              <w:t xml:space="preserve"> psihofizičnega nasilja.</w:t>
            </w:r>
          </w:p>
        </w:tc>
        <w:tc>
          <w:tcPr>
            <w:tcW w:w="1417" w:type="dxa"/>
            <w:vAlign w:val="center"/>
          </w:tcPr>
          <w:p w14:paraId="0AB93247" w14:textId="77777777" w:rsidR="00667F8C" w:rsidRPr="00C1044A" w:rsidRDefault="00667F8C" w:rsidP="00733629">
            <w:pPr>
              <w:spacing w:after="0"/>
            </w:pPr>
          </w:p>
        </w:tc>
        <w:tc>
          <w:tcPr>
            <w:tcW w:w="1417" w:type="dxa"/>
            <w:vAlign w:val="center"/>
          </w:tcPr>
          <w:p w14:paraId="7DCA932C" w14:textId="77777777" w:rsidR="00667F8C" w:rsidRPr="00C1044A" w:rsidRDefault="00667F8C" w:rsidP="00733629">
            <w:pPr>
              <w:spacing w:after="0"/>
            </w:pPr>
          </w:p>
        </w:tc>
        <w:tc>
          <w:tcPr>
            <w:tcW w:w="1417" w:type="dxa"/>
            <w:vAlign w:val="center"/>
          </w:tcPr>
          <w:p w14:paraId="5F7D06D4" w14:textId="77777777" w:rsidR="00667F8C" w:rsidRPr="00C1044A" w:rsidRDefault="00667F8C" w:rsidP="00733629">
            <w:pPr>
              <w:spacing w:after="0"/>
            </w:pPr>
          </w:p>
        </w:tc>
        <w:tc>
          <w:tcPr>
            <w:tcW w:w="1417" w:type="dxa"/>
            <w:vAlign w:val="center"/>
          </w:tcPr>
          <w:p w14:paraId="5A7BD8FE" w14:textId="77777777" w:rsidR="00667F8C" w:rsidRPr="00C1044A" w:rsidRDefault="00667F8C" w:rsidP="00733629">
            <w:pPr>
              <w:spacing w:after="0"/>
            </w:pPr>
          </w:p>
        </w:tc>
        <w:tc>
          <w:tcPr>
            <w:tcW w:w="1417" w:type="dxa"/>
          </w:tcPr>
          <w:p w14:paraId="7AB78859" w14:textId="77777777" w:rsidR="00667F8C" w:rsidRPr="00C1044A" w:rsidRDefault="00667F8C" w:rsidP="00733629">
            <w:pPr>
              <w:spacing w:after="0"/>
            </w:pPr>
          </w:p>
        </w:tc>
      </w:tr>
      <w:tr w:rsidR="00667F8C" w:rsidRPr="00C1044A" w14:paraId="0525071E" w14:textId="6DF6BC5C" w:rsidTr="008B09D2">
        <w:trPr>
          <w:jc w:val="center"/>
        </w:trPr>
        <w:tc>
          <w:tcPr>
            <w:tcW w:w="2694" w:type="dxa"/>
            <w:vAlign w:val="center"/>
          </w:tcPr>
          <w:p w14:paraId="6692E0C7" w14:textId="72A4CDAE" w:rsidR="00667F8C" w:rsidRPr="00C1044A" w:rsidRDefault="008331D8">
            <w:pPr>
              <w:spacing w:after="0"/>
            </w:pPr>
            <w:r>
              <w:t>… t</w:t>
            </w:r>
            <w:r w:rsidR="00667F8C" w:rsidRPr="00C1044A">
              <w:t>oleriramo nevarno vedenje, če se zaradi tega ne dogajajo nezgode.</w:t>
            </w:r>
          </w:p>
        </w:tc>
        <w:tc>
          <w:tcPr>
            <w:tcW w:w="1417" w:type="dxa"/>
            <w:vAlign w:val="center"/>
          </w:tcPr>
          <w:p w14:paraId="2BC62E00" w14:textId="77777777" w:rsidR="00667F8C" w:rsidRPr="00C1044A" w:rsidRDefault="00667F8C" w:rsidP="00F251B5">
            <w:pPr>
              <w:spacing w:after="0"/>
            </w:pPr>
          </w:p>
        </w:tc>
        <w:tc>
          <w:tcPr>
            <w:tcW w:w="1417" w:type="dxa"/>
            <w:vAlign w:val="center"/>
          </w:tcPr>
          <w:p w14:paraId="6CDF8B91" w14:textId="77777777" w:rsidR="00667F8C" w:rsidRPr="00C1044A" w:rsidRDefault="00667F8C" w:rsidP="00F251B5">
            <w:pPr>
              <w:spacing w:after="0"/>
            </w:pPr>
          </w:p>
        </w:tc>
        <w:tc>
          <w:tcPr>
            <w:tcW w:w="1417" w:type="dxa"/>
            <w:vAlign w:val="center"/>
          </w:tcPr>
          <w:p w14:paraId="56FA2426" w14:textId="77777777" w:rsidR="00667F8C" w:rsidRPr="00C1044A" w:rsidRDefault="00667F8C" w:rsidP="00F251B5">
            <w:pPr>
              <w:spacing w:after="0"/>
            </w:pPr>
          </w:p>
        </w:tc>
        <w:tc>
          <w:tcPr>
            <w:tcW w:w="1417" w:type="dxa"/>
            <w:vAlign w:val="center"/>
          </w:tcPr>
          <w:p w14:paraId="5549A3FD" w14:textId="77777777" w:rsidR="00667F8C" w:rsidRPr="00C1044A" w:rsidRDefault="00667F8C" w:rsidP="00F251B5">
            <w:pPr>
              <w:spacing w:after="0"/>
            </w:pPr>
          </w:p>
        </w:tc>
        <w:tc>
          <w:tcPr>
            <w:tcW w:w="1417" w:type="dxa"/>
          </w:tcPr>
          <w:p w14:paraId="2DA50358" w14:textId="77777777" w:rsidR="00667F8C" w:rsidRPr="00C1044A" w:rsidRDefault="00667F8C" w:rsidP="00F251B5">
            <w:pPr>
              <w:spacing w:after="0"/>
            </w:pPr>
          </w:p>
        </w:tc>
      </w:tr>
      <w:tr w:rsidR="00667F8C" w:rsidRPr="00C1044A" w14:paraId="524B5E7B" w14:textId="2E7E0C6E" w:rsidTr="008B09D2">
        <w:trPr>
          <w:jc w:val="center"/>
        </w:trPr>
        <w:tc>
          <w:tcPr>
            <w:tcW w:w="2694" w:type="dxa"/>
            <w:vAlign w:val="center"/>
          </w:tcPr>
          <w:p w14:paraId="788EB414" w14:textId="3773787C" w:rsidR="00667F8C" w:rsidRPr="00C1044A" w:rsidRDefault="008331D8">
            <w:pPr>
              <w:spacing w:after="0"/>
            </w:pPr>
            <w:r>
              <w:t>… k</w:t>
            </w:r>
            <w:r w:rsidR="00667F8C" w:rsidRPr="00C1044A">
              <w:t>ršimo varnostne predpise, da bi delo opravili pravočasno.</w:t>
            </w:r>
          </w:p>
        </w:tc>
        <w:tc>
          <w:tcPr>
            <w:tcW w:w="1417" w:type="dxa"/>
            <w:vAlign w:val="center"/>
          </w:tcPr>
          <w:p w14:paraId="159F6D96" w14:textId="77777777" w:rsidR="00667F8C" w:rsidRPr="00C1044A" w:rsidRDefault="00667F8C" w:rsidP="00F251B5">
            <w:pPr>
              <w:spacing w:after="0"/>
            </w:pPr>
          </w:p>
        </w:tc>
        <w:tc>
          <w:tcPr>
            <w:tcW w:w="1417" w:type="dxa"/>
            <w:vAlign w:val="center"/>
          </w:tcPr>
          <w:p w14:paraId="203BD2CF" w14:textId="77777777" w:rsidR="00667F8C" w:rsidRPr="00C1044A" w:rsidRDefault="00667F8C" w:rsidP="00F251B5">
            <w:pPr>
              <w:spacing w:after="0"/>
            </w:pPr>
          </w:p>
        </w:tc>
        <w:tc>
          <w:tcPr>
            <w:tcW w:w="1417" w:type="dxa"/>
            <w:vAlign w:val="center"/>
          </w:tcPr>
          <w:p w14:paraId="32131555" w14:textId="77777777" w:rsidR="00667F8C" w:rsidRPr="00C1044A" w:rsidRDefault="00667F8C" w:rsidP="00F251B5">
            <w:pPr>
              <w:spacing w:after="0"/>
            </w:pPr>
          </w:p>
        </w:tc>
        <w:tc>
          <w:tcPr>
            <w:tcW w:w="1417" w:type="dxa"/>
            <w:vAlign w:val="center"/>
          </w:tcPr>
          <w:p w14:paraId="21263852" w14:textId="77777777" w:rsidR="00667F8C" w:rsidRPr="00C1044A" w:rsidRDefault="00667F8C" w:rsidP="00F251B5">
            <w:pPr>
              <w:spacing w:after="0"/>
            </w:pPr>
          </w:p>
        </w:tc>
        <w:tc>
          <w:tcPr>
            <w:tcW w:w="1417" w:type="dxa"/>
          </w:tcPr>
          <w:p w14:paraId="34AF9A0C" w14:textId="77777777" w:rsidR="00667F8C" w:rsidRPr="00C1044A" w:rsidRDefault="00667F8C" w:rsidP="00F251B5">
            <w:pPr>
              <w:spacing w:after="0"/>
            </w:pPr>
          </w:p>
        </w:tc>
      </w:tr>
      <w:tr w:rsidR="00667F8C" w:rsidRPr="00C1044A" w14:paraId="780858C6" w14:textId="4FB5A024" w:rsidTr="008B09D2">
        <w:trPr>
          <w:jc w:val="center"/>
        </w:trPr>
        <w:tc>
          <w:tcPr>
            <w:tcW w:w="2694" w:type="dxa"/>
            <w:vAlign w:val="center"/>
          </w:tcPr>
          <w:p w14:paraId="30747378" w14:textId="63E1F2A7" w:rsidR="00667F8C" w:rsidRPr="00C1044A" w:rsidRDefault="008331D8">
            <w:pPr>
              <w:spacing w:after="0"/>
            </w:pPr>
            <w:r>
              <w:t>… p</w:t>
            </w:r>
            <w:r w:rsidR="00667F8C" w:rsidRPr="00C1044A">
              <w:t>oskušamo najti rešitev, če nekdo opozori na nevarnost.</w:t>
            </w:r>
          </w:p>
        </w:tc>
        <w:tc>
          <w:tcPr>
            <w:tcW w:w="1417" w:type="dxa"/>
            <w:vAlign w:val="center"/>
          </w:tcPr>
          <w:p w14:paraId="7E7E93D0" w14:textId="77777777" w:rsidR="00667F8C" w:rsidRPr="00C1044A" w:rsidRDefault="00667F8C" w:rsidP="00F251B5">
            <w:pPr>
              <w:spacing w:after="0"/>
            </w:pPr>
          </w:p>
        </w:tc>
        <w:tc>
          <w:tcPr>
            <w:tcW w:w="1417" w:type="dxa"/>
            <w:vAlign w:val="center"/>
          </w:tcPr>
          <w:p w14:paraId="58F98EDE" w14:textId="77777777" w:rsidR="00667F8C" w:rsidRPr="00C1044A" w:rsidRDefault="00667F8C" w:rsidP="00F251B5">
            <w:pPr>
              <w:spacing w:after="0"/>
            </w:pPr>
          </w:p>
        </w:tc>
        <w:tc>
          <w:tcPr>
            <w:tcW w:w="1417" w:type="dxa"/>
            <w:vAlign w:val="center"/>
          </w:tcPr>
          <w:p w14:paraId="78EAC1AC" w14:textId="77777777" w:rsidR="00667F8C" w:rsidRPr="00C1044A" w:rsidRDefault="00667F8C" w:rsidP="00F251B5">
            <w:pPr>
              <w:spacing w:after="0"/>
            </w:pPr>
          </w:p>
        </w:tc>
        <w:tc>
          <w:tcPr>
            <w:tcW w:w="1417" w:type="dxa"/>
            <w:vAlign w:val="center"/>
          </w:tcPr>
          <w:p w14:paraId="6114DA52" w14:textId="77777777" w:rsidR="00667F8C" w:rsidRPr="00C1044A" w:rsidRDefault="00667F8C" w:rsidP="00F251B5">
            <w:pPr>
              <w:spacing w:after="0"/>
            </w:pPr>
          </w:p>
        </w:tc>
        <w:tc>
          <w:tcPr>
            <w:tcW w:w="1417" w:type="dxa"/>
          </w:tcPr>
          <w:p w14:paraId="05CD607F" w14:textId="77777777" w:rsidR="00667F8C" w:rsidRPr="00C1044A" w:rsidRDefault="00667F8C" w:rsidP="00F251B5">
            <w:pPr>
              <w:spacing w:after="0"/>
            </w:pPr>
          </w:p>
        </w:tc>
      </w:tr>
      <w:tr w:rsidR="00667F8C" w:rsidRPr="00C1044A" w14:paraId="37066EC5" w14:textId="32FB8C54" w:rsidTr="008B09D2">
        <w:trPr>
          <w:jc w:val="center"/>
        </w:trPr>
        <w:tc>
          <w:tcPr>
            <w:tcW w:w="2694" w:type="dxa"/>
            <w:vAlign w:val="center"/>
          </w:tcPr>
          <w:p w14:paraId="35BF18C1" w14:textId="6E26E70D" w:rsidR="00667F8C" w:rsidRPr="00C1044A" w:rsidRDefault="008331D8">
            <w:pPr>
              <w:spacing w:after="0"/>
            </w:pPr>
            <w:r>
              <w:t>… f</w:t>
            </w:r>
            <w:r w:rsidR="00D96F08" w:rsidRPr="00C1044A">
              <w:t>ormalni postopki</w:t>
            </w:r>
            <w:r w:rsidR="00667F8C" w:rsidRPr="00C1044A">
              <w:t xml:space="preserve"> ocenjevanj</w:t>
            </w:r>
            <w:r w:rsidR="00D96F08" w:rsidRPr="00C1044A">
              <w:t>a</w:t>
            </w:r>
            <w:r w:rsidR="00667F8C" w:rsidRPr="00C1044A">
              <w:t xml:space="preserve"> tveganj za varnost in zdravje pri delu ne vpliva</w:t>
            </w:r>
            <w:r w:rsidR="00D96F08" w:rsidRPr="00C1044A">
              <w:t>jo nujno</w:t>
            </w:r>
            <w:r w:rsidR="00667F8C" w:rsidRPr="00C1044A">
              <w:t xml:space="preserve"> na </w:t>
            </w:r>
            <w:r w:rsidR="00D96F08" w:rsidRPr="00C1044A">
              <w:t xml:space="preserve">samo </w:t>
            </w:r>
            <w:r w:rsidR="00667F8C" w:rsidRPr="00C1044A">
              <w:t>varnost in zdravje pri delu.</w:t>
            </w:r>
          </w:p>
        </w:tc>
        <w:tc>
          <w:tcPr>
            <w:tcW w:w="1417" w:type="dxa"/>
            <w:vAlign w:val="center"/>
          </w:tcPr>
          <w:p w14:paraId="7F256D17" w14:textId="77777777" w:rsidR="00667F8C" w:rsidRPr="00C1044A" w:rsidRDefault="00667F8C" w:rsidP="00F251B5">
            <w:pPr>
              <w:spacing w:after="0"/>
            </w:pPr>
          </w:p>
        </w:tc>
        <w:tc>
          <w:tcPr>
            <w:tcW w:w="1417" w:type="dxa"/>
            <w:vAlign w:val="center"/>
          </w:tcPr>
          <w:p w14:paraId="59D70869" w14:textId="77777777" w:rsidR="00667F8C" w:rsidRPr="00C1044A" w:rsidRDefault="00667F8C" w:rsidP="00F251B5">
            <w:pPr>
              <w:spacing w:after="0"/>
            </w:pPr>
          </w:p>
        </w:tc>
        <w:tc>
          <w:tcPr>
            <w:tcW w:w="1417" w:type="dxa"/>
            <w:vAlign w:val="center"/>
          </w:tcPr>
          <w:p w14:paraId="296A8421" w14:textId="77777777" w:rsidR="00667F8C" w:rsidRPr="00C1044A" w:rsidRDefault="00667F8C" w:rsidP="00F251B5">
            <w:pPr>
              <w:spacing w:after="0"/>
            </w:pPr>
          </w:p>
        </w:tc>
        <w:tc>
          <w:tcPr>
            <w:tcW w:w="1417" w:type="dxa"/>
            <w:vAlign w:val="center"/>
          </w:tcPr>
          <w:p w14:paraId="765BB39C" w14:textId="77777777" w:rsidR="00667F8C" w:rsidRPr="00C1044A" w:rsidRDefault="00667F8C" w:rsidP="00F251B5">
            <w:pPr>
              <w:spacing w:after="0"/>
            </w:pPr>
          </w:p>
        </w:tc>
        <w:tc>
          <w:tcPr>
            <w:tcW w:w="1417" w:type="dxa"/>
          </w:tcPr>
          <w:p w14:paraId="77434216" w14:textId="77777777" w:rsidR="00667F8C" w:rsidRPr="00C1044A" w:rsidRDefault="00667F8C" w:rsidP="00F251B5">
            <w:pPr>
              <w:spacing w:after="0"/>
            </w:pPr>
          </w:p>
        </w:tc>
      </w:tr>
    </w:tbl>
    <w:p w14:paraId="294B1DF3" w14:textId="77777777" w:rsidR="0001477C" w:rsidRDefault="0001477C" w:rsidP="00831FA8">
      <w:pPr>
        <w:spacing w:before="120" w:after="60"/>
        <w:jc w:val="both"/>
        <w:rPr>
          <w:b/>
        </w:rPr>
      </w:pPr>
    </w:p>
    <w:p w14:paraId="0CD4423A" w14:textId="315F1F93" w:rsidR="00F247C9" w:rsidRPr="00C1044A" w:rsidRDefault="00F247C9" w:rsidP="00831FA8">
      <w:pPr>
        <w:spacing w:before="120" w:after="60"/>
        <w:jc w:val="both"/>
      </w:pPr>
      <w:r w:rsidRPr="00C1044A">
        <w:rPr>
          <w:b/>
        </w:rPr>
        <w:t>6.</w:t>
      </w:r>
      <w:r w:rsidR="00A71E46" w:rsidRPr="00C1044A">
        <w:rPr>
          <w:b/>
        </w:rPr>
        <w:t>9</w:t>
      </w:r>
      <w:r w:rsidRPr="00C1044A">
        <w:rPr>
          <w:b/>
        </w:rPr>
        <w:t xml:space="preserve">. </w:t>
      </w:r>
      <w:r w:rsidR="003C0E28" w:rsidRPr="00C1044A">
        <w:rPr>
          <w:b/>
        </w:rPr>
        <w:t xml:space="preserve">Ali </w:t>
      </w:r>
      <w:r w:rsidR="00CA52F7" w:rsidRPr="00C1044A">
        <w:rPr>
          <w:b/>
        </w:rPr>
        <w:t xml:space="preserve">vi osebno </w:t>
      </w:r>
      <w:r w:rsidRPr="00C1044A">
        <w:rPr>
          <w:b/>
        </w:rPr>
        <w:t xml:space="preserve">spoštujete pravila glede varnosti in zdravja </w:t>
      </w:r>
      <w:r w:rsidR="008E48BC" w:rsidRPr="00C1044A">
        <w:rPr>
          <w:b/>
        </w:rPr>
        <w:t>pri delu</w:t>
      </w:r>
      <w:r w:rsidRPr="00C1044A">
        <w:rPr>
          <w:b/>
        </w:rPr>
        <w:t xml:space="preserve">? </w:t>
      </w:r>
    </w:p>
    <w:p w14:paraId="45FD698F" w14:textId="646CFD91" w:rsidR="00F247C9" w:rsidRPr="00C1044A" w:rsidRDefault="00F247C9" w:rsidP="00F247C9">
      <w:pPr>
        <w:spacing w:after="20"/>
        <w:ind w:left="142"/>
      </w:pPr>
      <w:r w:rsidRPr="00C1044A">
        <w:t xml:space="preserve">   1. </w:t>
      </w:r>
      <w:r w:rsidR="003C0E28" w:rsidRPr="00C1044A">
        <w:t>Da</w:t>
      </w:r>
      <w:r w:rsidR="003B28AA" w:rsidRPr="00C1044A">
        <w:t>, popolnoma</w:t>
      </w:r>
    </w:p>
    <w:p w14:paraId="25C77F86" w14:textId="5D1E0710" w:rsidR="00F247C9" w:rsidRPr="00C1044A" w:rsidRDefault="00F247C9" w:rsidP="00F247C9">
      <w:pPr>
        <w:spacing w:after="20"/>
        <w:ind w:left="142"/>
      </w:pPr>
      <w:r w:rsidRPr="00C1044A">
        <w:t xml:space="preserve">   2. </w:t>
      </w:r>
      <w:r w:rsidR="003C0E28" w:rsidRPr="00C1044A">
        <w:t xml:space="preserve">Da, </w:t>
      </w:r>
      <w:r w:rsidR="003B28AA" w:rsidRPr="00C1044A">
        <w:t>delno</w:t>
      </w:r>
    </w:p>
    <w:p w14:paraId="3B147E50" w14:textId="1E8C7246" w:rsidR="00F247C9" w:rsidRPr="00C1044A" w:rsidRDefault="00F247C9" w:rsidP="00F247C9">
      <w:pPr>
        <w:spacing w:after="20"/>
        <w:ind w:left="142"/>
      </w:pPr>
      <w:r w:rsidRPr="00C1044A">
        <w:t xml:space="preserve">   </w:t>
      </w:r>
      <w:r w:rsidR="003B28AA" w:rsidRPr="00C1044A">
        <w:t>3</w:t>
      </w:r>
      <w:r w:rsidRPr="00C1044A">
        <w:t>. Ne spoštujem pravil</w:t>
      </w:r>
    </w:p>
    <w:p w14:paraId="79312843" w14:textId="76B9BA85" w:rsidR="003B28AA" w:rsidRPr="00C1044A" w:rsidRDefault="003B28AA" w:rsidP="003B28AA">
      <w:pPr>
        <w:spacing w:before="120" w:after="60"/>
        <w:jc w:val="both"/>
      </w:pPr>
      <w:r w:rsidRPr="00C1044A">
        <w:rPr>
          <w:b/>
        </w:rPr>
        <w:t>6.10.  (Če 6.9</w:t>
      </w:r>
      <w:r w:rsidR="00723A66">
        <w:rPr>
          <w:b/>
        </w:rPr>
        <w:t>. </w:t>
      </w:r>
      <w:r w:rsidRPr="00C1044A">
        <w:rPr>
          <w:b/>
        </w:rPr>
        <w:t>=</w:t>
      </w:r>
      <w:r w:rsidR="00723A66">
        <w:rPr>
          <w:b/>
        </w:rPr>
        <w:t> </w:t>
      </w:r>
      <w:r w:rsidRPr="00C1044A">
        <w:rPr>
          <w:b/>
        </w:rPr>
        <w:t xml:space="preserve">1 ali 2) Zakaj spoštujete pravila glede varnosti in zdravja </w:t>
      </w:r>
      <w:r w:rsidR="008E48BC" w:rsidRPr="00C1044A">
        <w:rPr>
          <w:b/>
        </w:rPr>
        <w:t>pri delu</w:t>
      </w:r>
      <w:r w:rsidRPr="00C1044A">
        <w:rPr>
          <w:b/>
        </w:rPr>
        <w:t xml:space="preserve">? </w:t>
      </w:r>
      <w:r w:rsidRPr="00C1044A">
        <w:rPr>
          <w:bCs/>
        </w:rPr>
        <w:t>(označite vse, kar velja)</w:t>
      </w:r>
    </w:p>
    <w:p w14:paraId="6DE27B76" w14:textId="43947E33" w:rsidR="003B28AA" w:rsidRPr="00C1044A" w:rsidRDefault="003B28AA" w:rsidP="003B28AA">
      <w:pPr>
        <w:spacing w:after="20"/>
        <w:ind w:left="142"/>
      </w:pPr>
      <w:r w:rsidRPr="00C1044A">
        <w:t xml:space="preserve">   1. Zaradi lastne varnosti in zdravja</w:t>
      </w:r>
    </w:p>
    <w:p w14:paraId="24A75814" w14:textId="2DE00AD2" w:rsidR="003B28AA" w:rsidRPr="00C1044A" w:rsidRDefault="003B28AA" w:rsidP="003B28AA">
      <w:pPr>
        <w:spacing w:after="20"/>
        <w:ind w:left="142"/>
      </w:pPr>
      <w:r w:rsidRPr="00C1044A">
        <w:t xml:space="preserve">   2. Zaradi varnosti in zdravja drugih</w:t>
      </w:r>
    </w:p>
    <w:p w14:paraId="42EAB4A2" w14:textId="53853A29" w:rsidR="003B28AA" w:rsidRPr="00C1044A" w:rsidRDefault="003B28AA" w:rsidP="003B28AA">
      <w:pPr>
        <w:spacing w:after="20"/>
        <w:ind w:left="142"/>
      </w:pPr>
      <w:r w:rsidRPr="00C1044A">
        <w:t xml:space="preserve">   3. Zaradi predvidenih kazni v primeru neupoštevanja pravil</w:t>
      </w:r>
    </w:p>
    <w:p w14:paraId="41207BA0" w14:textId="54CAFA9F" w:rsidR="003B28AA" w:rsidRPr="00C1044A" w:rsidRDefault="003B28AA" w:rsidP="003B28AA">
      <w:pPr>
        <w:spacing w:after="20"/>
        <w:ind w:left="142"/>
      </w:pPr>
      <w:r w:rsidRPr="00C1044A">
        <w:t xml:space="preserve">   4. Ker je to kultura naše organizacije</w:t>
      </w:r>
    </w:p>
    <w:p w14:paraId="40FB2448" w14:textId="77777777" w:rsidR="007D050C" w:rsidRDefault="007D050C" w:rsidP="00831FA8">
      <w:pPr>
        <w:spacing w:before="120" w:after="60"/>
        <w:jc w:val="both"/>
        <w:rPr>
          <w:b/>
          <w:bCs/>
        </w:rPr>
      </w:pPr>
    </w:p>
    <w:p w14:paraId="6DFBE898" w14:textId="1EEE8F46" w:rsidR="00F941B3" w:rsidRPr="00F941B3" w:rsidRDefault="00F941B3" w:rsidP="00831FA8">
      <w:pPr>
        <w:spacing w:before="120" w:after="60"/>
        <w:jc w:val="both"/>
      </w:pPr>
      <w:r>
        <w:rPr>
          <w:b/>
          <w:bCs/>
        </w:rPr>
        <w:lastRenderedPageBreak/>
        <w:t>6.11</w:t>
      </w:r>
      <w:r w:rsidR="00723A66">
        <w:rPr>
          <w:b/>
          <w:bCs/>
        </w:rPr>
        <w:t>.</w:t>
      </w:r>
      <w:r>
        <w:rPr>
          <w:b/>
          <w:bCs/>
        </w:rPr>
        <w:t xml:space="preserve"> (Če 6.9</w:t>
      </w:r>
      <w:r w:rsidR="00723A66">
        <w:rPr>
          <w:b/>
          <w:bCs/>
        </w:rPr>
        <w:t>. </w:t>
      </w:r>
      <w:r>
        <w:rPr>
          <w:b/>
          <w:bCs/>
        </w:rPr>
        <w:t>=</w:t>
      </w:r>
      <w:r w:rsidR="00723A66">
        <w:rPr>
          <w:b/>
          <w:bCs/>
        </w:rPr>
        <w:t> </w:t>
      </w:r>
      <w:r>
        <w:rPr>
          <w:b/>
          <w:bCs/>
        </w:rPr>
        <w:t>3)</w:t>
      </w:r>
      <w:r w:rsidRPr="00F941B3">
        <w:rPr>
          <w:b/>
        </w:rPr>
        <w:t xml:space="preserve"> </w:t>
      </w:r>
      <w:r w:rsidRPr="00C1044A">
        <w:rPr>
          <w:b/>
        </w:rPr>
        <w:t xml:space="preserve">Zakaj </w:t>
      </w:r>
      <w:r>
        <w:rPr>
          <w:b/>
        </w:rPr>
        <w:t xml:space="preserve">ne </w:t>
      </w:r>
      <w:r w:rsidRPr="00C1044A">
        <w:rPr>
          <w:b/>
        </w:rPr>
        <w:t>spoštujete pravila glede varnosti in zdravja pri delu?</w:t>
      </w:r>
      <w:r>
        <w:rPr>
          <w:b/>
        </w:rPr>
        <w:t xml:space="preserve"> </w:t>
      </w:r>
      <w:r w:rsidRPr="00C1044A">
        <w:rPr>
          <w:bCs/>
        </w:rPr>
        <w:t>(označite vse, kar velja)</w:t>
      </w:r>
    </w:p>
    <w:p w14:paraId="5DD36CAD" w14:textId="5562685C" w:rsidR="00F941B3" w:rsidRPr="00C1044A" w:rsidRDefault="00F941B3" w:rsidP="00F941B3">
      <w:pPr>
        <w:spacing w:after="20"/>
        <w:ind w:left="142"/>
      </w:pPr>
      <w:r>
        <w:t xml:space="preserve">   </w:t>
      </w:r>
      <w:r w:rsidRPr="00C1044A">
        <w:t>1. Ne pozna</w:t>
      </w:r>
      <w:r>
        <w:t>m</w:t>
      </w:r>
      <w:r w:rsidRPr="00C1044A">
        <w:t xml:space="preserve"> pravil</w:t>
      </w:r>
    </w:p>
    <w:p w14:paraId="12FD1EDD" w14:textId="4BE12F55" w:rsidR="00F941B3" w:rsidRPr="00C1044A" w:rsidRDefault="00F941B3" w:rsidP="00F941B3">
      <w:pPr>
        <w:spacing w:after="20"/>
        <w:ind w:left="142"/>
      </w:pPr>
      <w:r w:rsidRPr="00C1044A">
        <w:t xml:space="preserve">   </w:t>
      </w:r>
      <w:r>
        <w:t>2</w:t>
      </w:r>
      <w:r w:rsidRPr="00C1044A">
        <w:t>. Nihče jih ne upošteva v organizaciji</w:t>
      </w:r>
    </w:p>
    <w:p w14:paraId="1395BAFC" w14:textId="2613142E" w:rsidR="00F941B3" w:rsidRPr="00C1044A" w:rsidRDefault="00F941B3" w:rsidP="00F941B3">
      <w:pPr>
        <w:spacing w:after="20"/>
        <w:ind w:left="142"/>
      </w:pPr>
      <w:r w:rsidRPr="00C1044A">
        <w:t xml:space="preserve">   </w:t>
      </w:r>
      <w:r>
        <w:t>3</w:t>
      </w:r>
      <w:r w:rsidRPr="00C1044A">
        <w:t>. Ni nadzora</w:t>
      </w:r>
    </w:p>
    <w:p w14:paraId="72331FF3" w14:textId="4204FDA7" w:rsidR="00F941B3" w:rsidRPr="00C1044A" w:rsidRDefault="00F941B3" w:rsidP="00F941B3">
      <w:pPr>
        <w:spacing w:after="20"/>
        <w:ind w:left="142"/>
      </w:pPr>
      <w:r w:rsidRPr="00C1044A">
        <w:t xml:space="preserve">   </w:t>
      </w:r>
      <w:r>
        <w:t>4</w:t>
      </w:r>
      <w:r w:rsidRPr="00C1044A">
        <w:t>. Ni sankcij ali posledic ob neupoštevanju pravil</w:t>
      </w:r>
    </w:p>
    <w:p w14:paraId="2E5D9547" w14:textId="7AF82557" w:rsidR="00F941B3" w:rsidRPr="00C1044A" w:rsidRDefault="00F941B3" w:rsidP="00F941B3">
      <w:pPr>
        <w:spacing w:after="20"/>
        <w:ind w:left="142"/>
      </w:pPr>
      <w:r w:rsidRPr="00C1044A">
        <w:t xml:space="preserve">   </w:t>
      </w:r>
      <w:r>
        <w:t>5</w:t>
      </w:r>
      <w:r w:rsidRPr="00C1044A">
        <w:t>. Nima</w:t>
      </w:r>
      <w:r>
        <w:t>m</w:t>
      </w:r>
      <w:r w:rsidRPr="00C1044A">
        <w:t xml:space="preserve"> časa</w:t>
      </w:r>
    </w:p>
    <w:p w14:paraId="5734A320" w14:textId="3CED55D0" w:rsidR="00F941B3" w:rsidRPr="00C1044A" w:rsidRDefault="00F941B3" w:rsidP="00F941B3">
      <w:pPr>
        <w:spacing w:after="20"/>
        <w:ind w:left="142"/>
      </w:pPr>
      <w:r w:rsidRPr="00C1044A">
        <w:t xml:space="preserve">   </w:t>
      </w:r>
      <w:r>
        <w:t>6</w:t>
      </w:r>
      <w:r w:rsidRPr="00C1044A">
        <w:t>. Si jih ne morejo privoščiti</w:t>
      </w:r>
    </w:p>
    <w:p w14:paraId="399A16FB" w14:textId="1CBD726B" w:rsidR="00F941B3" w:rsidRPr="00F941B3" w:rsidRDefault="00F941B3" w:rsidP="00F941B3">
      <w:pPr>
        <w:spacing w:after="20"/>
        <w:ind w:left="142"/>
      </w:pPr>
      <w:r w:rsidRPr="00C1044A">
        <w:t xml:space="preserve">   </w:t>
      </w:r>
      <w:r>
        <w:t>7</w:t>
      </w:r>
      <w:r w:rsidRPr="00C1044A">
        <w:t>. Mislijo, da niso smiselna/praktična</w:t>
      </w:r>
    </w:p>
    <w:p w14:paraId="3DFE177C" w14:textId="77777777" w:rsidR="007D050C" w:rsidRDefault="007D050C" w:rsidP="00831FA8">
      <w:pPr>
        <w:spacing w:before="120" w:after="60"/>
        <w:jc w:val="both"/>
        <w:rPr>
          <w:b/>
          <w:bCs/>
        </w:rPr>
      </w:pPr>
    </w:p>
    <w:p w14:paraId="1C3E97BC" w14:textId="7DABAC4E" w:rsidR="00F247C9" w:rsidRPr="00C1044A" w:rsidRDefault="00F247C9" w:rsidP="00831FA8">
      <w:pPr>
        <w:spacing w:before="120" w:after="60"/>
        <w:jc w:val="both"/>
      </w:pPr>
      <w:r w:rsidRPr="00C1044A">
        <w:rPr>
          <w:b/>
          <w:bCs/>
        </w:rPr>
        <w:t>6.</w:t>
      </w:r>
      <w:r w:rsidR="00A71E46" w:rsidRPr="00C1044A">
        <w:rPr>
          <w:b/>
          <w:bCs/>
        </w:rPr>
        <w:t>1</w:t>
      </w:r>
      <w:r w:rsidR="00F941B3">
        <w:rPr>
          <w:b/>
          <w:bCs/>
        </w:rPr>
        <w:t>2</w:t>
      </w:r>
      <w:r w:rsidRPr="00C1044A">
        <w:rPr>
          <w:b/>
          <w:bCs/>
        </w:rPr>
        <w:t xml:space="preserve">. </w:t>
      </w:r>
      <w:r w:rsidR="00A90DE6">
        <w:rPr>
          <w:b/>
          <w:bCs/>
        </w:rPr>
        <w:t xml:space="preserve">V primeru, če </w:t>
      </w:r>
      <w:r w:rsidR="008E48BC" w:rsidRPr="00C1044A">
        <w:rPr>
          <w:b/>
          <w:bCs/>
        </w:rPr>
        <w:t xml:space="preserve">v vašem delovnem okolju </w:t>
      </w:r>
      <w:r w:rsidR="00A90DE6">
        <w:rPr>
          <w:b/>
          <w:bCs/>
        </w:rPr>
        <w:t xml:space="preserve">nekateri </w:t>
      </w:r>
      <w:r w:rsidR="008E48BC" w:rsidRPr="00C1044A">
        <w:rPr>
          <w:b/>
          <w:bCs/>
        </w:rPr>
        <w:t>ne spoštujejo pravil glede varnosti in zdravja pri delu</w:t>
      </w:r>
      <w:r w:rsidR="00A90DE6">
        <w:rPr>
          <w:b/>
          <w:bCs/>
        </w:rPr>
        <w:t>, k</w:t>
      </w:r>
      <w:r w:rsidR="008E48BC" w:rsidRPr="00C1044A">
        <w:rPr>
          <w:b/>
          <w:bCs/>
        </w:rPr>
        <w:t xml:space="preserve">aj menite, </w:t>
      </w:r>
      <w:r w:rsidR="00A90DE6">
        <w:rPr>
          <w:b/>
          <w:bCs/>
        </w:rPr>
        <w:t>da je temu razlog</w:t>
      </w:r>
      <w:r w:rsidR="008E48BC" w:rsidRPr="00C1044A">
        <w:rPr>
          <w:b/>
          <w:bCs/>
        </w:rPr>
        <w:t>?</w:t>
      </w:r>
      <w:r w:rsidRPr="00C1044A">
        <w:rPr>
          <w:b/>
          <w:bCs/>
        </w:rPr>
        <w:t xml:space="preserve"> </w:t>
      </w:r>
      <w:r w:rsidRPr="00C1044A">
        <w:t xml:space="preserve">(označite vse, kar velja) </w:t>
      </w:r>
    </w:p>
    <w:p w14:paraId="284FC484" w14:textId="552EFF77" w:rsidR="00F247C9" w:rsidRPr="00C1044A" w:rsidRDefault="00F247C9" w:rsidP="00F247C9">
      <w:pPr>
        <w:spacing w:after="20"/>
        <w:ind w:left="142"/>
      </w:pPr>
      <w:r w:rsidRPr="00C1044A">
        <w:t xml:space="preserve">   </w:t>
      </w:r>
      <w:r w:rsidR="008E48BC" w:rsidRPr="00C1044A">
        <w:t>1</w:t>
      </w:r>
      <w:r w:rsidR="006F0652" w:rsidRPr="00C1044A">
        <w:t xml:space="preserve">. </w:t>
      </w:r>
      <w:r w:rsidRPr="00C1044A">
        <w:t>Ne pozna</w:t>
      </w:r>
      <w:r w:rsidR="008E48BC" w:rsidRPr="00C1044A">
        <w:t xml:space="preserve">jo </w:t>
      </w:r>
      <w:r w:rsidRPr="00C1044A">
        <w:t>pravil</w:t>
      </w:r>
    </w:p>
    <w:p w14:paraId="1732BECB" w14:textId="69D70C3D" w:rsidR="00F247C9" w:rsidRPr="00C1044A" w:rsidRDefault="00F247C9" w:rsidP="00F247C9">
      <w:pPr>
        <w:spacing w:after="20"/>
        <w:ind w:left="142"/>
      </w:pPr>
      <w:r w:rsidRPr="00C1044A">
        <w:t xml:space="preserve">   </w:t>
      </w:r>
      <w:r w:rsidR="00F941B3">
        <w:t>2</w:t>
      </w:r>
      <w:r w:rsidRPr="00C1044A">
        <w:t>. Nihče jih ne upošteva v organizaciji</w:t>
      </w:r>
    </w:p>
    <w:p w14:paraId="10CE2620" w14:textId="08F69237" w:rsidR="00F247C9" w:rsidRPr="00C1044A" w:rsidRDefault="00F247C9" w:rsidP="00F247C9">
      <w:pPr>
        <w:spacing w:after="20"/>
        <w:ind w:left="142"/>
      </w:pPr>
      <w:r w:rsidRPr="00C1044A">
        <w:t xml:space="preserve">   </w:t>
      </w:r>
      <w:r w:rsidR="00F941B3">
        <w:t>3</w:t>
      </w:r>
      <w:r w:rsidRPr="00C1044A">
        <w:t>. Ni nadzora</w:t>
      </w:r>
    </w:p>
    <w:p w14:paraId="4F994BD4" w14:textId="11B128D9" w:rsidR="00F247C9" w:rsidRPr="00C1044A" w:rsidRDefault="00F247C9" w:rsidP="00F247C9">
      <w:pPr>
        <w:spacing w:after="20"/>
        <w:ind w:left="142"/>
      </w:pPr>
      <w:r w:rsidRPr="00C1044A">
        <w:t xml:space="preserve">   </w:t>
      </w:r>
      <w:r w:rsidR="00F941B3">
        <w:t>4</w:t>
      </w:r>
      <w:r w:rsidRPr="00C1044A">
        <w:t>. Ni sankcij ali posledic ob neupoštevanju pravil</w:t>
      </w:r>
    </w:p>
    <w:p w14:paraId="46FED251" w14:textId="3839DF94" w:rsidR="00F247C9" w:rsidRPr="00C1044A" w:rsidRDefault="00F247C9" w:rsidP="00F247C9">
      <w:pPr>
        <w:spacing w:after="20"/>
        <w:ind w:left="142"/>
      </w:pPr>
      <w:r w:rsidRPr="00C1044A">
        <w:t xml:space="preserve">   </w:t>
      </w:r>
      <w:r w:rsidR="00F941B3">
        <w:t>5</w:t>
      </w:r>
      <w:r w:rsidRPr="00C1044A">
        <w:t>. Nima</w:t>
      </w:r>
      <w:r w:rsidR="008E48BC" w:rsidRPr="00C1044A">
        <w:t>jo</w:t>
      </w:r>
      <w:r w:rsidRPr="00C1044A">
        <w:t xml:space="preserve"> časa</w:t>
      </w:r>
    </w:p>
    <w:p w14:paraId="69A23513" w14:textId="682902EE" w:rsidR="00CA52F7" w:rsidRPr="00C1044A" w:rsidRDefault="003F7183" w:rsidP="00CA52F7">
      <w:pPr>
        <w:spacing w:after="20"/>
        <w:ind w:left="142"/>
      </w:pPr>
      <w:r w:rsidRPr="00C1044A">
        <w:t xml:space="preserve">   </w:t>
      </w:r>
      <w:r w:rsidR="00F941B3">
        <w:t>6</w:t>
      </w:r>
      <w:r w:rsidR="00CA52F7" w:rsidRPr="00C1044A">
        <w:t xml:space="preserve">. Si </w:t>
      </w:r>
      <w:r w:rsidR="008E48BC" w:rsidRPr="00C1044A">
        <w:t xml:space="preserve">jih </w:t>
      </w:r>
      <w:r w:rsidR="00CA52F7" w:rsidRPr="00C1044A">
        <w:t>ne more</w:t>
      </w:r>
      <w:r w:rsidR="008E48BC" w:rsidRPr="00C1044A">
        <w:t xml:space="preserve">jo </w:t>
      </w:r>
      <w:r w:rsidR="00CA52F7" w:rsidRPr="00C1044A">
        <w:t>privoščit</w:t>
      </w:r>
      <w:r w:rsidR="0059228B" w:rsidRPr="00C1044A">
        <w:t>i</w:t>
      </w:r>
    </w:p>
    <w:p w14:paraId="38D74026" w14:textId="3E3BC7C8" w:rsidR="00F247C9" w:rsidRPr="00C1044A" w:rsidRDefault="00F247C9" w:rsidP="00F247C9">
      <w:pPr>
        <w:spacing w:after="20"/>
        <w:ind w:left="142"/>
      </w:pPr>
      <w:r w:rsidRPr="00C1044A">
        <w:t xml:space="preserve">   </w:t>
      </w:r>
      <w:r w:rsidR="00F941B3">
        <w:t>7</w:t>
      </w:r>
      <w:r w:rsidRPr="00C1044A">
        <w:t>. Misli</w:t>
      </w:r>
      <w:r w:rsidR="008E48BC" w:rsidRPr="00C1044A">
        <w:t>jo</w:t>
      </w:r>
      <w:r w:rsidRPr="00C1044A">
        <w:t>, da niso smiselna/praktična</w:t>
      </w:r>
    </w:p>
    <w:p w14:paraId="6286EDB3" w14:textId="77777777" w:rsidR="00B01110" w:rsidRDefault="00B01110" w:rsidP="00831FA8">
      <w:pPr>
        <w:jc w:val="both"/>
        <w:rPr>
          <w:b/>
        </w:rPr>
      </w:pPr>
    </w:p>
    <w:p w14:paraId="400A38A2" w14:textId="29C0BFB3" w:rsidR="00B762A0" w:rsidRPr="00C1044A" w:rsidRDefault="00B762A0" w:rsidP="00831FA8">
      <w:pPr>
        <w:jc w:val="both"/>
        <w:rPr>
          <w:b/>
        </w:rPr>
      </w:pPr>
      <w:r w:rsidRPr="00C1044A">
        <w:rPr>
          <w:b/>
        </w:rPr>
        <w:t>6.</w:t>
      </w:r>
      <w:r w:rsidR="000C7C06" w:rsidRPr="00C1044A">
        <w:rPr>
          <w:b/>
        </w:rPr>
        <w:t>1</w:t>
      </w:r>
      <w:r w:rsidR="00F941B3">
        <w:rPr>
          <w:b/>
        </w:rPr>
        <w:t>3</w:t>
      </w:r>
      <w:r w:rsidRPr="00C1044A">
        <w:rPr>
          <w:b/>
        </w:rPr>
        <w:t xml:space="preserve">. </w:t>
      </w:r>
      <w:r w:rsidR="00723A66">
        <w:rPr>
          <w:b/>
        </w:rPr>
        <w:t>K</w:t>
      </w:r>
      <w:r w:rsidRPr="00C1044A">
        <w:rPr>
          <w:b/>
        </w:rPr>
        <w:t xml:space="preserve">ako zadovoljni ste z delovnimi </w:t>
      </w:r>
      <w:r w:rsidR="00BA678C" w:rsidRPr="00C1044A">
        <w:rPr>
          <w:b/>
        </w:rPr>
        <w:t xml:space="preserve">razmerami </w:t>
      </w:r>
      <w:r w:rsidR="00AA55FF" w:rsidRPr="00C1044A">
        <w:rPr>
          <w:b/>
        </w:rPr>
        <w:t>pri delu v</w:t>
      </w:r>
      <w:r w:rsidRPr="00C1044A">
        <w:rPr>
          <w:b/>
        </w:rPr>
        <w:t xml:space="preserve"> vaš</w:t>
      </w:r>
      <w:r w:rsidR="00AA55FF" w:rsidRPr="00C1044A">
        <w:rPr>
          <w:b/>
        </w:rPr>
        <w:t>em</w:t>
      </w:r>
      <w:r w:rsidRPr="00C1044A">
        <w:rPr>
          <w:b/>
        </w:rPr>
        <w:t xml:space="preserve"> glavn</w:t>
      </w:r>
      <w:r w:rsidR="00AA55FF" w:rsidRPr="00C1044A">
        <w:rPr>
          <w:b/>
        </w:rPr>
        <w:t>em</w:t>
      </w:r>
      <w:r w:rsidRPr="00C1044A">
        <w:rPr>
          <w:b/>
        </w:rPr>
        <w:t xml:space="preserve"> plačan</w:t>
      </w:r>
      <w:r w:rsidR="00AA55FF" w:rsidRPr="00C1044A">
        <w:rPr>
          <w:b/>
        </w:rPr>
        <w:t>em delu/</w:t>
      </w:r>
      <w:r w:rsidRPr="00C1044A">
        <w:rPr>
          <w:b/>
        </w:rPr>
        <w:t>zaposlitvi?</w:t>
      </w:r>
    </w:p>
    <w:p w14:paraId="6AFC14BF" w14:textId="4FC63040" w:rsidR="00D96F08" w:rsidRPr="00C1044A" w:rsidRDefault="00D96F08" w:rsidP="00D96F08">
      <w:pPr>
        <w:spacing w:after="20"/>
        <w:ind w:left="142"/>
      </w:pPr>
      <w:r w:rsidRPr="00C1044A">
        <w:t xml:space="preserve">   1. Zelo nezadovoljen</w:t>
      </w:r>
    </w:p>
    <w:p w14:paraId="63B4E34A" w14:textId="69BE56DF" w:rsidR="00D96F08" w:rsidRPr="00C1044A" w:rsidRDefault="00D96F08" w:rsidP="00D96F08">
      <w:pPr>
        <w:spacing w:after="20"/>
        <w:ind w:left="142"/>
      </w:pPr>
      <w:r w:rsidRPr="00C1044A">
        <w:t xml:space="preserve">   2. Ne preveč zadovoljen</w:t>
      </w:r>
    </w:p>
    <w:p w14:paraId="2D806A1F" w14:textId="520B0E94" w:rsidR="00D96F08" w:rsidRPr="00C1044A" w:rsidRDefault="00D96F08" w:rsidP="00D96F08">
      <w:pPr>
        <w:spacing w:after="20"/>
        <w:ind w:left="142"/>
      </w:pPr>
      <w:r w:rsidRPr="00C1044A">
        <w:t xml:space="preserve">   3. Zadovoljen</w:t>
      </w:r>
    </w:p>
    <w:p w14:paraId="3273F1BE" w14:textId="40C059CF" w:rsidR="00D96F08" w:rsidRPr="00C1044A" w:rsidRDefault="00D96F08" w:rsidP="00D96F08">
      <w:pPr>
        <w:spacing w:after="20"/>
        <w:ind w:left="142"/>
      </w:pPr>
      <w:r w:rsidRPr="00C1044A">
        <w:t xml:space="preserve">   4. Zelo zadovoljen</w:t>
      </w:r>
    </w:p>
    <w:p w14:paraId="72399D33" w14:textId="77777777" w:rsidR="00D96F08" w:rsidRPr="00C1044A" w:rsidRDefault="00D96F08" w:rsidP="00831FA8">
      <w:pPr>
        <w:jc w:val="both"/>
      </w:pPr>
    </w:p>
    <w:p w14:paraId="4752AAF7" w14:textId="3660E24F" w:rsidR="00CA52F7" w:rsidRPr="00C1044A" w:rsidRDefault="00CA52F7" w:rsidP="00831FA8">
      <w:pPr>
        <w:spacing w:before="120" w:after="60"/>
        <w:jc w:val="both"/>
        <w:rPr>
          <w:b/>
        </w:rPr>
      </w:pPr>
      <w:r w:rsidRPr="00C1044A">
        <w:rPr>
          <w:b/>
        </w:rPr>
        <w:t>6.1</w:t>
      </w:r>
      <w:r w:rsidR="00F941B3">
        <w:rPr>
          <w:b/>
        </w:rPr>
        <w:t>4</w:t>
      </w:r>
      <w:r w:rsidRPr="00C1044A">
        <w:rPr>
          <w:b/>
        </w:rPr>
        <w:t>.</w:t>
      </w:r>
      <w:r w:rsidR="00723A66">
        <w:rPr>
          <w:b/>
        </w:rPr>
        <w:t xml:space="preserve"> K</w:t>
      </w:r>
      <w:r w:rsidRPr="00C1044A">
        <w:rPr>
          <w:b/>
        </w:rPr>
        <w:t>ako zadovoljni s</w:t>
      </w:r>
      <w:r w:rsidR="00E12E06" w:rsidRPr="00C1044A">
        <w:rPr>
          <w:b/>
        </w:rPr>
        <w:t>t</w:t>
      </w:r>
      <w:r w:rsidRPr="00C1044A">
        <w:rPr>
          <w:b/>
        </w:rPr>
        <w:t xml:space="preserve">e z varnostjo in zdravjem </w:t>
      </w:r>
      <w:r w:rsidR="00AA55FF" w:rsidRPr="00C1044A">
        <w:rPr>
          <w:b/>
        </w:rPr>
        <w:t>pri delu v vašem glavnem plačanem delu/zaposlitvi</w:t>
      </w:r>
      <w:r w:rsidRPr="00C1044A">
        <w:rPr>
          <w:b/>
        </w:rPr>
        <w:t>?</w:t>
      </w:r>
    </w:p>
    <w:p w14:paraId="78FCAF76" w14:textId="77777777" w:rsidR="00D96F08" w:rsidRPr="00C1044A" w:rsidRDefault="00D96F08" w:rsidP="00D96F08">
      <w:pPr>
        <w:spacing w:after="20"/>
        <w:ind w:left="142"/>
      </w:pPr>
      <w:r w:rsidRPr="00C1044A">
        <w:t xml:space="preserve">   1. Zelo nezadovoljen</w:t>
      </w:r>
    </w:p>
    <w:p w14:paraId="10E43ABB" w14:textId="77777777" w:rsidR="00D96F08" w:rsidRPr="00C1044A" w:rsidRDefault="00D96F08" w:rsidP="00D96F08">
      <w:pPr>
        <w:spacing w:after="20"/>
        <w:ind w:left="142"/>
      </w:pPr>
      <w:r w:rsidRPr="00C1044A">
        <w:t xml:space="preserve">   2. Ne preveč zadovoljen</w:t>
      </w:r>
    </w:p>
    <w:p w14:paraId="1EADCAF6" w14:textId="77777777" w:rsidR="00D96F08" w:rsidRPr="00C1044A" w:rsidRDefault="00D96F08" w:rsidP="00D96F08">
      <w:pPr>
        <w:spacing w:after="20"/>
        <w:ind w:left="142"/>
      </w:pPr>
      <w:r w:rsidRPr="00C1044A">
        <w:t xml:space="preserve">   3. Zadovoljen</w:t>
      </w:r>
    </w:p>
    <w:p w14:paraId="31109D15" w14:textId="3F1BE1C4" w:rsidR="0084414A" w:rsidRDefault="00D96F08" w:rsidP="003565B1">
      <w:pPr>
        <w:spacing w:after="20"/>
        <w:ind w:left="142"/>
      </w:pPr>
      <w:r w:rsidRPr="00C1044A">
        <w:t xml:space="preserve">   4. Zelo zadovoljen</w:t>
      </w:r>
    </w:p>
    <w:p w14:paraId="3B9A3B2C" w14:textId="77777777" w:rsidR="003565B1" w:rsidRPr="003565B1" w:rsidRDefault="003565B1" w:rsidP="003565B1">
      <w:pPr>
        <w:spacing w:after="20"/>
        <w:ind w:left="142"/>
      </w:pPr>
    </w:p>
    <w:p w14:paraId="3C45D99A" w14:textId="3DD6CAEA" w:rsidR="00B762A0" w:rsidRPr="00C1044A" w:rsidRDefault="00532CB0" w:rsidP="00831FA8">
      <w:pPr>
        <w:spacing w:before="120" w:after="60"/>
        <w:jc w:val="both"/>
      </w:pPr>
      <w:r w:rsidRPr="00C1044A">
        <w:rPr>
          <w:b/>
        </w:rPr>
        <w:t>6.</w:t>
      </w:r>
      <w:r w:rsidR="00CA52F7" w:rsidRPr="00C1044A">
        <w:rPr>
          <w:b/>
        </w:rPr>
        <w:t>1</w:t>
      </w:r>
      <w:r w:rsidR="00F941B3">
        <w:rPr>
          <w:b/>
        </w:rPr>
        <w:t>5</w:t>
      </w:r>
      <w:r w:rsidR="00B762A0" w:rsidRPr="00C1044A">
        <w:rPr>
          <w:b/>
        </w:rPr>
        <w:t>. Ali menite, da boste</w:t>
      </w:r>
      <w:r w:rsidR="00723A66">
        <w:rPr>
          <w:b/>
        </w:rPr>
        <w:t>,</w:t>
      </w:r>
      <w:r w:rsidR="00B762A0" w:rsidRPr="00C1044A">
        <w:rPr>
          <w:b/>
        </w:rPr>
        <w:t xml:space="preserve"> </w:t>
      </w:r>
      <w:r w:rsidR="00C36402" w:rsidRPr="00C1044A">
        <w:rPr>
          <w:b/>
        </w:rPr>
        <w:t>glede na</w:t>
      </w:r>
      <w:r w:rsidR="003455B3" w:rsidRPr="00C1044A">
        <w:rPr>
          <w:b/>
        </w:rPr>
        <w:t xml:space="preserve"> stanje</w:t>
      </w:r>
      <w:r w:rsidR="005D4D4D" w:rsidRPr="00C1044A">
        <w:rPr>
          <w:b/>
        </w:rPr>
        <w:t xml:space="preserve"> varnost</w:t>
      </w:r>
      <w:r w:rsidR="003455B3" w:rsidRPr="00C1044A">
        <w:rPr>
          <w:b/>
        </w:rPr>
        <w:t>i</w:t>
      </w:r>
      <w:r w:rsidR="005D4D4D" w:rsidRPr="00C1044A">
        <w:rPr>
          <w:b/>
        </w:rPr>
        <w:t xml:space="preserve"> in zdravj</w:t>
      </w:r>
      <w:r w:rsidR="003455B3" w:rsidRPr="00C1044A">
        <w:rPr>
          <w:b/>
        </w:rPr>
        <w:t xml:space="preserve">a </w:t>
      </w:r>
      <w:r w:rsidR="005D4D4D" w:rsidRPr="00C1044A">
        <w:rPr>
          <w:b/>
        </w:rPr>
        <w:t>pri delu</w:t>
      </w:r>
      <w:r w:rsidR="003455B3" w:rsidRPr="00C1044A">
        <w:rPr>
          <w:b/>
        </w:rPr>
        <w:t xml:space="preserve"> v vašem delovnem okolju</w:t>
      </w:r>
      <w:r w:rsidR="00600502" w:rsidRPr="00C1044A">
        <w:rPr>
          <w:b/>
        </w:rPr>
        <w:t xml:space="preserve">, </w:t>
      </w:r>
      <w:r w:rsidR="00B762A0" w:rsidRPr="00C1044A">
        <w:rPr>
          <w:b/>
        </w:rPr>
        <w:t xml:space="preserve">sposobni opravljati </w:t>
      </w:r>
      <w:r w:rsidR="00E625E8" w:rsidRPr="00C1044A">
        <w:rPr>
          <w:b/>
        </w:rPr>
        <w:t xml:space="preserve">vaše </w:t>
      </w:r>
      <w:r w:rsidR="00B762A0" w:rsidRPr="00C1044A">
        <w:rPr>
          <w:b/>
        </w:rPr>
        <w:t xml:space="preserve">delo </w:t>
      </w:r>
      <w:r w:rsidR="00A10348" w:rsidRPr="00C1044A">
        <w:rPr>
          <w:b/>
        </w:rPr>
        <w:t>tudi po 65. letu</w:t>
      </w:r>
      <w:r w:rsidR="00B762A0" w:rsidRPr="00C1044A">
        <w:rPr>
          <w:b/>
        </w:rPr>
        <w:t xml:space="preserve"> starosti?</w:t>
      </w:r>
    </w:p>
    <w:p w14:paraId="5EB9C5DB" w14:textId="32FB6287" w:rsidR="00B762A0" w:rsidRPr="00C1044A" w:rsidRDefault="0049094F" w:rsidP="0049094F">
      <w:pPr>
        <w:spacing w:after="20"/>
      </w:pPr>
      <w:r w:rsidRPr="00C1044A">
        <w:t xml:space="preserve">      </w:t>
      </w:r>
      <w:r w:rsidR="00B762A0" w:rsidRPr="00C1044A">
        <w:t>1. Da</w:t>
      </w:r>
    </w:p>
    <w:p w14:paraId="17E84564" w14:textId="78CC0DF7" w:rsidR="00B762A0" w:rsidRPr="00C1044A" w:rsidRDefault="00B762A0" w:rsidP="00B762A0">
      <w:pPr>
        <w:spacing w:after="20"/>
        <w:ind w:left="142"/>
      </w:pPr>
      <w:r w:rsidRPr="00C1044A">
        <w:t xml:space="preserve">   2. Ne</w:t>
      </w:r>
    </w:p>
    <w:p w14:paraId="44BAD735" w14:textId="4740C2DA" w:rsidR="00B762A0" w:rsidRPr="00C1044A" w:rsidRDefault="00B762A0" w:rsidP="00B762A0">
      <w:pPr>
        <w:spacing w:after="20"/>
        <w:ind w:left="142"/>
      </w:pPr>
      <w:r w:rsidRPr="00C1044A">
        <w:t xml:space="preserve">   3. Ne vem</w:t>
      </w:r>
    </w:p>
    <w:p w14:paraId="470E2398" w14:textId="41ADA769" w:rsidR="00975AA8" w:rsidRPr="00C1044A" w:rsidRDefault="00975AA8">
      <w:pPr>
        <w:rPr>
          <w:b/>
          <w:bCs/>
        </w:rPr>
      </w:pPr>
    </w:p>
    <w:sectPr w:rsidR="00975AA8" w:rsidRPr="00C1044A" w:rsidSect="00034616">
      <w:headerReference w:type="default" r:id="rId9"/>
      <w:footerReference w:type="even" r:id="rId10"/>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1128" w14:textId="77777777" w:rsidR="002E508C" w:rsidRPr="0054279C" w:rsidRDefault="002E508C" w:rsidP="006750AD">
      <w:pPr>
        <w:spacing w:after="0"/>
      </w:pPr>
      <w:r w:rsidRPr="0054279C">
        <w:separator/>
      </w:r>
    </w:p>
  </w:endnote>
  <w:endnote w:type="continuationSeparator" w:id="0">
    <w:p w14:paraId="134645C8" w14:textId="77777777" w:rsidR="002E508C" w:rsidRPr="0054279C" w:rsidRDefault="002E508C" w:rsidP="006750AD">
      <w:pPr>
        <w:spacing w:after="0"/>
      </w:pPr>
      <w:r w:rsidRPr="005427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32560540"/>
      <w:docPartObj>
        <w:docPartGallery w:val="Page Numbers (Bottom of Page)"/>
        <w:docPartUnique/>
      </w:docPartObj>
    </w:sdtPr>
    <w:sdtEndPr>
      <w:rPr>
        <w:rStyle w:val="tevilkastrani"/>
      </w:rPr>
    </w:sdtEndPr>
    <w:sdtContent>
      <w:p w14:paraId="3BCB26B8" w14:textId="3FA6C62B" w:rsidR="00F251B5" w:rsidRPr="0054279C" w:rsidRDefault="00F251B5" w:rsidP="00F251B5">
        <w:pPr>
          <w:pStyle w:val="Noga"/>
          <w:framePr w:wrap="none" w:vAnchor="text" w:hAnchor="margin" w:xAlign="center" w:y="1"/>
          <w:rPr>
            <w:rStyle w:val="tevilkastrani"/>
          </w:rPr>
        </w:pPr>
        <w:r w:rsidRPr="0054279C">
          <w:rPr>
            <w:rStyle w:val="tevilkastrani"/>
          </w:rPr>
          <w:fldChar w:fldCharType="begin"/>
        </w:r>
        <w:r w:rsidRPr="0054279C">
          <w:rPr>
            <w:rStyle w:val="tevilkastrani"/>
          </w:rPr>
          <w:instrText xml:space="preserve"> PAGE </w:instrText>
        </w:r>
        <w:r w:rsidRPr="0054279C">
          <w:rPr>
            <w:rStyle w:val="tevilkastrani"/>
          </w:rPr>
          <w:fldChar w:fldCharType="end"/>
        </w:r>
      </w:p>
    </w:sdtContent>
  </w:sdt>
  <w:p w14:paraId="21CC75AD" w14:textId="77777777" w:rsidR="00F251B5" w:rsidRPr="0054279C" w:rsidRDefault="00F251B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186788155"/>
      <w:docPartObj>
        <w:docPartGallery w:val="Page Numbers (Bottom of Page)"/>
        <w:docPartUnique/>
      </w:docPartObj>
    </w:sdtPr>
    <w:sdtEndPr>
      <w:rPr>
        <w:rStyle w:val="tevilkastrani"/>
      </w:rPr>
    </w:sdtEndPr>
    <w:sdtContent>
      <w:p w14:paraId="086C000D" w14:textId="7609D955" w:rsidR="00F251B5" w:rsidRPr="0054279C" w:rsidRDefault="00F251B5" w:rsidP="00F251B5">
        <w:pPr>
          <w:pStyle w:val="Noga"/>
          <w:framePr w:wrap="none" w:vAnchor="text" w:hAnchor="margin" w:xAlign="center" w:y="1"/>
          <w:rPr>
            <w:rStyle w:val="tevilkastrani"/>
          </w:rPr>
        </w:pPr>
        <w:r w:rsidRPr="0054279C">
          <w:rPr>
            <w:rStyle w:val="tevilkastrani"/>
          </w:rPr>
          <w:fldChar w:fldCharType="begin"/>
        </w:r>
        <w:r w:rsidRPr="0054279C">
          <w:rPr>
            <w:rStyle w:val="tevilkastrani"/>
          </w:rPr>
          <w:instrText xml:space="preserve"> PAGE </w:instrText>
        </w:r>
        <w:r w:rsidRPr="0054279C">
          <w:rPr>
            <w:rStyle w:val="tevilkastrani"/>
          </w:rPr>
          <w:fldChar w:fldCharType="separate"/>
        </w:r>
        <w:r w:rsidR="00F937A4">
          <w:rPr>
            <w:rStyle w:val="tevilkastrani"/>
            <w:noProof/>
          </w:rPr>
          <w:t>16</w:t>
        </w:r>
        <w:r w:rsidRPr="0054279C">
          <w:rPr>
            <w:rStyle w:val="tevilkastrani"/>
          </w:rPr>
          <w:fldChar w:fldCharType="end"/>
        </w:r>
      </w:p>
    </w:sdtContent>
  </w:sdt>
  <w:p w14:paraId="22FE14AD" w14:textId="77777777" w:rsidR="00F251B5" w:rsidRPr="0054279C" w:rsidRDefault="00F251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1BA4" w14:textId="77777777" w:rsidR="002E508C" w:rsidRPr="0054279C" w:rsidRDefault="002E508C" w:rsidP="006750AD">
      <w:pPr>
        <w:spacing w:after="0"/>
      </w:pPr>
      <w:r w:rsidRPr="0054279C">
        <w:separator/>
      </w:r>
    </w:p>
  </w:footnote>
  <w:footnote w:type="continuationSeparator" w:id="0">
    <w:p w14:paraId="3D905E10" w14:textId="77777777" w:rsidR="002E508C" w:rsidRPr="0054279C" w:rsidRDefault="002E508C" w:rsidP="006750AD">
      <w:pPr>
        <w:spacing w:after="0"/>
      </w:pPr>
      <w:r w:rsidRPr="0054279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234A" w14:textId="3DF6BF4F" w:rsidR="005F412A" w:rsidRDefault="005F412A">
    <w:pPr>
      <w:pStyle w:val="Glava"/>
    </w:pPr>
    <w:r>
      <w:rPr>
        <w:noProof/>
      </w:rPr>
      <w:drawing>
        <wp:anchor distT="0" distB="0" distL="114300" distR="114300" simplePos="0" relativeHeight="251658240" behindDoc="0" locked="0" layoutInCell="1" allowOverlap="1" wp14:anchorId="0BF4EB56" wp14:editId="5D55D777">
          <wp:simplePos x="0" y="0"/>
          <wp:positionH relativeFrom="margin">
            <wp:align>left</wp:align>
          </wp:positionH>
          <wp:positionV relativeFrom="paragraph">
            <wp:posOffset>-224790</wp:posOffset>
          </wp:positionV>
          <wp:extent cx="6332220" cy="5816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581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13C360DA"/>
    <w:multiLevelType w:val="multilevel"/>
    <w:tmpl w:val="AE68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BA78CD"/>
    <w:multiLevelType w:val="hybridMultilevel"/>
    <w:tmpl w:val="E550B562"/>
    <w:lvl w:ilvl="0" w:tplc="7AAC9F3A">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0E475A"/>
    <w:multiLevelType w:val="multilevel"/>
    <w:tmpl w:val="F4EC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A01871"/>
    <w:multiLevelType w:val="hybridMultilevel"/>
    <w:tmpl w:val="6180F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6B5BC7"/>
    <w:multiLevelType w:val="hybridMultilevel"/>
    <w:tmpl w:val="C5341446"/>
    <w:lvl w:ilvl="0" w:tplc="32F40330">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21D0"/>
    <w:rsid w:val="0001139B"/>
    <w:rsid w:val="0001477C"/>
    <w:rsid w:val="00015116"/>
    <w:rsid w:val="00020897"/>
    <w:rsid w:val="000271E7"/>
    <w:rsid w:val="000311E6"/>
    <w:rsid w:val="00031DFA"/>
    <w:rsid w:val="00033B97"/>
    <w:rsid w:val="00034616"/>
    <w:rsid w:val="00034F98"/>
    <w:rsid w:val="00040910"/>
    <w:rsid w:val="00041018"/>
    <w:rsid w:val="0005028F"/>
    <w:rsid w:val="00051FF8"/>
    <w:rsid w:val="0005482B"/>
    <w:rsid w:val="0005584C"/>
    <w:rsid w:val="0006063C"/>
    <w:rsid w:val="00062C12"/>
    <w:rsid w:val="00063BE3"/>
    <w:rsid w:val="00066CBE"/>
    <w:rsid w:val="00070FDA"/>
    <w:rsid w:val="00071FBA"/>
    <w:rsid w:val="00072C48"/>
    <w:rsid w:val="000732CB"/>
    <w:rsid w:val="00076054"/>
    <w:rsid w:val="00076128"/>
    <w:rsid w:val="00081A9C"/>
    <w:rsid w:val="0008414E"/>
    <w:rsid w:val="0008627B"/>
    <w:rsid w:val="0009117D"/>
    <w:rsid w:val="0009233D"/>
    <w:rsid w:val="0009333E"/>
    <w:rsid w:val="00093A80"/>
    <w:rsid w:val="00093FA4"/>
    <w:rsid w:val="00096202"/>
    <w:rsid w:val="00097037"/>
    <w:rsid w:val="000A1828"/>
    <w:rsid w:val="000A1E2C"/>
    <w:rsid w:val="000A381F"/>
    <w:rsid w:val="000A4078"/>
    <w:rsid w:val="000B437E"/>
    <w:rsid w:val="000B6418"/>
    <w:rsid w:val="000B79F2"/>
    <w:rsid w:val="000C302D"/>
    <w:rsid w:val="000C3BB2"/>
    <w:rsid w:val="000C4C3B"/>
    <w:rsid w:val="000C7C06"/>
    <w:rsid w:val="000D2B09"/>
    <w:rsid w:val="000D2F67"/>
    <w:rsid w:val="000D4C07"/>
    <w:rsid w:val="000D57C8"/>
    <w:rsid w:val="000E2529"/>
    <w:rsid w:val="000E3DF9"/>
    <w:rsid w:val="000F01AB"/>
    <w:rsid w:val="000F2FFC"/>
    <w:rsid w:val="000F3307"/>
    <w:rsid w:val="000F3E04"/>
    <w:rsid w:val="000F4727"/>
    <w:rsid w:val="000F7493"/>
    <w:rsid w:val="00115FDA"/>
    <w:rsid w:val="0012172F"/>
    <w:rsid w:val="00123D06"/>
    <w:rsid w:val="00125146"/>
    <w:rsid w:val="00126142"/>
    <w:rsid w:val="0013068A"/>
    <w:rsid w:val="00132E2B"/>
    <w:rsid w:val="00134DC7"/>
    <w:rsid w:val="0013591E"/>
    <w:rsid w:val="001361BC"/>
    <w:rsid w:val="00137C87"/>
    <w:rsid w:val="00141687"/>
    <w:rsid w:val="00147BFB"/>
    <w:rsid w:val="0015074B"/>
    <w:rsid w:val="001521B7"/>
    <w:rsid w:val="00155376"/>
    <w:rsid w:val="00157AE3"/>
    <w:rsid w:val="0016139F"/>
    <w:rsid w:val="001639FB"/>
    <w:rsid w:val="0016446E"/>
    <w:rsid w:val="001648E1"/>
    <w:rsid w:val="001707E6"/>
    <w:rsid w:val="00172598"/>
    <w:rsid w:val="00174BF4"/>
    <w:rsid w:val="001756F9"/>
    <w:rsid w:val="001766AD"/>
    <w:rsid w:val="0018090F"/>
    <w:rsid w:val="001827BA"/>
    <w:rsid w:val="00182A08"/>
    <w:rsid w:val="00182DEF"/>
    <w:rsid w:val="00186FD0"/>
    <w:rsid w:val="00191B5C"/>
    <w:rsid w:val="00193ED6"/>
    <w:rsid w:val="00194BE8"/>
    <w:rsid w:val="001979B9"/>
    <w:rsid w:val="001A1CCA"/>
    <w:rsid w:val="001A68B4"/>
    <w:rsid w:val="001C79A5"/>
    <w:rsid w:val="001D0B58"/>
    <w:rsid w:val="001D649E"/>
    <w:rsid w:val="001D7EAD"/>
    <w:rsid w:val="001E1324"/>
    <w:rsid w:val="001E20D6"/>
    <w:rsid w:val="001E2C60"/>
    <w:rsid w:val="001E466F"/>
    <w:rsid w:val="001F21DD"/>
    <w:rsid w:val="001F4D77"/>
    <w:rsid w:val="0020255B"/>
    <w:rsid w:val="0020327A"/>
    <w:rsid w:val="00205DAA"/>
    <w:rsid w:val="00206F86"/>
    <w:rsid w:val="00212244"/>
    <w:rsid w:val="00214916"/>
    <w:rsid w:val="00214DAF"/>
    <w:rsid w:val="00221072"/>
    <w:rsid w:val="002217A4"/>
    <w:rsid w:val="00221EE6"/>
    <w:rsid w:val="002257E4"/>
    <w:rsid w:val="00227D3A"/>
    <w:rsid w:val="002309A5"/>
    <w:rsid w:val="0023290D"/>
    <w:rsid w:val="00236D2E"/>
    <w:rsid w:val="00240A1D"/>
    <w:rsid w:val="002423C5"/>
    <w:rsid w:val="002466AC"/>
    <w:rsid w:val="002502E2"/>
    <w:rsid w:val="00254988"/>
    <w:rsid w:val="002566DC"/>
    <w:rsid w:val="00256F62"/>
    <w:rsid w:val="00263D3E"/>
    <w:rsid w:val="002640E6"/>
    <w:rsid w:val="00270C46"/>
    <w:rsid w:val="00270E73"/>
    <w:rsid w:val="00275E64"/>
    <w:rsid w:val="00276355"/>
    <w:rsid w:val="00280339"/>
    <w:rsid w:val="00282075"/>
    <w:rsid w:val="002824A9"/>
    <w:rsid w:val="002840A0"/>
    <w:rsid w:val="002866D2"/>
    <w:rsid w:val="00292642"/>
    <w:rsid w:val="00292F20"/>
    <w:rsid w:val="0029639D"/>
    <w:rsid w:val="00297F10"/>
    <w:rsid w:val="002A78AB"/>
    <w:rsid w:val="002B18C7"/>
    <w:rsid w:val="002B4224"/>
    <w:rsid w:val="002B6AE2"/>
    <w:rsid w:val="002C0505"/>
    <w:rsid w:val="002C29A9"/>
    <w:rsid w:val="002C5BB6"/>
    <w:rsid w:val="002D0BE1"/>
    <w:rsid w:val="002D4EFD"/>
    <w:rsid w:val="002D550C"/>
    <w:rsid w:val="002D65FA"/>
    <w:rsid w:val="002E18BC"/>
    <w:rsid w:val="002E1F05"/>
    <w:rsid w:val="002E4E98"/>
    <w:rsid w:val="002E508C"/>
    <w:rsid w:val="002F341E"/>
    <w:rsid w:val="002F69B5"/>
    <w:rsid w:val="002F7824"/>
    <w:rsid w:val="00300068"/>
    <w:rsid w:val="003025B9"/>
    <w:rsid w:val="00304612"/>
    <w:rsid w:val="0031164F"/>
    <w:rsid w:val="00311681"/>
    <w:rsid w:val="003149A2"/>
    <w:rsid w:val="00314A44"/>
    <w:rsid w:val="00314E55"/>
    <w:rsid w:val="003203DC"/>
    <w:rsid w:val="00326F90"/>
    <w:rsid w:val="00327346"/>
    <w:rsid w:val="00327C6A"/>
    <w:rsid w:val="00331390"/>
    <w:rsid w:val="003344CB"/>
    <w:rsid w:val="00340529"/>
    <w:rsid w:val="00340657"/>
    <w:rsid w:val="00344F22"/>
    <w:rsid w:val="003455B3"/>
    <w:rsid w:val="00350AC6"/>
    <w:rsid w:val="0035343C"/>
    <w:rsid w:val="003565B1"/>
    <w:rsid w:val="00361E4A"/>
    <w:rsid w:val="003640A3"/>
    <w:rsid w:val="00364564"/>
    <w:rsid w:val="003652DD"/>
    <w:rsid w:val="00370EA8"/>
    <w:rsid w:val="00373909"/>
    <w:rsid w:val="00382A06"/>
    <w:rsid w:val="00386F0A"/>
    <w:rsid w:val="00390950"/>
    <w:rsid w:val="003912F0"/>
    <w:rsid w:val="003914F6"/>
    <w:rsid w:val="0039791E"/>
    <w:rsid w:val="003A0BE3"/>
    <w:rsid w:val="003A20F2"/>
    <w:rsid w:val="003A5553"/>
    <w:rsid w:val="003A5DE1"/>
    <w:rsid w:val="003A7EFE"/>
    <w:rsid w:val="003B2846"/>
    <w:rsid w:val="003B28AA"/>
    <w:rsid w:val="003B37FD"/>
    <w:rsid w:val="003B69FC"/>
    <w:rsid w:val="003B6C6D"/>
    <w:rsid w:val="003B736A"/>
    <w:rsid w:val="003C0004"/>
    <w:rsid w:val="003C0453"/>
    <w:rsid w:val="003C0E28"/>
    <w:rsid w:val="003C42B6"/>
    <w:rsid w:val="003C4984"/>
    <w:rsid w:val="003C79EB"/>
    <w:rsid w:val="003D03F9"/>
    <w:rsid w:val="003D1271"/>
    <w:rsid w:val="003D12F3"/>
    <w:rsid w:val="003D37F9"/>
    <w:rsid w:val="003D39DD"/>
    <w:rsid w:val="003E22CE"/>
    <w:rsid w:val="003E32F9"/>
    <w:rsid w:val="003E4230"/>
    <w:rsid w:val="003E7A72"/>
    <w:rsid w:val="003F0322"/>
    <w:rsid w:val="003F5999"/>
    <w:rsid w:val="003F7183"/>
    <w:rsid w:val="003F7DA0"/>
    <w:rsid w:val="00401AC2"/>
    <w:rsid w:val="00401B3B"/>
    <w:rsid w:val="004029A3"/>
    <w:rsid w:val="0040512A"/>
    <w:rsid w:val="00413207"/>
    <w:rsid w:val="00413700"/>
    <w:rsid w:val="00415D9F"/>
    <w:rsid w:val="00416160"/>
    <w:rsid w:val="004224CB"/>
    <w:rsid w:val="004328B3"/>
    <w:rsid w:val="0044081E"/>
    <w:rsid w:val="004417FA"/>
    <w:rsid w:val="004467CD"/>
    <w:rsid w:val="0044684F"/>
    <w:rsid w:val="004470C3"/>
    <w:rsid w:val="0044753F"/>
    <w:rsid w:val="00447DB6"/>
    <w:rsid w:val="0045151D"/>
    <w:rsid w:val="00451FE9"/>
    <w:rsid w:val="0045671E"/>
    <w:rsid w:val="00456E5E"/>
    <w:rsid w:val="00460AA0"/>
    <w:rsid w:val="00461516"/>
    <w:rsid w:val="00461E88"/>
    <w:rsid w:val="00462170"/>
    <w:rsid w:val="004651A8"/>
    <w:rsid w:val="00466262"/>
    <w:rsid w:val="00467146"/>
    <w:rsid w:val="00467157"/>
    <w:rsid w:val="00467A52"/>
    <w:rsid w:val="00470C31"/>
    <w:rsid w:val="00474D11"/>
    <w:rsid w:val="004759CA"/>
    <w:rsid w:val="004840AD"/>
    <w:rsid w:val="004856B0"/>
    <w:rsid w:val="00485F31"/>
    <w:rsid w:val="00486FAF"/>
    <w:rsid w:val="0049094F"/>
    <w:rsid w:val="00491AA3"/>
    <w:rsid w:val="00496BAE"/>
    <w:rsid w:val="004A3F52"/>
    <w:rsid w:val="004A4F0C"/>
    <w:rsid w:val="004A5AF9"/>
    <w:rsid w:val="004A72C4"/>
    <w:rsid w:val="004B0602"/>
    <w:rsid w:val="004B6C6B"/>
    <w:rsid w:val="004B7136"/>
    <w:rsid w:val="004B72E9"/>
    <w:rsid w:val="004C0923"/>
    <w:rsid w:val="004C2689"/>
    <w:rsid w:val="004D32A9"/>
    <w:rsid w:val="004D3520"/>
    <w:rsid w:val="004D528F"/>
    <w:rsid w:val="004D608D"/>
    <w:rsid w:val="004D7036"/>
    <w:rsid w:val="004E0C06"/>
    <w:rsid w:val="004E1372"/>
    <w:rsid w:val="004E5650"/>
    <w:rsid w:val="004E6A93"/>
    <w:rsid w:val="004E6AD5"/>
    <w:rsid w:val="004F134D"/>
    <w:rsid w:val="004F16B5"/>
    <w:rsid w:val="004F2312"/>
    <w:rsid w:val="004F44A0"/>
    <w:rsid w:val="004F7A55"/>
    <w:rsid w:val="0050083C"/>
    <w:rsid w:val="00500FFC"/>
    <w:rsid w:val="00502B6B"/>
    <w:rsid w:val="0050483B"/>
    <w:rsid w:val="00504AA6"/>
    <w:rsid w:val="00505FE7"/>
    <w:rsid w:val="0051370A"/>
    <w:rsid w:val="00514BA1"/>
    <w:rsid w:val="00514FDB"/>
    <w:rsid w:val="00515545"/>
    <w:rsid w:val="00522350"/>
    <w:rsid w:val="00522414"/>
    <w:rsid w:val="00522BE5"/>
    <w:rsid w:val="005327ED"/>
    <w:rsid w:val="00532CB0"/>
    <w:rsid w:val="00535E83"/>
    <w:rsid w:val="00536697"/>
    <w:rsid w:val="00537044"/>
    <w:rsid w:val="00541A59"/>
    <w:rsid w:val="00542122"/>
    <w:rsid w:val="0054279C"/>
    <w:rsid w:val="005518EA"/>
    <w:rsid w:val="00552B45"/>
    <w:rsid w:val="00555746"/>
    <w:rsid w:val="00556362"/>
    <w:rsid w:val="005573B9"/>
    <w:rsid w:val="005646EC"/>
    <w:rsid w:val="00571FF5"/>
    <w:rsid w:val="00573152"/>
    <w:rsid w:val="00574A58"/>
    <w:rsid w:val="00575C3E"/>
    <w:rsid w:val="0058366C"/>
    <w:rsid w:val="005839F0"/>
    <w:rsid w:val="00585BEE"/>
    <w:rsid w:val="005870AA"/>
    <w:rsid w:val="0059228B"/>
    <w:rsid w:val="00592EB1"/>
    <w:rsid w:val="005933FA"/>
    <w:rsid w:val="00594AA5"/>
    <w:rsid w:val="005967FC"/>
    <w:rsid w:val="00597555"/>
    <w:rsid w:val="005A0D18"/>
    <w:rsid w:val="005A495B"/>
    <w:rsid w:val="005A4FC3"/>
    <w:rsid w:val="005A7F46"/>
    <w:rsid w:val="005B0777"/>
    <w:rsid w:val="005B0F58"/>
    <w:rsid w:val="005B2C3D"/>
    <w:rsid w:val="005B54AD"/>
    <w:rsid w:val="005B5DC9"/>
    <w:rsid w:val="005B6075"/>
    <w:rsid w:val="005C254C"/>
    <w:rsid w:val="005C33BA"/>
    <w:rsid w:val="005C3D42"/>
    <w:rsid w:val="005C3FAC"/>
    <w:rsid w:val="005C44C5"/>
    <w:rsid w:val="005C6939"/>
    <w:rsid w:val="005D25C4"/>
    <w:rsid w:val="005D2FE5"/>
    <w:rsid w:val="005D4D4D"/>
    <w:rsid w:val="005D4E2C"/>
    <w:rsid w:val="005E181E"/>
    <w:rsid w:val="005E2DB9"/>
    <w:rsid w:val="005E4EBD"/>
    <w:rsid w:val="005E6768"/>
    <w:rsid w:val="005F4015"/>
    <w:rsid w:val="005F412A"/>
    <w:rsid w:val="005F707A"/>
    <w:rsid w:val="00600502"/>
    <w:rsid w:val="00601BC0"/>
    <w:rsid w:val="00603B00"/>
    <w:rsid w:val="00606322"/>
    <w:rsid w:val="006137B9"/>
    <w:rsid w:val="00616394"/>
    <w:rsid w:val="00616667"/>
    <w:rsid w:val="0061751F"/>
    <w:rsid w:val="006179A7"/>
    <w:rsid w:val="006205C8"/>
    <w:rsid w:val="00621128"/>
    <w:rsid w:val="00622045"/>
    <w:rsid w:val="00622F1C"/>
    <w:rsid w:val="00623149"/>
    <w:rsid w:val="00626551"/>
    <w:rsid w:val="006270F7"/>
    <w:rsid w:val="006300B1"/>
    <w:rsid w:val="0063108A"/>
    <w:rsid w:val="00633B6F"/>
    <w:rsid w:val="00634A87"/>
    <w:rsid w:val="00636B28"/>
    <w:rsid w:val="00636DD5"/>
    <w:rsid w:val="00640311"/>
    <w:rsid w:val="00642649"/>
    <w:rsid w:val="00643465"/>
    <w:rsid w:val="0064354F"/>
    <w:rsid w:val="00644B12"/>
    <w:rsid w:val="00645744"/>
    <w:rsid w:val="00650D8D"/>
    <w:rsid w:val="00656262"/>
    <w:rsid w:val="00656478"/>
    <w:rsid w:val="00656C0E"/>
    <w:rsid w:val="00656DC0"/>
    <w:rsid w:val="00657184"/>
    <w:rsid w:val="0066032B"/>
    <w:rsid w:val="0066081E"/>
    <w:rsid w:val="006609C7"/>
    <w:rsid w:val="00667D8E"/>
    <w:rsid w:val="00667F8C"/>
    <w:rsid w:val="00667F8F"/>
    <w:rsid w:val="0067288E"/>
    <w:rsid w:val="006750AD"/>
    <w:rsid w:val="0068304E"/>
    <w:rsid w:val="006830C6"/>
    <w:rsid w:val="00685A8B"/>
    <w:rsid w:val="00686752"/>
    <w:rsid w:val="00690E60"/>
    <w:rsid w:val="00697570"/>
    <w:rsid w:val="00697732"/>
    <w:rsid w:val="00697B08"/>
    <w:rsid w:val="006A1535"/>
    <w:rsid w:val="006A1DB4"/>
    <w:rsid w:val="006A2341"/>
    <w:rsid w:val="006B03D5"/>
    <w:rsid w:val="006B17F2"/>
    <w:rsid w:val="006B3E0A"/>
    <w:rsid w:val="006C18A8"/>
    <w:rsid w:val="006C1E08"/>
    <w:rsid w:val="006C2396"/>
    <w:rsid w:val="006C338E"/>
    <w:rsid w:val="006C383D"/>
    <w:rsid w:val="006C6974"/>
    <w:rsid w:val="006C6B93"/>
    <w:rsid w:val="006D026A"/>
    <w:rsid w:val="006D26D9"/>
    <w:rsid w:val="006D374D"/>
    <w:rsid w:val="006D6F0D"/>
    <w:rsid w:val="006D7F8A"/>
    <w:rsid w:val="006E1E2A"/>
    <w:rsid w:val="006E2A7D"/>
    <w:rsid w:val="006E378E"/>
    <w:rsid w:val="006E45FF"/>
    <w:rsid w:val="006E561B"/>
    <w:rsid w:val="006E76B0"/>
    <w:rsid w:val="006F0652"/>
    <w:rsid w:val="006F0B52"/>
    <w:rsid w:val="006F11E1"/>
    <w:rsid w:val="00704339"/>
    <w:rsid w:val="00712020"/>
    <w:rsid w:val="00715FC9"/>
    <w:rsid w:val="00717B13"/>
    <w:rsid w:val="00723A66"/>
    <w:rsid w:val="00724800"/>
    <w:rsid w:val="00727B4E"/>
    <w:rsid w:val="00731065"/>
    <w:rsid w:val="00733629"/>
    <w:rsid w:val="00740304"/>
    <w:rsid w:val="00742C28"/>
    <w:rsid w:val="007430AA"/>
    <w:rsid w:val="00756E4F"/>
    <w:rsid w:val="007608A4"/>
    <w:rsid w:val="007716E7"/>
    <w:rsid w:val="0077179C"/>
    <w:rsid w:val="00773CD1"/>
    <w:rsid w:val="00775B42"/>
    <w:rsid w:val="00781164"/>
    <w:rsid w:val="007866EB"/>
    <w:rsid w:val="007870ED"/>
    <w:rsid w:val="007875D6"/>
    <w:rsid w:val="007A09D9"/>
    <w:rsid w:val="007A14AF"/>
    <w:rsid w:val="007A3FF6"/>
    <w:rsid w:val="007A5ECC"/>
    <w:rsid w:val="007A6426"/>
    <w:rsid w:val="007B0FF9"/>
    <w:rsid w:val="007B1556"/>
    <w:rsid w:val="007B36A8"/>
    <w:rsid w:val="007B47A8"/>
    <w:rsid w:val="007B52C2"/>
    <w:rsid w:val="007B666A"/>
    <w:rsid w:val="007C1136"/>
    <w:rsid w:val="007C3B7C"/>
    <w:rsid w:val="007C3BFB"/>
    <w:rsid w:val="007D050C"/>
    <w:rsid w:val="007D1B29"/>
    <w:rsid w:val="007D3365"/>
    <w:rsid w:val="007D3C8A"/>
    <w:rsid w:val="007E0780"/>
    <w:rsid w:val="007E10D5"/>
    <w:rsid w:val="007E1DE5"/>
    <w:rsid w:val="007E35D2"/>
    <w:rsid w:val="007E535E"/>
    <w:rsid w:val="007F190D"/>
    <w:rsid w:val="007F5920"/>
    <w:rsid w:val="007F6594"/>
    <w:rsid w:val="007F7521"/>
    <w:rsid w:val="007F785F"/>
    <w:rsid w:val="00800250"/>
    <w:rsid w:val="0080350B"/>
    <w:rsid w:val="00804D29"/>
    <w:rsid w:val="00805ECA"/>
    <w:rsid w:val="00805FA1"/>
    <w:rsid w:val="00806370"/>
    <w:rsid w:val="00811ABE"/>
    <w:rsid w:val="008146B3"/>
    <w:rsid w:val="00815A2D"/>
    <w:rsid w:val="008200F0"/>
    <w:rsid w:val="00826A0A"/>
    <w:rsid w:val="00830F6C"/>
    <w:rsid w:val="00831471"/>
    <w:rsid w:val="00831D5D"/>
    <w:rsid w:val="00831FA8"/>
    <w:rsid w:val="008331D8"/>
    <w:rsid w:val="008359BA"/>
    <w:rsid w:val="00836BBF"/>
    <w:rsid w:val="0084414A"/>
    <w:rsid w:val="00844BA6"/>
    <w:rsid w:val="0085061D"/>
    <w:rsid w:val="00851A0C"/>
    <w:rsid w:val="00852B7D"/>
    <w:rsid w:val="00865BA0"/>
    <w:rsid w:val="00867CE2"/>
    <w:rsid w:val="008706E8"/>
    <w:rsid w:val="00871B22"/>
    <w:rsid w:val="008735D9"/>
    <w:rsid w:val="00873E28"/>
    <w:rsid w:val="00876134"/>
    <w:rsid w:val="008804FC"/>
    <w:rsid w:val="0088228F"/>
    <w:rsid w:val="00883563"/>
    <w:rsid w:val="008840AD"/>
    <w:rsid w:val="00884ED8"/>
    <w:rsid w:val="0089137D"/>
    <w:rsid w:val="008937B9"/>
    <w:rsid w:val="00896D00"/>
    <w:rsid w:val="008A1D0D"/>
    <w:rsid w:val="008A78F8"/>
    <w:rsid w:val="008B09D2"/>
    <w:rsid w:val="008B5F99"/>
    <w:rsid w:val="008C0CCD"/>
    <w:rsid w:val="008C24C2"/>
    <w:rsid w:val="008C5E57"/>
    <w:rsid w:val="008D06A4"/>
    <w:rsid w:val="008D129D"/>
    <w:rsid w:val="008D1FD7"/>
    <w:rsid w:val="008D27F5"/>
    <w:rsid w:val="008D5A31"/>
    <w:rsid w:val="008D6335"/>
    <w:rsid w:val="008D6916"/>
    <w:rsid w:val="008E2928"/>
    <w:rsid w:val="008E48BC"/>
    <w:rsid w:val="008E4DA8"/>
    <w:rsid w:val="008E7FA9"/>
    <w:rsid w:val="008F0857"/>
    <w:rsid w:val="008F152F"/>
    <w:rsid w:val="00901273"/>
    <w:rsid w:val="00901831"/>
    <w:rsid w:val="00902302"/>
    <w:rsid w:val="00903F95"/>
    <w:rsid w:val="009040E8"/>
    <w:rsid w:val="00904220"/>
    <w:rsid w:val="0090573B"/>
    <w:rsid w:val="009074A2"/>
    <w:rsid w:val="00911E17"/>
    <w:rsid w:val="00914232"/>
    <w:rsid w:val="00914DDD"/>
    <w:rsid w:val="00916FAB"/>
    <w:rsid w:val="00921956"/>
    <w:rsid w:val="00930667"/>
    <w:rsid w:val="00932290"/>
    <w:rsid w:val="00932897"/>
    <w:rsid w:val="0093473E"/>
    <w:rsid w:val="00940E8A"/>
    <w:rsid w:val="00944B83"/>
    <w:rsid w:val="00944D04"/>
    <w:rsid w:val="00951846"/>
    <w:rsid w:val="0095326A"/>
    <w:rsid w:val="00954AFD"/>
    <w:rsid w:val="00955E4D"/>
    <w:rsid w:val="00955F21"/>
    <w:rsid w:val="00956D3C"/>
    <w:rsid w:val="00956E0D"/>
    <w:rsid w:val="009577C4"/>
    <w:rsid w:val="00960125"/>
    <w:rsid w:val="00960C39"/>
    <w:rsid w:val="00963680"/>
    <w:rsid w:val="00963FFF"/>
    <w:rsid w:val="009643D5"/>
    <w:rsid w:val="009645FD"/>
    <w:rsid w:val="00970A7F"/>
    <w:rsid w:val="00975AA8"/>
    <w:rsid w:val="009811D5"/>
    <w:rsid w:val="0098179C"/>
    <w:rsid w:val="00981907"/>
    <w:rsid w:val="009826DD"/>
    <w:rsid w:val="00982B1C"/>
    <w:rsid w:val="00982F4D"/>
    <w:rsid w:val="00984FF8"/>
    <w:rsid w:val="009873A1"/>
    <w:rsid w:val="00987BE2"/>
    <w:rsid w:val="0099329C"/>
    <w:rsid w:val="009962C2"/>
    <w:rsid w:val="009A1213"/>
    <w:rsid w:val="009A3BFC"/>
    <w:rsid w:val="009A4BCF"/>
    <w:rsid w:val="009A4CD3"/>
    <w:rsid w:val="009B22D7"/>
    <w:rsid w:val="009B380B"/>
    <w:rsid w:val="009B5CEC"/>
    <w:rsid w:val="009B7192"/>
    <w:rsid w:val="009B7609"/>
    <w:rsid w:val="009C04F0"/>
    <w:rsid w:val="009C2F76"/>
    <w:rsid w:val="009C4D1B"/>
    <w:rsid w:val="009C5D63"/>
    <w:rsid w:val="009D6287"/>
    <w:rsid w:val="009D6B4E"/>
    <w:rsid w:val="009E4081"/>
    <w:rsid w:val="009E487E"/>
    <w:rsid w:val="009E6BC9"/>
    <w:rsid w:val="009E7E42"/>
    <w:rsid w:val="009F0A9C"/>
    <w:rsid w:val="00A0119C"/>
    <w:rsid w:val="00A01807"/>
    <w:rsid w:val="00A020B1"/>
    <w:rsid w:val="00A026E4"/>
    <w:rsid w:val="00A02A42"/>
    <w:rsid w:val="00A10348"/>
    <w:rsid w:val="00A103D2"/>
    <w:rsid w:val="00A104D9"/>
    <w:rsid w:val="00A10F3E"/>
    <w:rsid w:val="00A13ABD"/>
    <w:rsid w:val="00A14996"/>
    <w:rsid w:val="00A1745B"/>
    <w:rsid w:val="00A175F8"/>
    <w:rsid w:val="00A177D1"/>
    <w:rsid w:val="00A22AFA"/>
    <w:rsid w:val="00A24F56"/>
    <w:rsid w:val="00A40AD4"/>
    <w:rsid w:val="00A4714C"/>
    <w:rsid w:val="00A5388A"/>
    <w:rsid w:val="00A543FC"/>
    <w:rsid w:val="00A5540F"/>
    <w:rsid w:val="00A630FF"/>
    <w:rsid w:val="00A63273"/>
    <w:rsid w:val="00A64B6F"/>
    <w:rsid w:val="00A6685B"/>
    <w:rsid w:val="00A675D5"/>
    <w:rsid w:val="00A717ED"/>
    <w:rsid w:val="00A71D9A"/>
    <w:rsid w:val="00A71E46"/>
    <w:rsid w:val="00A779B3"/>
    <w:rsid w:val="00A81A2A"/>
    <w:rsid w:val="00A90DE6"/>
    <w:rsid w:val="00A944D7"/>
    <w:rsid w:val="00A94DB1"/>
    <w:rsid w:val="00A95DD2"/>
    <w:rsid w:val="00A97ED5"/>
    <w:rsid w:val="00AA118F"/>
    <w:rsid w:val="00AA176F"/>
    <w:rsid w:val="00AA1D8D"/>
    <w:rsid w:val="00AA2C96"/>
    <w:rsid w:val="00AA55FF"/>
    <w:rsid w:val="00AB0CE2"/>
    <w:rsid w:val="00AB0E4D"/>
    <w:rsid w:val="00AB0F44"/>
    <w:rsid w:val="00AB432A"/>
    <w:rsid w:val="00AB60F1"/>
    <w:rsid w:val="00AC333E"/>
    <w:rsid w:val="00AC4DDA"/>
    <w:rsid w:val="00AD004B"/>
    <w:rsid w:val="00AD05F2"/>
    <w:rsid w:val="00AD1456"/>
    <w:rsid w:val="00AD6449"/>
    <w:rsid w:val="00AD77EE"/>
    <w:rsid w:val="00AE139A"/>
    <w:rsid w:val="00AE1535"/>
    <w:rsid w:val="00AE1D35"/>
    <w:rsid w:val="00AE22DB"/>
    <w:rsid w:val="00AE6163"/>
    <w:rsid w:val="00AF0172"/>
    <w:rsid w:val="00AF0CB7"/>
    <w:rsid w:val="00AF1500"/>
    <w:rsid w:val="00AF3419"/>
    <w:rsid w:val="00AF47D4"/>
    <w:rsid w:val="00AF5924"/>
    <w:rsid w:val="00AF79AD"/>
    <w:rsid w:val="00B01110"/>
    <w:rsid w:val="00B03020"/>
    <w:rsid w:val="00B03566"/>
    <w:rsid w:val="00B05065"/>
    <w:rsid w:val="00B059AB"/>
    <w:rsid w:val="00B10C92"/>
    <w:rsid w:val="00B1146E"/>
    <w:rsid w:val="00B118DA"/>
    <w:rsid w:val="00B141F4"/>
    <w:rsid w:val="00B260B1"/>
    <w:rsid w:val="00B27C63"/>
    <w:rsid w:val="00B314EE"/>
    <w:rsid w:val="00B35F7C"/>
    <w:rsid w:val="00B3681D"/>
    <w:rsid w:val="00B47730"/>
    <w:rsid w:val="00B50FEC"/>
    <w:rsid w:val="00B51AF2"/>
    <w:rsid w:val="00B6322A"/>
    <w:rsid w:val="00B64123"/>
    <w:rsid w:val="00B65B72"/>
    <w:rsid w:val="00B664FD"/>
    <w:rsid w:val="00B736F9"/>
    <w:rsid w:val="00B749EE"/>
    <w:rsid w:val="00B7566A"/>
    <w:rsid w:val="00B762A0"/>
    <w:rsid w:val="00B76E12"/>
    <w:rsid w:val="00B85281"/>
    <w:rsid w:val="00B85895"/>
    <w:rsid w:val="00B8692C"/>
    <w:rsid w:val="00B91244"/>
    <w:rsid w:val="00B9152A"/>
    <w:rsid w:val="00B954CE"/>
    <w:rsid w:val="00B96C39"/>
    <w:rsid w:val="00BA0EE8"/>
    <w:rsid w:val="00BA1C15"/>
    <w:rsid w:val="00BA239C"/>
    <w:rsid w:val="00BA6336"/>
    <w:rsid w:val="00BA678C"/>
    <w:rsid w:val="00BB73FF"/>
    <w:rsid w:val="00BC0690"/>
    <w:rsid w:val="00BC0FD4"/>
    <w:rsid w:val="00BC29DF"/>
    <w:rsid w:val="00BC54C2"/>
    <w:rsid w:val="00BC70B9"/>
    <w:rsid w:val="00BD1CCA"/>
    <w:rsid w:val="00BE03D3"/>
    <w:rsid w:val="00BE11C1"/>
    <w:rsid w:val="00BE134C"/>
    <w:rsid w:val="00BE5ED1"/>
    <w:rsid w:val="00BE615E"/>
    <w:rsid w:val="00BF23EA"/>
    <w:rsid w:val="00C0170D"/>
    <w:rsid w:val="00C028BB"/>
    <w:rsid w:val="00C02B32"/>
    <w:rsid w:val="00C02E7C"/>
    <w:rsid w:val="00C07ED3"/>
    <w:rsid w:val="00C1044A"/>
    <w:rsid w:val="00C22573"/>
    <w:rsid w:val="00C27EA4"/>
    <w:rsid w:val="00C31149"/>
    <w:rsid w:val="00C33E82"/>
    <w:rsid w:val="00C36402"/>
    <w:rsid w:val="00C47D54"/>
    <w:rsid w:val="00C51311"/>
    <w:rsid w:val="00C514E9"/>
    <w:rsid w:val="00C562B7"/>
    <w:rsid w:val="00C61D9D"/>
    <w:rsid w:val="00C62192"/>
    <w:rsid w:val="00C62B91"/>
    <w:rsid w:val="00C63774"/>
    <w:rsid w:val="00C63930"/>
    <w:rsid w:val="00C733FC"/>
    <w:rsid w:val="00C73FC4"/>
    <w:rsid w:val="00C74A57"/>
    <w:rsid w:val="00C75E11"/>
    <w:rsid w:val="00C77748"/>
    <w:rsid w:val="00C8236A"/>
    <w:rsid w:val="00C8355F"/>
    <w:rsid w:val="00C86813"/>
    <w:rsid w:val="00C86E25"/>
    <w:rsid w:val="00C87820"/>
    <w:rsid w:val="00C90214"/>
    <w:rsid w:val="00C91302"/>
    <w:rsid w:val="00C94C19"/>
    <w:rsid w:val="00C97796"/>
    <w:rsid w:val="00CA001E"/>
    <w:rsid w:val="00CA2F30"/>
    <w:rsid w:val="00CA3049"/>
    <w:rsid w:val="00CA3F1F"/>
    <w:rsid w:val="00CA52F7"/>
    <w:rsid w:val="00CA6D1F"/>
    <w:rsid w:val="00CB0664"/>
    <w:rsid w:val="00CB15F8"/>
    <w:rsid w:val="00CB1795"/>
    <w:rsid w:val="00CB419B"/>
    <w:rsid w:val="00CC09A1"/>
    <w:rsid w:val="00CC21D9"/>
    <w:rsid w:val="00CC5739"/>
    <w:rsid w:val="00CD07A0"/>
    <w:rsid w:val="00CD2221"/>
    <w:rsid w:val="00CE0F0C"/>
    <w:rsid w:val="00CE30E2"/>
    <w:rsid w:val="00CE6533"/>
    <w:rsid w:val="00CE7876"/>
    <w:rsid w:val="00CF1C88"/>
    <w:rsid w:val="00CF1C98"/>
    <w:rsid w:val="00CF2061"/>
    <w:rsid w:val="00CF395D"/>
    <w:rsid w:val="00D037E6"/>
    <w:rsid w:val="00D0395B"/>
    <w:rsid w:val="00D04759"/>
    <w:rsid w:val="00D13C7C"/>
    <w:rsid w:val="00D15297"/>
    <w:rsid w:val="00D17E73"/>
    <w:rsid w:val="00D21B3B"/>
    <w:rsid w:val="00D22240"/>
    <w:rsid w:val="00D23206"/>
    <w:rsid w:val="00D36EFC"/>
    <w:rsid w:val="00D40310"/>
    <w:rsid w:val="00D4162E"/>
    <w:rsid w:val="00D4474A"/>
    <w:rsid w:val="00D51C35"/>
    <w:rsid w:val="00D54E50"/>
    <w:rsid w:val="00D56D09"/>
    <w:rsid w:val="00D57275"/>
    <w:rsid w:val="00D620FC"/>
    <w:rsid w:val="00D6222F"/>
    <w:rsid w:val="00D6357A"/>
    <w:rsid w:val="00D66611"/>
    <w:rsid w:val="00D66930"/>
    <w:rsid w:val="00D70006"/>
    <w:rsid w:val="00D70ADA"/>
    <w:rsid w:val="00D733DF"/>
    <w:rsid w:val="00D74C5C"/>
    <w:rsid w:val="00D81300"/>
    <w:rsid w:val="00D832E1"/>
    <w:rsid w:val="00D8694C"/>
    <w:rsid w:val="00D87F64"/>
    <w:rsid w:val="00D92622"/>
    <w:rsid w:val="00D96F08"/>
    <w:rsid w:val="00DA4811"/>
    <w:rsid w:val="00DA687B"/>
    <w:rsid w:val="00DA7784"/>
    <w:rsid w:val="00DC3D13"/>
    <w:rsid w:val="00DC6F8D"/>
    <w:rsid w:val="00DC744B"/>
    <w:rsid w:val="00DD2998"/>
    <w:rsid w:val="00DD45BC"/>
    <w:rsid w:val="00DD62BB"/>
    <w:rsid w:val="00DE0161"/>
    <w:rsid w:val="00DE57E5"/>
    <w:rsid w:val="00DF2C86"/>
    <w:rsid w:val="00E020CF"/>
    <w:rsid w:val="00E027D0"/>
    <w:rsid w:val="00E049F4"/>
    <w:rsid w:val="00E07D2F"/>
    <w:rsid w:val="00E1139B"/>
    <w:rsid w:val="00E11963"/>
    <w:rsid w:val="00E12E06"/>
    <w:rsid w:val="00E17712"/>
    <w:rsid w:val="00E17FAB"/>
    <w:rsid w:val="00E20C3E"/>
    <w:rsid w:val="00E21506"/>
    <w:rsid w:val="00E21F4B"/>
    <w:rsid w:val="00E23CE8"/>
    <w:rsid w:val="00E24CD5"/>
    <w:rsid w:val="00E26C2E"/>
    <w:rsid w:val="00E30F84"/>
    <w:rsid w:val="00E32BCE"/>
    <w:rsid w:val="00E365FD"/>
    <w:rsid w:val="00E37F7D"/>
    <w:rsid w:val="00E426BD"/>
    <w:rsid w:val="00E46CFA"/>
    <w:rsid w:val="00E46D85"/>
    <w:rsid w:val="00E47419"/>
    <w:rsid w:val="00E54B76"/>
    <w:rsid w:val="00E6217C"/>
    <w:rsid w:val="00E625C9"/>
    <w:rsid w:val="00E625E8"/>
    <w:rsid w:val="00E72C78"/>
    <w:rsid w:val="00E904D4"/>
    <w:rsid w:val="00E92136"/>
    <w:rsid w:val="00E923FB"/>
    <w:rsid w:val="00E928F3"/>
    <w:rsid w:val="00E937F2"/>
    <w:rsid w:val="00E94AC0"/>
    <w:rsid w:val="00E953B3"/>
    <w:rsid w:val="00E95BB0"/>
    <w:rsid w:val="00E96959"/>
    <w:rsid w:val="00E97892"/>
    <w:rsid w:val="00EA20CC"/>
    <w:rsid w:val="00EA5E9A"/>
    <w:rsid w:val="00EA7EC3"/>
    <w:rsid w:val="00EB5EC3"/>
    <w:rsid w:val="00EB65EF"/>
    <w:rsid w:val="00EB78CF"/>
    <w:rsid w:val="00EC0E82"/>
    <w:rsid w:val="00EC52AD"/>
    <w:rsid w:val="00EC5E4F"/>
    <w:rsid w:val="00EC6DE4"/>
    <w:rsid w:val="00ED021B"/>
    <w:rsid w:val="00ED607F"/>
    <w:rsid w:val="00EE0177"/>
    <w:rsid w:val="00EE1CCD"/>
    <w:rsid w:val="00EE1E48"/>
    <w:rsid w:val="00EE60B2"/>
    <w:rsid w:val="00EF030B"/>
    <w:rsid w:val="00EF235F"/>
    <w:rsid w:val="00EF316E"/>
    <w:rsid w:val="00EF6C80"/>
    <w:rsid w:val="00EF78F4"/>
    <w:rsid w:val="00EF7CEC"/>
    <w:rsid w:val="00F001B7"/>
    <w:rsid w:val="00F016BD"/>
    <w:rsid w:val="00F01870"/>
    <w:rsid w:val="00F05B4A"/>
    <w:rsid w:val="00F1000F"/>
    <w:rsid w:val="00F102F4"/>
    <w:rsid w:val="00F104F3"/>
    <w:rsid w:val="00F11B62"/>
    <w:rsid w:val="00F15AA1"/>
    <w:rsid w:val="00F161D6"/>
    <w:rsid w:val="00F211A6"/>
    <w:rsid w:val="00F22112"/>
    <w:rsid w:val="00F23FB0"/>
    <w:rsid w:val="00F247C9"/>
    <w:rsid w:val="00F24C89"/>
    <w:rsid w:val="00F251B5"/>
    <w:rsid w:val="00F31125"/>
    <w:rsid w:val="00F31C9C"/>
    <w:rsid w:val="00F34DD4"/>
    <w:rsid w:val="00F3602D"/>
    <w:rsid w:val="00F36B21"/>
    <w:rsid w:val="00F374B7"/>
    <w:rsid w:val="00F40E03"/>
    <w:rsid w:val="00F4755B"/>
    <w:rsid w:val="00F528B4"/>
    <w:rsid w:val="00F557BD"/>
    <w:rsid w:val="00F601B1"/>
    <w:rsid w:val="00F6374F"/>
    <w:rsid w:val="00F63897"/>
    <w:rsid w:val="00F65851"/>
    <w:rsid w:val="00F70542"/>
    <w:rsid w:val="00F71C54"/>
    <w:rsid w:val="00F72AE4"/>
    <w:rsid w:val="00F740EB"/>
    <w:rsid w:val="00F77B98"/>
    <w:rsid w:val="00F847BC"/>
    <w:rsid w:val="00F920C9"/>
    <w:rsid w:val="00F937A4"/>
    <w:rsid w:val="00F93BBD"/>
    <w:rsid w:val="00F941B3"/>
    <w:rsid w:val="00F944DC"/>
    <w:rsid w:val="00FA630E"/>
    <w:rsid w:val="00FC00A4"/>
    <w:rsid w:val="00FC3E68"/>
    <w:rsid w:val="00FC633E"/>
    <w:rsid w:val="00FC693F"/>
    <w:rsid w:val="00FC7083"/>
    <w:rsid w:val="00FD1801"/>
    <w:rsid w:val="00FD46E5"/>
    <w:rsid w:val="00FD7360"/>
    <w:rsid w:val="00FD7A76"/>
    <w:rsid w:val="00FE01B1"/>
    <w:rsid w:val="00FE0BF2"/>
    <w:rsid w:val="00FE168E"/>
    <w:rsid w:val="00FE24B7"/>
    <w:rsid w:val="00FE41D4"/>
    <w:rsid w:val="00FE4632"/>
    <w:rsid w:val="00FE66C6"/>
    <w:rsid w:val="00FF4A84"/>
    <w:rsid w:val="00FF5AF5"/>
    <w:rsid w:val="00FF7A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A08D9E"/>
  <w14:defaultImageDpi w14:val="300"/>
  <w15:docId w15:val="{3EE5E82B-0193-C442-B9AF-147D9E5E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5AA8"/>
    <w:pPr>
      <w:spacing w:after="80" w:line="240" w:lineRule="auto"/>
    </w:pPr>
    <w:rPr>
      <w:rFonts w:ascii="Calibri" w:hAnsi="Calibri"/>
      <w:lang w:val="sl-SI"/>
    </w:rPr>
  </w:style>
  <w:style w:type="paragraph" w:styleId="Naslov1">
    <w:name w:val="heading 1"/>
    <w:basedOn w:val="Navaden"/>
    <w:next w:val="Navaden"/>
    <w:link w:val="Naslov1Znak"/>
    <w:uiPriority w:val="9"/>
    <w:qFormat/>
    <w:rsid w:val="00FC693F"/>
    <w:pPr>
      <w:keepNext/>
      <w:keepLines/>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4"/>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tevilkastrani">
    <w:name w:val="page number"/>
    <w:basedOn w:val="Privzetapisavaodstavka"/>
    <w:uiPriority w:val="99"/>
    <w:semiHidden/>
    <w:unhideWhenUsed/>
    <w:rsid w:val="006750AD"/>
  </w:style>
  <w:style w:type="paragraph" w:styleId="Revizija">
    <w:name w:val="Revision"/>
    <w:hidden/>
    <w:uiPriority w:val="99"/>
    <w:semiHidden/>
    <w:rsid w:val="005C254C"/>
    <w:pPr>
      <w:spacing w:after="0" w:line="240" w:lineRule="auto"/>
    </w:pPr>
    <w:rPr>
      <w:rFonts w:ascii="Calibri" w:hAnsi="Calibri"/>
    </w:rPr>
  </w:style>
  <w:style w:type="character" w:styleId="Pripombasklic">
    <w:name w:val="annotation reference"/>
    <w:basedOn w:val="Privzetapisavaodstavka"/>
    <w:uiPriority w:val="99"/>
    <w:semiHidden/>
    <w:unhideWhenUsed/>
    <w:rsid w:val="007C3BFB"/>
    <w:rPr>
      <w:sz w:val="16"/>
      <w:szCs w:val="16"/>
    </w:rPr>
  </w:style>
  <w:style w:type="paragraph" w:styleId="Pripombabesedilo">
    <w:name w:val="annotation text"/>
    <w:basedOn w:val="Navaden"/>
    <w:link w:val="PripombabesediloZnak"/>
    <w:uiPriority w:val="99"/>
    <w:unhideWhenUsed/>
    <w:rsid w:val="007C3BFB"/>
    <w:rPr>
      <w:sz w:val="20"/>
      <w:szCs w:val="20"/>
    </w:rPr>
  </w:style>
  <w:style w:type="character" w:customStyle="1" w:styleId="PripombabesediloZnak">
    <w:name w:val="Pripomba – besedilo Znak"/>
    <w:basedOn w:val="Privzetapisavaodstavka"/>
    <w:link w:val="Pripombabesedilo"/>
    <w:uiPriority w:val="99"/>
    <w:rsid w:val="007C3BFB"/>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7C3BFB"/>
    <w:rPr>
      <w:b/>
      <w:bCs/>
    </w:rPr>
  </w:style>
  <w:style w:type="character" w:customStyle="1" w:styleId="ZadevapripombeZnak">
    <w:name w:val="Zadeva pripombe Znak"/>
    <w:basedOn w:val="PripombabesediloZnak"/>
    <w:link w:val="Zadevapripombe"/>
    <w:uiPriority w:val="99"/>
    <w:semiHidden/>
    <w:rsid w:val="007C3BFB"/>
    <w:rPr>
      <w:rFonts w:ascii="Calibri" w:hAnsi="Calibri"/>
      <w:b/>
      <w:bCs/>
      <w:sz w:val="20"/>
      <w:szCs w:val="20"/>
    </w:rPr>
  </w:style>
  <w:style w:type="paragraph" w:styleId="Navadensplet">
    <w:name w:val="Normal (Web)"/>
    <w:basedOn w:val="Navaden"/>
    <w:uiPriority w:val="99"/>
    <w:unhideWhenUsed/>
    <w:rsid w:val="008E2928"/>
    <w:pPr>
      <w:spacing w:before="100" w:beforeAutospacing="1" w:after="100" w:afterAutospacing="1"/>
    </w:pPr>
    <w:rPr>
      <w:rFonts w:ascii="Times New Roman" w:eastAsia="Times New Roman" w:hAnsi="Times New Roman" w:cs="Times New Roman"/>
      <w:sz w:val="24"/>
      <w:szCs w:val="24"/>
    </w:rPr>
  </w:style>
  <w:style w:type="paragraph" w:customStyle="1" w:styleId="Question">
    <w:name w:val="Question"/>
    <w:basedOn w:val="Navaden"/>
    <w:rsid w:val="003025B9"/>
    <w:pPr>
      <w:keepNext/>
      <w:spacing w:before="180" w:after="40" w:line="269" w:lineRule="auto"/>
    </w:pPr>
    <w:rPr>
      <w:rFonts w:ascii="Aptos" w:eastAsia="Aptos" w:hAnsi="Aptos"/>
      <w:b/>
      <w:color w:val="1F3B64"/>
      <w:sz w:val="21"/>
    </w:rPr>
  </w:style>
  <w:style w:type="paragraph" w:customStyle="1" w:styleId="Note">
    <w:name w:val="Note"/>
    <w:basedOn w:val="Navaden"/>
    <w:rsid w:val="003025B9"/>
    <w:pPr>
      <w:spacing w:line="269" w:lineRule="auto"/>
    </w:pPr>
    <w:rPr>
      <w:rFonts w:ascii="Aptos" w:eastAsia="Aptos" w:hAnsi="Aptos"/>
      <w:i/>
      <w:color w:val="5B6573"/>
      <w:sz w:val="18"/>
    </w:rPr>
  </w:style>
  <w:style w:type="paragraph" w:styleId="Besedilooblaka">
    <w:name w:val="Balloon Text"/>
    <w:basedOn w:val="Navaden"/>
    <w:link w:val="BesedilooblakaZnak"/>
    <w:uiPriority w:val="99"/>
    <w:semiHidden/>
    <w:unhideWhenUsed/>
    <w:rsid w:val="00F528B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528B4"/>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789DD-319B-4BD6-BA16-2BBAB995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17</Pages>
  <Words>3881</Words>
  <Characters>22126</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Tina Zupanič</cp:lastModifiedBy>
  <cp:revision>20</cp:revision>
  <cp:lastPrinted>2026-03-17T13:38:00Z</cp:lastPrinted>
  <dcterms:created xsi:type="dcterms:W3CDTF">2026-06-09T06:10:00Z</dcterms:created>
  <dcterms:modified xsi:type="dcterms:W3CDTF">2026-06-15T14:18:00Z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c337dcb1-8b4c-4f8c-8121-f49532179864</vt:lpwstr>
  </property>
</Properties>
</file>